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173" w:rsidRDefault="00A623D1">
      <w:pPr>
        <w:jc w:val="center"/>
      </w:pPr>
      <w:r>
        <w:t>ГОСУДАРСТВЕННОЕ АВТОНОМНОЕ ПРОФЕССИОНАЛЬНОЕ ОБРАЗОВАТЕЛЬНОЕ УЧРЕЖДЕНИЕ «АКБУЛАКСКИЙ ПОЛИТЕХНИЧЕСКИЙ ТЕХНИКУМ»</w:t>
      </w: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A623D1">
      <w:pPr>
        <w:jc w:val="center"/>
        <w:rPr>
          <w:sz w:val="24"/>
        </w:rPr>
      </w:pPr>
      <w:r>
        <w:rPr>
          <w:sz w:val="24"/>
        </w:rPr>
        <w:t>РАБОЧАЯ ПРОГРАММА УЧЕБНОЙ ДИСЦИПЛИНЫ</w:t>
      </w:r>
    </w:p>
    <w:p w:rsidR="006C3173" w:rsidRDefault="00A623D1">
      <w:pPr>
        <w:jc w:val="center"/>
        <w:rPr>
          <w:b/>
          <w:sz w:val="24"/>
        </w:rPr>
      </w:pPr>
      <w:r>
        <w:rPr>
          <w:b/>
          <w:sz w:val="24"/>
        </w:rPr>
        <w:t>ОУП.05 «Информатика» (66 часов)</w:t>
      </w:r>
    </w:p>
    <w:p w:rsidR="006C3173" w:rsidRDefault="00A623D1">
      <w:pPr>
        <w:jc w:val="center"/>
        <w:rPr>
          <w:sz w:val="24"/>
        </w:rPr>
      </w:pPr>
      <w:r>
        <w:rPr>
          <w:sz w:val="24"/>
        </w:rPr>
        <w:t>по профессии :</w:t>
      </w:r>
    </w:p>
    <w:p w:rsidR="006C3173" w:rsidRDefault="00A623D1">
      <w:pPr>
        <w:jc w:val="center"/>
        <w:rPr>
          <w:sz w:val="24"/>
        </w:rPr>
      </w:pPr>
      <w:r>
        <w:rPr>
          <w:sz w:val="24"/>
        </w:rPr>
        <w:t>43.01.99 «Повар,кондитер»</w:t>
      </w:r>
    </w:p>
    <w:p w:rsidR="006C3173" w:rsidRDefault="00A623D1">
      <w:pPr>
        <w:jc w:val="both"/>
        <w:rPr>
          <w:sz w:val="24"/>
        </w:rPr>
      </w:pPr>
      <w:r>
        <w:rPr>
          <w:sz w:val="24"/>
        </w:rPr>
        <w:t xml:space="preserve">                                 </w:t>
      </w:r>
    </w:p>
    <w:p w:rsidR="006C3173" w:rsidRDefault="006C3173">
      <w:pPr>
        <w:jc w:val="both"/>
        <w:rPr>
          <w:sz w:val="24"/>
        </w:rPr>
      </w:pPr>
    </w:p>
    <w:p w:rsidR="006C3173" w:rsidRDefault="006C3173">
      <w:pPr>
        <w:jc w:val="both"/>
        <w:rPr>
          <w:sz w:val="24"/>
        </w:rPr>
      </w:pPr>
    </w:p>
    <w:p w:rsidR="006C3173" w:rsidRDefault="00A623D1">
      <w:pPr>
        <w:ind w:firstLine="3544"/>
        <w:rPr>
          <w:sz w:val="24"/>
        </w:rPr>
      </w:pPr>
      <w:r>
        <w:rPr>
          <w:sz w:val="24"/>
        </w:rPr>
        <w:t>Квалификация: повар,кондитер</w:t>
      </w:r>
    </w:p>
    <w:p w:rsidR="006C3173" w:rsidRDefault="00A623D1">
      <w:pPr>
        <w:ind w:firstLine="3544"/>
        <w:rPr>
          <w:sz w:val="24"/>
        </w:rPr>
      </w:pPr>
      <w:r>
        <w:rPr>
          <w:sz w:val="24"/>
        </w:rPr>
        <w:t xml:space="preserve">Форма обучения: очная  </w:t>
      </w:r>
    </w:p>
    <w:p w:rsidR="006C3173" w:rsidRDefault="00A623D1">
      <w:pPr>
        <w:ind w:firstLine="3544"/>
        <w:rPr>
          <w:sz w:val="24"/>
        </w:rPr>
      </w:pPr>
      <w:r>
        <w:rPr>
          <w:sz w:val="24"/>
        </w:rPr>
        <w:t>Нормативный срок освоения: 2г 10 месяцев</w:t>
      </w:r>
    </w:p>
    <w:p w:rsidR="006C3173" w:rsidRDefault="00A623D1">
      <w:pPr>
        <w:ind w:firstLine="3544"/>
        <w:rPr>
          <w:sz w:val="24"/>
        </w:rPr>
      </w:pPr>
      <w:r>
        <w:rPr>
          <w:sz w:val="24"/>
        </w:rPr>
        <w:tab/>
        <w:t>База обучения: основное общее образование</w:t>
      </w:r>
    </w:p>
    <w:p w:rsidR="006C3173" w:rsidRDefault="006C3173">
      <w:pPr>
        <w:rPr>
          <w:sz w:val="24"/>
        </w:rPr>
      </w:pPr>
    </w:p>
    <w:p w:rsidR="006C3173" w:rsidRDefault="006C3173">
      <w:pPr>
        <w:rPr>
          <w:sz w:val="24"/>
        </w:rPr>
      </w:pPr>
    </w:p>
    <w:p w:rsidR="006C3173" w:rsidRDefault="006C3173">
      <w:pPr>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both"/>
        <w:rPr>
          <w:sz w:val="24"/>
        </w:rPr>
      </w:pPr>
    </w:p>
    <w:p w:rsidR="006C3173" w:rsidRDefault="006C3173">
      <w:pPr>
        <w:jc w:val="center"/>
        <w:rPr>
          <w:sz w:val="24"/>
        </w:rPr>
      </w:pPr>
    </w:p>
    <w:p w:rsidR="006C3173" w:rsidRDefault="006C3173">
      <w:pPr>
        <w:jc w:val="center"/>
        <w:rPr>
          <w:sz w:val="24"/>
        </w:rPr>
      </w:pPr>
    </w:p>
    <w:p w:rsidR="00A623D1" w:rsidRDefault="00A623D1">
      <w:pPr>
        <w:jc w:val="center"/>
        <w:rPr>
          <w:sz w:val="24"/>
        </w:rPr>
      </w:pPr>
    </w:p>
    <w:p w:rsidR="006C3173" w:rsidRDefault="00A623D1">
      <w:pPr>
        <w:jc w:val="center"/>
        <w:rPr>
          <w:sz w:val="24"/>
        </w:rPr>
      </w:pPr>
      <w:r>
        <w:rPr>
          <w:sz w:val="24"/>
        </w:rPr>
        <w:t>Акбулак 2025 г.</w:t>
      </w:r>
    </w:p>
    <w:p w:rsidR="006C3173" w:rsidRDefault="009F304B">
      <w:pPr>
        <w:pStyle w:val="1"/>
        <w:ind w:left="1421"/>
        <w:jc w:val="center"/>
        <w:rPr>
          <w:spacing w:val="-2"/>
        </w:rPr>
      </w:pPr>
      <w:r w:rsidRPr="009F304B">
        <w:rPr>
          <w:noProof/>
          <w:spacing w:val="-2"/>
          <w:lang w:eastAsia="ru-RU"/>
        </w:rPr>
        <w:lastRenderedPageBreak/>
        <w:drawing>
          <wp:anchor distT="0" distB="0" distL="114300" distR="114300" simplePos="0" relativeHeight="251658240" behindDoc="0" locked="0" layoutInCell="1" allowOverlap="1">
            <wp:simplePos x="0" y="0"/>
            <wp:positionH relativeFrom="column">
              <wp:posOffset>-1083945</wp:posOffset>
            </wp:positionH>
            <wp:positionV relativeFrom="paragraph">
              <wp:posOffset>-701040</wp:posOffset>
            </wp:positionV>
            <wp:extent cx="7493000" cy="10117455"/>
            <wp:effectExtent l="0" t="0" r="0" b="0"/>
            <wp:wrapThrough wrapText="bothSides">
              <wp:wrapPolygon edited="0">
                <wp:start x="0" y="0"/>
                <wp:lineTo x="0" y="21555"/>
                <wp:lineTo x="21527" y="21555"/>
                <wp:lineTo x="21527" y="0"/>
                <wp:lineTo x="0" y="0"/>
              </wp:wrapPolygon>
            </wp:wrapThrough>
            <wp:docPr id="1" name="Рисунок 1" descr="F:\Шураев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ураевна.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3000" cy="10117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3173" w:rsidRDefault="00A623D1">
      <w:pPr>
        <w:pStyle w:val="1"/>
        <w:ind w:left="1421"/>
        <w:jc w:val="center"/>
      </w:pPr>
      <w:r>
        <w:rPr>
          <w:spacing w:val="-2"/>
        </w:rPr>
        <w:lastRenderedPageBreak/>
        <w:t>СОДЕР</w:t>
      </w:r>
      <w:bookmarkStart w:id="0" w:name="_GoBack"/>
      <w:bookmarkEnd w:id="0"/>
      <w:r>
        <w:rPr>
          <w:spacing w:val="-2"/>
        </w:rPr>
        <w:t>ЖАНИЕ</w:t>
      </w:r>
    </w:p>
    <w:tbl>
      <w:tblPr>
        <w:tblpPr w:leftFromText="180" w:rightFromText="180" w:vertAnchor="text" w:horzAnchor="page" w:tblpX="1609" w:tblpY="224"/>
        <w:tblOverlap w:val="never"/>
        <w:tblW w:w="0" w:type="auto"/>
        <w:tblLayout w:type="fixed"/>
        <w:tblCellMar>
          <w:left w:w="0" w:type="dxa"/>
          <w:right w:w="0" w:type="dxa"/>
        </w:tblCellMar>
        <w:tblLook w:val="04A0" w:firstRow="1" w:lastRow="0" w:firstColumn="1" w:lastColumn="0" w:noHBand="0" w:noVBand="1"/>
      </w:tblPr>
      <w:tblGrid>
        <w:gridCol w:w="674"/>
        <w:gridCol w:w="7789"/>
        <w:gridCol w:w="825"/>
      </w:tblGrid>
      <w:tr w:rsidR="006C3173">
        <w:trPr>
          <w:trHeight w:val="570"/>
        </w:trPr>
        <w:tc>
          <w:tcPr>
            <w:tcW w:w="674" w:type="dxa"/>
          </w:tcPr>
          <w:p w:rsidR="006C3173" w:rsidRDefault="006C3173">
            <w:pPr>
              <w:pStyle w:val="TableParagraph"/>
              <w:rPr>
                <w:sz w:val="28"/>
              </w:rPr>
            </w:pPr>
          </w:p>
        </w:tc>
        <w:tc>
          <w:tcPr>
            <w:tcW w:w="7789" w:type="dxa"/>
          </w:tcPr>
          <w:p w:rsidR="006C3173" w:rsidRDefault="006C3173">
            <w:pPr>
              <w:pStyle w:val="TableParagraph"/>
              <w:rPr>
                <w:sz w:val="28"/>
              </w:rPr>
            </w:pPr>
          </w:p>
        </w:tc>
        <w:tc>
          <w:tcPr>
            <w:tcW w:w="825" w:type="dxa"/>
          </w:tcPr>
          <w:p w:rsidR="006C3173" w:rsidRDefault="00A623D1">
            <w:pPr>
              <w:pStyle w:val="TableParagraph"/>
              <w:spacing w:line="320" w:lineRule="exact"/>
              <w:ind w:right="214"/>
              <w:jc w:val="right"/>
              <w:rPr>
                <w:b/>
                <w:sz w:val="28"/>
              </w:rPr>
            </w:pPr>
            <w:r>
              <w:rPr>
                <w:b/>
                <w:spacing w:val="-4"/>
                <w:sz w:val="28"/>
              </w:rPr>
              <w:t>стр.</w:t>
            </w:r>
          </w:p>
        </w:tc>
      </w:tr>
      <w:tr w:rsidR="006C3173">
        <w:trPr>
          <w:trHeight w:val="642"/>
        </w:trPr>
        <w:tc>
          <w:tcPr>
            <w:tcW w:w="674" w:type="dxa"/>
          </w:tcPr>
          <w:p w:rsidR="006C3173" w:rsidRDefault="006C3173">
            <w:pPr>
              <w:pStyle w:val="TableParagraph"/>
              <w:rPr>
                <w:sz w:val="28"/>
              </w:rPr>
            </w:pPr>
          </w:p>
        </w:tc>
        <w:tc>
          <w:tcPr>
            <w:tcW w:w="7789" w:type="dxa"/>
          </w:tcPr>
          <w:p w:rsidR="006C3173" w:rsidRDefault="00A623D1">
            <w:pPr>
              <w:pStyle w:val="TableParagraph"/>
              <w:spacing w:line="320" w:lineRule="exact"/>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rsidR="006C3173" w:rsidRDefault="00A623D1">
            <w:pPr>
              <w:pStyle w:val="TableParagraph"/>
              <w:spacing w:line="320" w:lineRule="exact"/>
              <w:ind w:left="46"/>
              <w:jc w:val="center"/>
              <w:rPr>
                <w:b/>
                <w:sz w:val="28"/>
              </w:rPr>
            </w:pPr>
            <w:r>
              <w:rPr>
                <w:b/>
                <w:spacing w:val="-10"/>
                <w:sz w:val="28"/>
              </w:rPr>
              <w:t>3</w:t>
            </w:r>
          </w:p>
        </w:tc>
      </w:tr>
      <w:tr w:rsidR="006C3173">
        <w:trPr>
          <w:trHeight w:val="966"/>
        </w:trPr>
        <w:tc>
          <w:tcPr>
            <w:tcW w:w="674" w:type="dxa"/>
          </w:tcPr>
          <w:p w:rsidR="006C3173" w:rsidRDefault="00A623D1">
            <w:pPr>
              <w:pStyle w:val="TableParagraph"/>
              <w:spacing w:line="320" w:lineRule="exact"/>
              <w:ind w:left="1" w:right="234"/>
              <w:jc w:val="center"/>
              <w:rPr>
                <w:b/>
                <w:sz w:val="28"/>
              </w:rPr>
            </w:pPr>
            <w:r>
              <w:rPr>
                <w:b/>
                <w:spacing w:val="-5"/>
                <w:sz w:val="28"/>
              </w:rPr>
              <w:t>1.</w:t>
            </w:r>
          </w:p>
        </w:tc>
        <w:tc>
          <w:tcPr>
            <w:tcW w:w="7789" w:type="dxa"/>
          </w:tcPr>
          <w:p w:rsidR="006C3173" w:rsidRDefault="00A623D1">
            <w:pPr>
              <w:pStyle w:val="TableParagraph"/>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rsidR="006C3173" w:rsidRDefault="00A623D1">
            <w:pPr>
              <w:pStyle w:val="TableParagraph"/>
              <w:spacing w:line="320" w:lineRule="exact"/>
              <w:ind w:left="46"/>
              <w:jc w:val="center"/>
              <w:rPr>
                <w:b/>
                <w:sz w:val="28"/>
              </w:rPr>
            </w:pPr>
            <w:r>
              <w:rPr>
                <w:b/>
                <w:spacing w:val="-10"/>
                <w:sz w:val="28"/>
              </w:rPr>
              <w:t>5</w:t>
            </w:r>
          </w:p>
        </w:tc>
      </w:tr>
      <w:tr w:rsidR="006C3173">
        <w:trPr>
          <w:trHeight w:val="779"/>
        </w:trPr>
        <w:tc>
          <w:tcPr>
            <w:tcW w:w="674" w:type="dxa"/>
          </w:tcPr>
          <w:p w:rsidR="006C3173" w:rsidRDefault="00A623D1">
            <w:pPr>
              <w:pStyle w:val="TableParagraph"/>
              <w:spacing w:line="320" w:lineRule="exact"/>
              <w:ind w:right="94"/>
              <w:jc w:val="center"/>
              <w:rPr>
                <w:b/>
                <w:sz w:val="28"/>
              </w:rPr>
            </w:pPr>
            <w:r>
              <w:rPr>
                <w:b/>
                <w:spacing w:val="-5"/>
                <w:sz w:val="28"/>
              </w:rPr>
              <w:t>1.1</w:t>
            </w:r>
          </w:p>
        </w:tc>
        <w:tc>
          <w:tcPr>
            <w:tcW w:w="7789" w:type="dxa"/>
          </w:tcPr>
          <w:p w:rsidR="006C3173" w:rsidRDefault="00A623D1">
            <w:pPr>
              <w:pStyle w:val="TableParagraph"/>
              <w:spacing w:line="320" w:lineRule="exact"/>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rsidR="006C3173" w:rsidRDefault="00A623D1">
            <w:pPr>
              <w:pStyle w:val="TableParagraph"/>
              <w:spacing w:line="320" w:lineRule="exact"/>
              <w:ind w:left="46"/>
              <w:jc w:val="center"/>
              <w:rPr>
                <w:b/>
                <w:sz w:val="28"/>
              </w:rPr>
            </w:pPr>
            <w:r>
              <w:rPr>
                <w:b/>
                <w:spacing w:val="-10"/>
                <w:sz w:val="28"/>
              </w:rPr>
              <w:t>5</w:t>
            </w:r>
          </w:p>
        </w:tc>
      </w:tr>
      <w:tr w:rsidR="006C3173">
        <w:trPr>
          <w:trHeight w:val="782"/>
        </w:trPr>
        <w:tc>
          <w:tcPr>
            <w:tcW w:w="674" w:type="dxa"/>
          </w:tcPr>
          <w:p w:rsidR="006C3173" w:rsidRDefault="00A623D1">
            <w:pPr>
              <w:pStyle w:val="TableParagraph"/>
              <w:spacing w:line="320" w:lineRule="exact"/>
              <w:ind w:right="94"/>
              <w:jc w:val="center"/>
              <w:rPr>
                <w:b/>
                <w:sz w:val="28"/>
              </w:rPr>
            </w:pPr>
            <w:r>
              <w:rPr>
                <w:b/>
                <w:spacing w:val="-5"/>
                <w:sz w:val="28"/>
              </w:rPr>
              <w:t>1.2</w:t>
            </w:r>
          </w:p>
        </w:tc>
        <w:tc>
          <w:tcPr>
            <w:tcW w:w="7789" w:type="dxa"/>
          </w:tcPr>
          <w:p w:rsidR="006C3173" w:rsidRDefault="00A623D1">
            <w:pPr>
              <w:pStyle w:val="TableParagraph"/>
              <w:spacing w:line="320" w:lineRule="exact"/>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rsidR="006C3173" w:rsidRDefault="00A623D1">
            <w:pPr>
              <w:pStyle w:val="TableParagraph"/>
              <w:spacing w:line="320" w:lineRule="exact"/>
              <w:ind w:left="46"/>
              <w:jc w:val="center"/>
              <w:rPr>
                <w:b/>
                <w:sz w:val="28"/>
              </w:rPr>
            </w:pPr>
            <w:r>
              <w:rPr>
                <w:b/>
                <w:spacing w:val="-10"/>
                <w:sz w:val="28"/>
              </w:rPr>
              <w:t>5</w:t>
            </w:r>
          </w:p>
        </w:tc>
      </w:tr>
      <w:tr w:rsidR="006C3173">
        <w:trPr>
          <w:trHeight w:val="779"/>
        </w:trPr>
        <w:tc>
          <w:tcPr>
            <w:tcW w:w="674" w:type="dxa"/>
          </w:tcPr>
          <w:p w:rsidR="006C3173" w:rsidRDefault="00A623D1">
            <w:pPr>
              <w:pStyle w:val="TableParagraph"/>
              <w:spacing w:line="320" w:lineRule="exact"/>
              <w:ind w:right="94"/>
              <w:jc w:val="center"/>
              <w:rPr>
                <w:b/>
                <w:sz w:val="28"/>
              </w:rPr>
            </w:pPr>
            <w:r>
              <w:rPr>
                <w:b/>
                <w:spacing w:val="-5"/>
                <w:sz w:val="28"/>
              </w:rPr>
              <w:t>1.3</w:t>
            </w:r>
          </w:p>
        </w:tc>
        <w:tc>
          <w:tcPr>
            <w:tcW w:w="7789" w:type="dxa"/>
          </w:tcPr>
          <w:p w:rsidR="006C3173" w:rsidRDefault="00A623D1">
            <w:pPr>
              <w:pStyle w:val="TableParagraph"/>
              <w:spacing w:line="320" w:lineRule="exact"/>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rsidR="006C3173" w:rsidRDefault="00A623D1">
            <w:pPr>
              <w:pStyle w:val="TableParagraph"/>
              <w:spacing w:line="320" w:lineRule="exact"/>
              <w:ind w:left="46"/>
              <w:jc w:val="center"/>
              <w:rPr>
                <w:b/>
                <w:sz w:val="28"/>
              </w:rPr>
            </w:pPr>
            <w:r>
              <w:rPr>
                <w:b/>
                <w:spacing w:val="-10"/>
                <w:sz w:val="28"/>
              </w:rPr>
              <w:t>6</w:t>
            </w:r>
          </w:p>
        </w:tc>
      </w:tr>
      <w:tr w:rsidR="006C3173">
        <w:trPr>
          <w:trHeight w:val="782"/>
        </w:trPr>
        <w:tc>
          <w:tcPr>
            <w:tcW w:w="674" w:type="dxa"/>
          </w:tcPr>
          <w:p w:rsidR="006C3173" w:rsidRDefault="00A623D1">
            <w:pPr>
              <w:pStyle w:val="TableParagraph"/>
              <w:ind w:right="94"/>
              <w:jc w:val="center"/>
              <w:rPr>
                <w:b/>
                <w:sz w:val="28"/>
              </w:rPr>
            </w:pPr>
            <w:r>
              <w:rPr>
                <w:b/>
                <w:spacing w:val="-5"/>
                <w:sz w:val="28"/>
              </w:rPr>
              <w:t>1.4</w:t>
            </w:r>
          </w:p>
        </w:tc>
        <w:tc>
          <w:tcPr>
            <w:tcW w:w="7789" w:type="dxa"/>
          </w:tcPr>
          <w:p w:rsidR="006C3173" w:rsidRDefault="00A623D1">
            <w:pPr>
              <w:pStyle w:val="TableParagraph"/>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rsidR="006C3173" w:rsidRDefault="00A623D1">
            <w:pPr>
              <w:pStyle w:val="TableParagraph"/>
              <w:ind w:left="46"/>
              <w:jc w:val="center"/>
              <w:rPr>
                <w:b/>
                <w:sz w:val="28"/>
              </w:rPr>
            </w:pPr>
            <w:r>
              <w:rPr>
                <w:b/>
                <w:spacing w:val="-10"/>
                <w:sz w:val="28"/>
              </w:rPr>
              <w:t>7</w:t>
            </w:r>
          </w:p>
        </w:tc>
      </w:tr>
      <w:tr w:rsidR="006C3173">
        <w:trPr>
          <w:trHeight w:val="570"/>
        </w:trPr>
        <w:tc>
          <w:tcPr>
            <w:tcW w:w="674" w:type="dxa"/>
          </w:tcPr>
          <w:p w:rsidR="006C3173" w:rsidRDefault="00A623D1">
            <w:pPr>
              <w:pStyle w:val="TableParagraph"/>
              <w:spacing w:line="320" w:lineRule="exact"/>
              <w:ind w:left="1" w:right="234"/>
              <w:jc w:val="center"/>
              <w:rPr>
                <w:b/>
                <w:sz w:val="28"/>
              </w:rPr>
            </w:pPr>
            <w:r>
              <w:rPr>
                <w:b/>
                <w:spacing w:val="-5"/>
                <w:sz w:val="28"/>
              </w:rPr>
              <w:t>2.</w:t>
            </w:r>
          </w:p>
        </w:tc>
        <w:tc>
          <w:tcPr>
            <w:tcW w:w="7789" w:type="dxa"/>
          </w:tcPr>
          <w:p w:rsidR="006C3173" w:rsidRDefault="00A623D1">
            <w:pPr>
              <w:pStyle w:val="TableParagraph"/>
              <w:spacing w:line="320" w:lineRule="exact"/>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6C3173" w:rsidRDefault="00A623D1">
            <w:pPr>
              <w:pStyle w:val="TableParagraph"/>
              <w:spacing w:line="320" w:lineRule="exact"/>
              <w:ind w:left="46"/>
              <w:jc w:val="center"/>
              <w:rPr>
                <w:b/>
                <w:sz w:val="28"/>
              </w:rPr>
            </w:pPr>
            <w:r>
              <w:rPr>
                <w:b/>
                <w:spacing w:val="-10"/>
                <w:sz w:val="28"/>
              </w:rPr>
              <w:t>8</w:t>
            </w:r>
          </w:p>
        </w:tc>
      </w:tr>
      <w:tr w:rsidR="006C3173">
        <w:trPr>
          <w:trHeight w:val="642"/>
        </w:trPr>
        <w:tc>
          <w:tcPr>
            <w:tcW w:w="674" w:type="dxa"/>
          </w:tcPr>
          <w:p w:rsidR="006C3173" w:rsidRDefault="00A623D1">
            <w:pPr>
              <w:pStyle w:val="TableParagraph"/>
              <w:spacing w:line="320" w:lineRule="exact"/>
              <w:ind w:right="94"/>
              <w:jc w:val="center"/>
              <w:rPr>
                <w:b/>
                <w:sz w:val="28"/>
              </w:rPr>
            </w:pPr>
            <w:r>
              <w:rPr>
                <w:b/>
                <w:spacing w:val="-5"/>
                <w:sz w:val="28"/>
              </w:rPr>
              <w:t>2.1</w:t>
            </w:r>
          </w:p>
        </w:tc>
        <w:tc>
          <w:tcPr>
            <w:tcW w:w="7789" w:type="dxa"/>
          </w:tcPr>
          <w:p w:rsidR="006C3173" w:rsidRDefault="00A623D1">
            <w:pPr>
              <w:pStyle w:val="TableParagraph"/>
              <w:spacing w:line="320" w:lineRule="exact"/>
              <w:ind w:left="108"/>
              <w:rPr>
                <w:b/>
                <w:sz w:val="28"/>
              </w:rPr>
            </w:pPr>
            <w:r>
              <w:rPr>
                <w:b/>
                <w:sz w:val="28"/>
              </w:rPr>
              <w:t>Объем</w:t>
            </w:r>
            <w:r>
              <w:rPr>
                <w:b/>
                <w:spacing w:val="-4"/>
                <w:sz w:val="28"/>
              </w:rPr>
              <w:t xml:space="preserve"> </w:t>
            </w:r>
            <w:r>
              <w:rPr>
                <w:b/>
                <w:sz w:val="28"/>
              </w:rPr>
              <w:t>учебного</w:t>
            </w:r>
            <w:r>
              <w:rPr>
                <w:b/>
                <w:spacing w:val="-4"/>
                <w:sz w:val="28"/>
              </w:rPr>
              <w:t xml:space="preserve"> </w:t>
            </w:r>
            <w:r>
              <w:rPr>
                <w:b/>
                <w:sz w:val="28"/>
              </w:rPr>
              <w:t>предмета</w:t>
            </w:r>
            <w:r>
              <w:rPr>
                <w:b/>
                <w:spacing w:val="-2"/>
                <w:sz w:val="28"/>
              </w:rPr>
              <w:t xml:space="preserve"> </w:t>
            </w:r>
            <w:r>
              <w:rPr>
                <w:b/>
                <w:sz w:val="28"/>
              </w:rPr>
              <w:t>и</w:t>
            </w:r>
            <w:r>
              <w:rPr>
                <w:b/>
                <w:spacing w:val="-6"/>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rsidR="006C3173" w:rsidRDefault="00A623D1">
            <w:pPr>
              <w:pStyle w:val="TableParagraph"/>
              <w:spacing w:line="320" w:lineRule="exact"/>
              <w:ind w:right="241"/>
              <w:jc w:val="right"/>
              <w:rPr>
                <w:b/>
                <w:sz w:val="28"/>
              </w:rPr>
            </w:pPr>
            <w:r>
              <w:rPr>
                <w:b/>
                <w:spacing w:val="-5"/>
                <w:sz w:val="28"/>
              </w:rPr>
              <w:t>10</w:t>
            </w:r>
          </w:p>
        </w:tc>
      </w:tr>
      <w:tr w:rsidR="006C3173">
        <w:trPr>
          <w:trHeight w:val="570"/>
        </w:trPr>
        <w:tc>
          <w:tcPr>
            <w:tcW w:w="674" w:type="dxa"/>
          </w:tcPr>
          <w:p w:rsidR="006C3173" w:rsidRDefault="00A623D1">
            <w:pPr>
              <w:pStyle w:val="TableParagraph"/>
              <w:spacing w:line="320" w:lineRule="exact"/>
              <w:ind w:right="94"/>
              <w:jc w:val="center"/>
              <w:rPr>
                <w:b/>
                <w:sz w:val="28"/>
              </w:rPr>
            </w:pPr>
            <w:r>
              <w:rPr>
                <w:b/>
                <w:spacing w:val="-5"/>
                <w:sz w:val="28"/>
              </w:rPr>
              <w:t>2.2</w:t>
            </w:r>
          </w:p>
        </w:tc>
        <w:tc>
          <w:tcPr>
            <w:tcW w:w="7789" w:type="dxa"/>
          </w:tcPr>
          <w:p w:rsidR="006C3173" w:rsidRDefault="00A623D1">
            <w:pPr>
              <w:pStyle w:val="TableParagraph"/>
              <w:spacing w:line="320" w:lineRule="exact"/>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6C3173" w:rsidRDefault="00A623D1">
            <w:pPr>
              <w:pStyle w:val="TableParagraph"/>
              <w:spacing w:line="320" w:lineRule="exact"/>
              <w:ind w:right="241"/>
              <w:jc w:val="right"/>
              <w:rPr>
                <w:b/>
                <w:sz w:val="28"/>
              </w:rPr>
            </w:pPr>
            <w:r>
              <w:rPr>
                <w:b/>
                <w:spacing w:val="-5"/>
                <w:sz w:val="28"/>
              </w:rPr>
              <w:t>10</w:t>
            </w:r>
          </w:p>
        </w:tc>
      </w:tr>
      <w:tr w:rsidR="006C3173">
        <w:trPr>
          <w:trHeight w:val="940"/>
        </w:trPr>
        <w:tc>
          <w:tcPr>
            <w:tcW w:w="674" w:type="dxa"/>
          </w:tcPr>
          <w:p w:rsidR="006C3173" w:rsidRDefault="00A623D1">
            <w:pPr>
              <w:pStyle w:val="TableParagraph"/>
              <w:spacing w:line="320" w:lineRule="exact"/>
              <w:ind w:left="1" w:right="234"/>
              <w:jc w:val="center"/>
              <w:rPr>
                <w:b/>
                <w:sz w:val="28"/>
              </w:rPr>
            </w:pPr>
            <w:r>
              <w:rPr>
                <w:b/>
                <w:spacing w:val="-5"/>
                <w:sz w:val="28"/>
              </w:rPr>
              <w:t>3.</w:t>
            </w:r>
          </w:p>
        </w:tc>
        <w:tc>
          <w:tcPr>
            <w:tcW w:w="7789" w:type="dxa"/>
          </w:tcPr>
          <w:p w:rsidR="006C3173" w:rsidRDefault="00A623D1">
            <w:pPr>
              <w:pStyle w:val="TableParagraph"/>
              <w:spacing w:line="320" w:lineRule="exact"/>
              <w:ind w:left="141"/>
              <w:rPr>
                <w:b/>
                <w:sz w:val="28"/>
              </w:rPr>
            </w:pPr>
            <w:r>
              <w:rPr>
                <w:b/>
                <w:sz w:val="28"/>
              </w:rPr>
              <w:t>ТЕМАТИЧЕСКОЕ</w:t>
            </w:r>
            <w:r>
              <w:rPr>
                <w:b/>
                <w:spacing w:val="-19"/>
                <w:sz w:val="28"/>
              </w:rPr>
              <w:t xml:space="preserve"> </w:t>
            </w:r>
            <w:r>
              <w:rPr>
                <w:b/>
                <w:sz w:val="28"/>
              </w:rPr>
              <w:t>ПЛАНИРОВАНИЕ</w:t>
            </w:r>
            <w:r>
              <w:rPr>
                <w:b/>
                <w:spacing w:val="-13"/>
                <w:sz w:val="28"/>
              </w:rPr>
              <w:t xml:space="preserve"> </w:t>
            </w:r>
            <w:r>
              <w:rPr>
                <w:b/>
                <w:spacing w:val="-2"/>
                <w:sz w:val="28"/>
              </w:rPr>
              <w:t>УЧЕБНОГО</w:t>
            </w:r>
          </w:p>
          <w:p w:rsidR="006C3173" w:rsidRDefault="00A623D1">
            <w:pPr>
              <w:pStyle w:val="TableParagraph"/>
              <w:spacing w:before="50"/>
              <w:ind w:left="141"/>
              <w:rPr>
                <w:b/>
                <w:sz w:val="28"/>
              </w:rPr>
            </w:pPr>
            <w:r>
              <w:rPr>
                <w:b/>
                <w:sz w:val="28"/>
              </w:rPr>
              <w:t>ПРЕДМЕТА</w:t>
            </w:r>
            <w:r>
              <w:rPr>
                <w:b/>
                <w:spacing w:val="-9"/>
                <w:sz w:val="28"/>
              </w:rPr>
              <w:t xml:space="preserve"> </w:t>
            </w:r>
            <w:r>
              <w:rPr>
                <w:b/>
                <w:sz w:val="28"/>
              </w:rPr>
              <w:t>(с</w:t>
            </w:r>
            <w:r>
              <w:rPr>
                <w:b/>
                <w:spacing w:val="-5"/>
                <w:sz w:val="28"/>
              </w:rPr>
              <w:t xml:space="preserve"> </w:t>
            </w:r>
            <w:r>
              <w:rPr>
                <w:b/>
                <w:sz w:val="28"/>
              </w:rPr>
              <w:t>учетом</w:t>
            </w:r>
            <w:r>
              <w:rPr>
                <w:b/>
                <w:spacing w:val="-6"/>
                <w:sz w:val="28"/>
              </w:rPr>
              <w:t xml:space="preserve"> </w:t>
            </w:r>
            <w:r>
              <w:rPr>
                <w:b/>
                <w:sz w:val="28"/>
              </w:rPr>
              <w:t>рабочей</w:t>
            </w:r>
            <w:r>
              <w:rPr>
                <w:b/>
                <w:spacing w:val="-6"/>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rsidR="006C3173" w:rsidRDefault="00A623D1">
            <w:pPr>
              <w:pStyle w:val="TableParagraph"/>
              <w:spacing w:line="320" w:lineRule="exact"/>
              <w:ind w:right="242"/>
              <w:jc w:val="right"/>
              <w:rPr>
                <w:b/>
                <w:sz w:val="28"/>
              </w:rPr>
            </w:pPr>
            <w:r>
              <w:rPr>
                <w:b/>
                <w:spacing w:val="-5"/>
                <w:sz w:val="28"/>
              </w:rPr>
              <w:t>13</w:t>
            </w:r>
          </w:p>
        </w:tc>
      </w:tr>
      <w:tr w:rsidR="006C3173">
        <w:trPr>
          <w:trHeight w:val="940"/>
        </w:trPr>
        <w:tc>
          <w:tcPr>
            <w:tcW w:w="674" w:type="dxa"/>
          </w:tcPr>
          <w:p w:rsidR="006C3173" w:rsidRDefault="00A623D1">
            <w:pPr>
              <w:pStyle w:val="TableParagraph"/>
              <w:spacing w:line="320" w:lineRule="exact"/>
              <w:ind w:right="234"/>
              <w:jc w:val="center"/>
              <w:rPr>
                <w:b/>
                <w:sz w:val="28"/>
              </w:rPr>
            </w:pPr>
            <w:r>
              <w:rPr>
                <w:b/>
                <w:spacing w:val="-5"/>
                <w:sz w:val="28"/>
              </w:rPr>
              <w:t>4.</w:t>
            </w:r>
          </w:p>
        </w:tc>
        <w:tc>
          <w:tcPr>
            <w:tcW w:w="7789" w:type="dxa"/>
          </w:tcPr>
          <w:p w:rsidR="006C3173" w:rsidRDefault="00A623D1">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rsidR="006C3173" w:rsidRDefault="00A623D1">
            <w:pPr>
              <w:pStyle w:val="TableParagraph"/>
              <w:spacing w:line="320" w:lineRule="exact"/>
              <w:ind w:right="241"/>
              <w:jc w:val="right"/>
              <w:rPr>
                <w:b/>
                <w:sz w:val="28"/>
              </w:rPr>
            </w:pPr>
            <w:r>
              <w:rPr>
                <w:b/>
                <w:spacing w:val="-5"/>
                <w:sz w:val="28"/>
              </w:rPr>
              <w:t>19</w:t>
            </w:r>
          </w:p>
        </w:tc>
      </w:tr>
    </w:tbl>
    <w:p w:rsidR="006C3173" w:rsidRDefault="006C3173">
      <w:pPr>
        <w:pStyle w:val="a4"/>
        <w:spacing w:before="96"/>
        <w:ind w:left="0"/>
        <w:rPr>
          <w:b/>
          <w:sz w:val="20"/>
        </w:rPr>
      </w:pPr>
    </w:p>
    <w:p w:rsidR="006C3173" w:rsidRDefault="006C3173">
      <w:pPr>
        <w:pStyle w:val="TableParagraph"/>
        <w:spacing w:line="320" w:lineRule="exact"/>
        <w:jc w:val="right"/>
        <w:rPr>
          <w:b/>
          <w:sz w:val="28"/>
        </w:rPr>
        <w:sectPr w:rsidR="006C3173">
          <w:footerReference w:type="default" r:id="rId9"/>
          <w:pgSz w:w="11910" w:h="16840"/>
          <w:pgMar w:top="1440" w:right="1800" w:bottom="1440" w:left="1800" w:header="0" w:footer="901" w:gutter="0"/>
          <w:pgNumType w:start="2"/>
          <w:cols w:space="720"/>
        </w:sectPr>
      </w:pPr>
    </w:p>
    <w:p w:rsidR="006C3173" w:rsidRDefault="00A623D1">
      <w:pPr>
        <w:spacing w:before="72"/>
        <w:ind w:left="4175"/>
        <w:rPr>
          <w:b/>
          <w:sz w:val="28"/>
        </w:rPr>
      </w:pPr>
      <w:r>
        <w:rPr>
          <w:b/>
          <w:spacing w:val="-2"/>
          <w:sz w:val="28"/>
        </w:rPr>
        <w:lastRenderedPageBreak/>
        <w:t>ПОЯСНИТЕЛЬНАЯ</w:t>
      </w:r>
      <w:r>
        <w:rPr>
          <w:b/>
          <w:spacing w:val="7"/>
          <w:sz w:val="28"/>
        </w:rPr>
        <w:t xml:space="preserve"> </w:t>
      </w:r>
      <w:r>
        <w:rPr>
          <w:b/>
          <w:spacing w:val="-2"/>
          <w:sz w:val="28"/>
        </w:rPr>
        <w:t>ЗАПИСКА</w:t>
      </w:r>
    </w:p>
    <w:p w:rsidR="006C3173" w:rsidRDefault="00A623D1">
      <w:pPr>
        <w:pStyle w:val="a6"/>
        <w:numPr>
          <w:ilvl w:val="0"/>
          <w:numId w:val="1"/>
        </w:numPr>
        <w:tabs>
          <w:tab w:val="left" w:pos="2557"/>
        </w:tabs>
        <w:spacing w:before="319"/>
        <w:ind w:left="2557" w:hanging="288"/>
        <w:rPr>
          <w:sz w:val="28"/>
        </w:rPr>
      </w:pPr>
      <w:r>
        <w:rPr>
          <w:sz w:val="28"/>
        </w:rPr>
        <w:t>Рабочая программа</w:t>
      </w:r>
      <w:r>
        <w:rPr>
          <w:spacing w:val="2"/>
          <w:sz w:val="28"/>
        </w:rPr>
        <w:t xml:space="preserve"> </w:t>
      </w:r>
      <w:r>
        <w:rPr>
          <w:sz w:val="28"/>
        </w:rPr>
        <w:t>учебного</w:t>
      </w:r>
      <w:r>
        <w:rPr>
          <w:spacing w:val="1"/>
          <w:sz w:val="28"/>
        </w:rPr>
        <w:t xml:space="preserve"> </w:t>
      </w:r>
      <w:r>
        <w:rPr>
          <w:sz w:val="28"/>
        </w:rPr>
        <w:t>предмета</w:t>
      </w:r>
      <w:r>
        <w:rPr>
          <w:spacing w:val="2"/>
          <w:sz w:val="28"/>
        </w:rPr>
        <w:t xml:space="preserve"> </w:t>
      </w:r>
      <w:r>
        <w:rPr>
          <w:sz w:val="28"/>
        </w:rPr>
        <w:t>разработана</w:t>
      </w:r>
      <w:r>
        <w:rPr>
          <w:spacing w:val="47"/>
          <w:w w:val="150"/>
          <w:sz w:val="28"/>
        </w:rPr>
        <w:t xml:space="preserve"> </w:t>
      </w:r>
      <w:r>
        <w:rPr>
          <w:sz w:val="28"/>
        </w:rPr>
        <w:t>в</w:t>
      </w:r>
      <w:r>
        <w:rPr>
          <w:spacing w:val="3"/>
          <w:sz w:val="28"/>
        </w:rPr>
        <w:t xml:space="preserve"> </w:t>
      </w:r>
      <w:r>
        <w:rPr>
          <w:sz w:val="28"/>
        </w:rPr>
        <w:t>соответствии</w:t>
      </w:r>
      <w:r>
        <w:rPr>
          <w:spacing w:val="3"/>
          <w:sz w:val="28"/>
        </w:rPr>
        <w:t xml:space="preserve"> </w:t>
      </w:r>
      <w:r>
        <w:rPr>
          <w:spacing w:val="-10"/>
          <w:sz w:val="28"/>
        </w:rPr>
        <w:t>с</w:t>
      </w:r>
    </w:p>
    <w:p w:rsidR="006C3173" w:rsidRDefault="00A623D1">
      <w:pPr>
        <w:pStyle w:val="2"/>
        <w:spacing w:before="5" w:line="319" w:lineRule="exact"/>
        <w:ind w:left="1561" w:firstLine="0"/>
      </w:pPr>
      <w:r>
        <w:rPr>
          <w:spacing w:val="-2"/>
        </w:rPr>
        <w:t>требованиями:</w:t>
      </w:r>
    </w:p>
    <w:p w:rsidR="006C3173" w:rsidRDefault="00A623D1">
      <w:pPr>
        <w:pStyle w:val="a6"/>
        <w:numPr>
          <w:ilvl w:val="1"/>
          <w:numId w:val="1"/>
        </w:numPr>
        <w:tabs>
          <w:tab w:val="left" w:pos="2656"/>
        </w:tabs>
        <w:ind w:right="139"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rsidR="006C3173" w:rsidRDefault="00A623D1">
      <w:pPr>
        <w:pStyle w:val="a4"/>
        <w:spacing w:line="322" w:lineRule="exact"/>
        <w:jc w:val="both"/>
      </w:pPr>
      <w:r>
        <w:t>12.08.2022</w:t>
      </w:r>
      <w:r>
        <w:rPr>
          <w:spacing w:val="-13"/>
        </w:rPr>
        <w:t xml:space="preserve"> </w:t>
      </w:r>
      <w:r>
        <w:rPr>
          <w:spacing w:val="-4"/>
        </w:rPr>
        <w:t>г.);</w:t>
      </w:r>
    </w:p>
    <w:p w:rsidR="006C3173" w:rsidRDefault="00A623D1">
      <w:pPr>
        <w:pStyle w:val="a6"/>
        <w:numPr>
          <w:ilvl w:val="1"/>
          <w:numId w:val="1"/>
        </w:numPr>
        <w:tabs>
          <w:tab w:val="left" w:pos="2592"/>
        </w:tabs>
        <w:spacing w:line="322" w:lineRule="exact"/>
        <w:ind w:left="2592" w:hanging="323"/>
        <w:rPr>
          <w:sz w:val="28"/>
        </w:rPr>
      </w:pPr>
      <w:r>
        <w:rPr>
          <w:sz w:val="28"/>
        </w:rPr>
        <w:t>ФГОС</w:t>
      </w:r>
      <w:r>
        <w:rPr>
          <w:spacing w:val="33"/>
          <w:sz w:val="28"/>
        </w:rPr>
        <w:t xml:space="preserve"> </w:t>
      </w:r>
      <w:r>
        <w:rPr>
          <w:sz w:val="28"/>
        </w:rPr>
        <w:t>среднего</w:t>
      </w:r>
      <w:r>
        <w:rPr>
          <w:spacing w:val="37"/>
          <w:sz w:val="28"/>
        </w:rPr>
        <w:t xml:space="preserve"> </w:t>
      </w:r>
      <w:r>
        <w:rPr>
          <w:sz w:val="28"/>
        </w:rPr>
        <w:t>профессионального</w:t>
      </w:r>
      <w:r>
        <w:rPr>
          <w:spacing w:val="35"/>
          <w:sz w:val="28"/>
        </w:rPr>
        <w:t xml:space="preserve"> </w:t>
      </w:r>
      <w:r>
        <w:rPr>
          <w:sz w:val="28"/>
        </w:rPr>
        <w:t>образования</w:t>
      </w:r>
      <w:r>
        <w:rPr>
          <w:spacing w:val="37"/>
          <w:sz w:val="28"/>
        </w:rPr>
        <w:t xml:space="preserve"> </w:t>
      </w:r>
      <w:r>
        <w:rPr>
          <w:sz w:val="28"/>
        </w:rPr>
        <w:t>по</w:t>
      </w:r>
      <w:r>
        <w:rPr>
          <w:spacing w:val="45"/>
          <w:sz w:val="28"/>
        </w:rPr>
        <w:t xml:space="preserve"> </w:t>
      </w:r>
      <w:r>
        <w:rPr>
          <w:spacing w:val="-2"/>
          <w:sz w:val="28"/>
        </w:rPr>
        <w:t>специальности</w:t>
      </w:r>
    </w:p>
    <w:p w:rsidR="006C3173" w:rsidRDefault="00A623D1">
      <w:pPr>
        <w:pStyle w:val="a4"/>
        <w:ind w:right="141"/>
        <w:jc w:val="both"/>
      </w:pPr>
      <w:r>
        <w:t>43.01.09 Повар, кондитер</w:t>
      </w:r>
      <w:r>
        <w:rPr>
          <w:spacing w:val="80"/>
        </w:rPr>
        <w:t xml:space="preserve"> </w:t>
      </w:r>
      <w:r>
        <w:t>(</w:t>
      </w:r>
      <w:hyperlink r:id="rId10">
        <w:r>
          <w:t>Приказ Министерства образования и науки РФ от</w:t>
        </w:r>
      </w:hyperlink>
      <w:r>
        <w:t xml:space="preserve"> </w:t>
      </w:r>
      <w:hyperlink r:id="rId11">
        <w:r>
          <w:t>9 декабря 2016 г. N 1569 "Об утверждении федерального государственного</w:t>
        </w:r>
      </w:hyperlink>
      <w:r>
        <w:t xml:space="preserve"> </w:t>
      </w:r>
      <w:hyperlink r:id="rId12">
        <w:r>
          <w:t>образовательного стандарта среднего профессионального образования по</w:t>
        </w:r>
      </w:hyperlink>
      <w:r>
        <w:t xml:space="preserve"> </w:t>
      </w:r>
      <w:hyperlink r:id="rId13">
        <w:r>
          <w:t>профессии 43.01.09 Повар, кондитер"</w:t>
        </w:r>
      </w:hyperlink>
      <w:r>
        <w:t xml:space="preserve"> );</w:t>
      </w:r>
    </w:p>
    <w:p w:rsidR="006C3173" w:rsidRDefault="00A623D1">
      <w:pPr>
        <w:pStyle w:val="a6"/>
        <w:numPr>
          <w:ilvl w:val="0"/>
          <w:numId w:val="2"/>
        </w:numPr>
        <w:tabs>
          <w:tab w:val="left" w:pos="2567"/>
        </w:tabs>
        <w:ind w:right="138"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6C3173" w:rsidRDefault="00A623D1">
      <w:pPr>
        <w:pStyle w:val="a6"/>
        <w:numPr>
          <w:ilvl w:val="0"/>
          <w:numId w:val="2"/>
        </w:numPr>
        <w:tabs>
          <w:tab w:val="left" w:pos="2567"/>
        </w:tabs>
        <w:ind w:right="14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6C3173" w:rsidRDefault="00A623D1">
      <w:pPr>
        <w:pStyle w:val="a6"/>
        <w:numPr>
          <w:ilvl w:val="0"/>
          <w:numId w:val="2"/>
        </w:numPr>
        <w:tabs>
          <w:tab w:val="left" w:pos="2526"/>
        </w:tabs>
        <w:ind w:right="142"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rsidR="006C3173" w:rsidRDefault="00A623D1">
      <w:pPr>
        <w:pStyle w:val="a6"/>
        <w:numPr>
          <w:ilvl w:val="0"/>
          <w:numId w:val="2"/>
        </w:numPr>
        <w:tabs>
          <w:tab w:val="left" w:pos="2507"/>
        </w:tabs>
        <w:ind w:right="142"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6C3173" w:rsidRDefault="00A623D1">
      <w:pPr>
        <w:pStyle w:val="2"/>
        <w:spacing w:before="4" w:line="319" w:lineRule="exact"/>
        <w:ind w:left="2269" w:firstLine="0"/>
        <w:jc w:val="both"/>
      </w:pPr>
      <w:r>
        <w:t>С</w:t>
      </w:r>
      <w:r>
        <w:rPr>
          <w:spacing w:val="-1"/>
        </w:rPr>
        <w:t xml:space="preserve"> </w:t>
      </w:r>
      <w:r>
        <w:rPr>
          <w:spacing w:val="-2"/>
        </w:rPr>
        <w:t>учетом:</w:t>
      </w:r>
    </w:p>
    <w:p w:rsidR="006C3173" w:rsidRDefault="00A623D1">
      <w:pPr>
        <w:pStyle w:val="a6"/>
        <w:numPr>
          <w:ilvl w:val="0"/>
          <w:numId w:val="2"/>
        </w:numPr>
        <w:tabs>
          <w:tab w:val="left" w:pos="2493"/>
        </w:tabs>
        <w:ind w:right="140" w:firstLine="707"/>
        <w:rPr>
          <w:sz w:val="28"/>
        </w:rPr>
      </w:pPr>
      <w:r>
        <w:rPr>
          <w:sz w:val="28"/>
        </w:rPr>
        <w:t>Рабочей программы воспитания подготовки специалистов среднего звена 43.00.00 Сервис и туризм.</w:t>
      </w:r>
    </w:p>
    <w:p w:rsidR="006C3173" w:rsidRDefault="00A623D1">
      <w:pPr>
        <w:pStyle w:val="a6"/>
        <w:numPr>
          <w:ilvl w:val="0"/>
          <w:numId w:val="1"/>
        </w:numPr>
        <w:tabs>
          <w:tab w:val="left" w:pos="2774"/>
        </w:tabs>
        <w:spacing w:line="242" w:lineRule="auto"/>
        <w:ind w:left="1561" w:right="136" w:firstLine="707"/>
        <w:jc w:val="both"/>
        <w:rPr>
          <w:b/>
          <w:sz w:val="28"/>
        </w:rPr>
      </w:pPr>
      <w:r>
        <w:rPr>
          <w:sz w:val="28"/>
        </w:rPr>
        <w:t xml:space="preserve">Содержание программы учебного предмета «Информатика» направлено на достижение следующих </w:t>
      </w:r>
      <w:r>
        <w:rPr>
          <w:b/>
          <w:sz w:val="28"/>
        </w:rPr>
        <w:t>целей:</w:t>
      </w:r>
    </w:p>
    <w:p w:rsidR="006C3173" w:rsidRDefault="00A623D1">
      <w:pPr>
        <w:pStyle w:val="a6"/>
        <w:numPr>
          <w:ilvl w:val="0"/>
          <w:numId w:val="3"/>
        </w:numPr>
        <w:tabs>
          <w:tab w:val="left" w:pos="2553"/>
        </w:tabs>
        <w:ind w:right="141" w:firstLine="707"/>
        <w:rPr>
          <w:sz w:val="28"/>
        </w:rPr>
      </w:pPr>
      <w:r>
        <w:rPr>
          <w:sz w:val="28"/>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rsidR="006C3173" w:rsidRDefault="00A623D1">
      <w:pPr>
        <w:pStyle w:val="a6"/>
        <w:numPr>
          <w:ilvl w:val="0"/>
          <w:numId w:val="3"/>
        </w:numPr>
        <w:tabs>
          <w:tab w:val="left" w:pos="2623"/>
        </w:tabs>
        <w:ind w:right="137" w:firstLine="707"/>
        <w:rPr>
          <w:sz w:val="28"/>
        </w:rPr>
      </w:pPr>
      <w:r>
        <w:rPr>
          <w:sz w:val="28"/>
        </w:rPr>
        <w:t>овладение умениями применять, анализировать, преобразовывать информационные</w:t>
      </w:r>
      <w:r>
        <w:rPr>
          <w:spacing w:val="72"/>
          <w:sz w:val="28"/>
        </w:rPr>
        <w:t xml:space="preserve"> </w:t>
      </w:r>
      <w:r>
        <w:rPr>
          <w:sz w:val="28"/>
        </w:rPr>
        <w:t>модели</w:t>
      </w:r>
      <w:r>
        <w:rPr>
          <w:spacing w:val="71"/>
          <w:sz w:val="28"/>
        </w:rPr>
        <w:t xml:space="preserve"> </w:t>
      </w:r>
      <w:r>
        <w:rPr>
          <w:sz w:val="28"/>
        </w:rPr>
        <w:t>реальных</w:t>
      </w:r>
      <w:r>
        <w:rPr>
          <w:spacing w:val="76"/>
          <w:sz w:val="28"/>
        </w:rPr>
        <w:t xml:space="preserve"> </w:t>
      </w:r>
      <w:r>
        <w:rPr>
          <w:sz w:val="28"/>
        </w:rPr>
        <w:t>объектов</w:t>
      </w:r>
      <w:r>
        <w:rPr>
          <w:spacing w:val="73"/>
          <w:sz w:val="28"/>
        </w:rPr>
        <w:t xml:space="preserve"> </w:t>
      </w:r>
      <w:r>
        <w:rPr>
          <w:sz w:val="28"/>
        </w:rPr>
        <w:t>и</w:t>
      </w:r>
      <w:r>
        <w:rPr>
          <w:spacing w:val="72"/>
          <w:sz w:val="28"/>
        </w:rPr>
        <w:t xml:space="preserve"> </w:t>
      </w:r>
      <w:r>
        <w:rPr>
          <w:sz w:val="28"/>
        </w:rPr>
        <w:t>процессов,</w:t>
      </w:r>
      <w:r>
        <w:rPr>
          <w:spacing w:val="72"/>
          <w:sz w:val="28"/>
        </w:rPr>
        <w:t xml:space="preserve"> </w:t>
      </w:r>
      <w:r>
        <w:rPr>
          <w:sz w:val="28"/>
        </w:rPr>
        <w:t>используя</w:t>
      </w:r>
      <w:r>
        <w:rPr>
          <w:spacing w:val="75"/>
          <w:sz w:val="28"/>
        </w:rPr>
        <w:t xml:space="preserve"> </w:t>
      </w:r>
      <w:r>
        <w:rPr>
          <w:spacing w:val="-5"/>
          <w:sz w:val="28"/>
        </w:rPr>
        <w:t>при</w:t>
      </w:r>
    </w:p>
    <w:p w:rsidR="006C3173" w:rsidRDefault="006C3173">
      <w:pPr>
        <w:pStyle w:val="a6"/>
        <w:rPr>
          <w:sz w:val="28"/>
        </w:rPr>
        <w:sectPr w:rsidR="006C3173">
          <w:pgSz w:w="11910" w:h="16840"/>
          <w:pgMar w:top="1040" w:right="708" w:bottom="1100" w:left="141" w:header="0" w:footer="901" w:gutter="0"/>
          <w:cols w:space="720"/>
        </w:sectPr>
      </w:pPr>
    </w:p>
    <w:p w:rsidR="006C3173" w:rsidRDefault="00A623D1">
      <w:pPr>
        <w:pStyle w:val="a4"/>
        <w:spacing w:before="67"/>
        <w:jc w:val="both"/>
      </w:pPr>
      <w:r>
        <w:lastRenderedPageBreak/>
        <w:t>этом</w:t>
      </w:r>
      <w:r>
        <w:rPr>
          <w:spacing w:val="-7"/>
        </w:rPr>
        <w:t xml:space="preserve"> </w:t>
      </w:r>
      <w:r>
        <w:t>цифровые</w:t>
      </w:r>
      <w:r>
        <w:rPr>
          <w:spacing w:val="-5"/>
        </w:rPr>
        <w:t xml:space="preserve"> </w:t>
      </w:r>
      <w:r>
        <w:t>технологии,</w:t>
      </w:r>
      <w:r>
        <w:rPr>
          <w:spacing w:val="-5"/>
        </w:rPr>
        <w:t xml:space="preserve"> </w:t>
      </w:r>
      <w:r>
        <w:t>в</w:t>
      </w:r>
      <w:r>
        <w:rPr>
          <w:spacing w:val="-6"/>
        </w:rPr>
        <w:t xml:space="preserve"> </w:t>
      </w:r>
      <w:r>
        <w:t>том</w:t>
      </w:r>
      <w:r>
        <w:rPr>
          <w:spacing w:val="-4"/>
        </w:rPr>
        <w:t xml:space="preserve"> </w:t>
      </w:r>
      <w:r>
        <w:t>числе</w:t>
      </w:r>
      <w:r>
        <w:rPr>
          <w:spacing w:val="-6"/>
        </w:rPr>
        <w:t xml:space="preserve"> </w:t>
      </w:r>
      <w:r>
        <w:t>при изучении</w:t>
      </w:r>
      <w:r>
        <w:rPr>
          <w:spacing w:val="-5"/>
        </w:rPr>
        <w:t xml:space="preserve"> </w:t>
      </w:r>
      <w:r>
        <w:t>других</w:t>
      </w:r>
      <w:r>
        <w:rPr>
          <w:spacing w:val="-3"/>
        </w:rPr>
        <w:t xml:space="preserve"> </w:t>
      </w:r>
      <w:r>
        <w:rPr>
          <w:spacing w:val="-2"/>
        </w:rPr>
        <w:t>дисциплин;</w:t>
      </w:r>
    </w:p>
    <w:p w:rsidR="006C3173" w:rsidRDefault="00A623D1">
      <w:pPr>
        <w:pStyle w:val="a6"/>
        <w:numPr>
          <w:ilvl w:val="0"/>
          <w:numId w:val="3"/>
        </w:numPr>
        <w:tabs>
          <w:tab w:val="left" w:pos="2623"/>
        </w:tabs>
        <w:spacing w:before="1"/>
        <w:ind w:right="135" w:firstLine="707"/>
        <w:rPr>
          <w:sz w:val="28"/>
        </w:rPr>
      </w:pPr>
      <w:r>
        <w:rPr>
          <w:sz w:val="28"/>
        </w:rPr>
        <w:t>развитие познавательных интересов, интеллектуальных и</w:t>
      </w:r>
      <w:r>
        <w:rPr>
          <w:spacing w:val="40"/>
          <w:sz w:val="28"/>
        </w:rPr>
        <w:t xml:space="preserve"> </w:t>
      </w:r>
      <w:r>
        <w:rPr>
          <w:sz w:val="28"/>
        </w:rPr>
        <w:t xml:space="preserve">творческих способностей путем освоения и использования методов информатики и цифровых технологий при изучении различных учебных </w:t>
      </w:r>
      <w:r>
        <w:rPr>
          <w:spacing w:val="-2"/>
          <w:sz w:val="28"/>
        </w:rPr>
        <w:t>предметов;</w:t>
      </w:r>
    </w:p>
    <w:p w:rsidR="006C3173" w:rsidRDefault="00A623D1">
      <w:pPr>
        <w:pStyle w:val="a6"/>
        <w:numPr>
          <w:ilvl w:val="0"/>
          <w:numId w:val="3"/>
        </w:numPr>
        <w:tabs>
          <w:tab w:val="left" w:pos="2623"/>
        </w:tabs>
        <w:ind w:right="143" w:firstLine="707"/>
        <w:rPr>
          <w:sz w:val="28"/>
        </w:rPr>
      </w:pPr>
      <w:r>
        <w:rPr>
          <w:sz w:val="28"/>
        </w:rPr>
        <w:t>воспитание ответственного отношения к соблюдению этических и правовых норм информационной деятельности;</w:t>
      </w:r>
    </w:p>
    <w:p w:rsidR="006C3173" w:rsidRDefault="00A623D1">
      <w:pPr>
        <w:pStyle w:val="a6"/>
        <w:numPr>
          <w:ilvl w:val="0"/>
          <w:numId w:val="3"/>
        </w:numPr>
        <w:tabs>
          <w:tab w:val="left" w:pos="2623"/>
        </w:tabs>
        <w:ind w:right="139" w:firstLine="707"/>
        <w:rPr>
          <w:sz w:val="28"/>
        </w:rPr>
      </w:pPr>
      <w:r>
        <w:rPr>
          <w:sz w:val="28"/>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6C3173" w:rsidRDefault="00A623D1">
      <w:pPr>
        <w:pStyle w:val="a6"/>
        <w:numPr>
          <w:ilvl w:val="0"/>
          <w:numId w:val="1"/>
        </w:numPr>
        <w:tabs>
          <w:tab w:val="left" w:pos="2549"/>
        </w:tabs>
        <w:spacing w:line="322" w:lineRule="exact"/>
        <w:ind w:left="2549" w:hanging="280"/>
        <w:jc w:val="both"/>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i/>
          <w:spacing w:val="-2"/>
          <w:sz w:val="28"/>
        </w:rPr>
        <w:t>углубленный.</w:t>
      </w:r>
    </w:p>
    <w:p w:rsidR="006C3173" w:rsidRDefault="00A623D1">
      <w:pPr>
        <w:pStyle w:val="a6"/>
        <w:numPr>
          <w:ilvl w:val="0"/>
          <w:numId w:val="1"/>
        </w:numPr>
        <w:tabs>
          <w:tab w:val="left" w:pos="2548"/>
        </w:tabs>
        <w:spacing w:line="322" w:lineRule="exact"/>
        <w:ind w:left="2548" w:hanging="279"/>
        <w:jc w:val="both"/>
        <w:rPr>
          <w:sz w:val="28"/>
        </w:rPr>
      </w:pPr>
      <w:r>
        <w:rPr>
          <w:sz w:val="28"/>
        </w:rPr>
        <w:t>Количество</w:t>
      </w:r>
      <w:r>
        <w:rPr>
          <w:spacing w:val="-10"/>
          <w:sz w:val="28"/>
        </w:rPr>
        <w:t xml:space="preserve"> </w:t>
      </w:r>
      <w:r>
        <w:rPr>
          <w:spacing w:val="-2"/>
          <w:sz w:val="28"/>
        </w:rPr>
        <w:t>часов:66</w:t>
      </w:r>
    </w:p>
    <w:p w:rsidR="006C3173" w:rsidRDefault="00A623D1">
      <w:pPr>
        <w:pStyle w:val="a6"/>
        <w:numPr>
          <w:ilvl w:val="0"/>
          <w:numId w:val="1"/>
        </w:numPr>
        <w:tabs>
          <w:tab w:val="left" w:pos="2765"/>
        </w:tabs>
        <w:spacing w:line="242" w:lineRule="auto"/>
        <w:ind w:left="1561" w:right="145" w:firstLine="707"/>
        <w:jc w:val="both"/>
        <w:rPr>
          <w:sz w:val="28"/>
        </w:rPr>
      </w:pPr>
      <w:r>
        <w:rPr>
          <w:sz w:val="28"/>
        </w:rPr>
        <w:t xml:space="preserve">Место дисциплины в структуре основной образовательной </w:t>
      </w:r>
      <w:r>
        <w:rPr>
          <w:spacing w:val="-2"/>
          <w:sz w:val="28"/>
        </w:rPr>
        <w:t>программы</w:t>
      </w:r>
    </w:p>
    <w:p w:rsidR="006C3173" w:rsidRDefault="00A623D1">
      <w:pPr>
        <w:pStyle w:val="a4"/>
        <w:ind w:right="135" w:firstLine="707"/>
        <w:jc w:val="both"/>
      </w:pPr>
      <w:r>
        <w:t>Программа учебного предмета «Информатика» входит в содержательный раздел основной образовательной программы среднего общего образования.</w:t>
      </w:r>
    </w:p>
    <w:p w:rsidR="006C3173" w:rsidRDefault="00A623D1">
      <w:pPr>
        <w:pStyle w:val="a4"/>
        <w:ind w:right="136" w:firstLine="707"/>
        <w:jc w:val="both"/>
      </w:pPr>
      <w:r>
        <w:t>Предмет входит в общеобразовательную подготовку учебного плана основной</w:t>
      </w:r>
      <w:r>
        <w:rPr>
          <w:spacing w:val="57"/>
          <w:w w:val="150"/>
        </w:rPr>
        <w:t xml:space="preserve"> </w:t>
      </w:r>
      <w:r>
        <w:t>профессиональной</w:t>
      </w:r>
      <w:r>
        <w:rPr>
          <w:spacing w:val="59"/>
          <w:w w:val="150"/>
        </w:rPr>
        <w:t xml:space="preserve"> </w:t>
      </w:r>
      <w:r>
        <w:t>образовательной</w:t>
      </w:r>
      <w:r>
        <w:rPr>
          <w:spacing w:val="60"/>
          <w:w w:val="150"/>
        </w:rPr>
        <w:t xml:space="preserve"> </w:t>
      </w:r>
      <w:r>
        <w:t>программы</w:t>
      </w:r>
      <w:r>
        <w:rPr>
          <w:spacing w:val="60"/>
          <w:w w:val="150"/>
        </w:rPr>
        <w:t xml:space="preserve">  </w:t>
      </w:r>
      <w:r>
        <w:t>по</w:t>
      </w:r>
      <w:r>
        <w:rPr>
          <w:spacing w:val="70"/>
          <w:w w:val="150"/>
        </w:rPr>
        <w:t xml:space="preserve"> </w:t>
      </w:r>
      <w:r>
        <w:rPr>
          <w:spacing w:val="-2"/>
        </w:rPr>
        <w:t>профессии</w:t>
      </w:r>
    </w:p>
    <w:p w:rsidR="006C3173" w:rsidRDefault="00A623D1">
      <w:pPr>
        <w:pStyle w:val="a4"/>
        <w:jc w:val="both"/>
      </w:pPr>
      <w:r>
        <w:t>43.01.09</w:t>
      </w:r>
      <w:r>
        <w:rPr>
          <w:spacing w:val="-7"/>
        </w:rPr>
        <w:t xml:space="preserve"> </w:t>
      </w:r>
      <w:r>
        <w:t>Повар,</w:t>
      </w:r>
      <w:r>
        <w:rPr>
          <w:spacing w:val="-8"/>
        </w:rPr>
        <w:t xml:space="preserve"> </w:t>
      </w:r>
      <w:r>
        <w:rPr>
          <w:spacing w:val="-2"/>
        </w:rPr>
        <w:t>кондитер.</w:t>
      </w:r>
    </w:p>
    <w:p w:rsidR="006C3173" w:rsidRDefault="006C3173">
      <w:pPr>
        <w:pStyle w:val="a4"/>
        <w:jc w:val="both"/>
        <w:sectPr w:rsidR="006C3173">
          <w:pgSz w:w="11910" w:h="16840"/>
          <w:pgMar w:top="1040" w:right="708" w:bottom="1160" w:left="141" w:header="0" w:footer="901" w:gutter="0"/>
          <w:cols w:space="720"/>
        </w:sectPr>
      </w:pPr>
    </w:p>
    <w:p w:rsidR="006C3173" w:rsidRDefault="00A623D1">
      <w:pPr>
        <w:pStyle w:val="1"/>
        <w:numPr>
          <w:ilvl w:val="0"/>
          <w:numId w:val="4"/>
        </w:numPr>
        <w:tabs>
          <w:tab w:val="left" w:pos="2880"/>
        </w:tabs>
        <w:ind w:left="2880"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rsidR="006C3173" w:rsidRDefault="00A623D1">
      <w:pPr>
        <w:spacing w:before="2"/>
        <w:ind w:left="5968"/>
        <w:rPr>
          <w:b/>
          <w:sz w:val="28"/>
        </w:rPr>
      </w:pPr>
      <w:r>
        <w:rPr>
          <w:b/>
          <w:spacing w:val="-2"/>
          <w:sz w:val="28"/>
        </w:rPr>
        <w:t>ПРЕДМЕТА</w:t>
      </w:r>
    </w:p>
    <w:p w:rsidR="006C3173" w:rsidRDefault="00A623D1">
      <w:pPr>
        <w:spacing w:before="317" w:line="242" w:lineRule="auto"/>
        <w:ind w:left="1561" w:right="136" w:firstLine="707"/>
        <w:jc w:val="both"/>
        <w:rPr>
          <w:b/>
          <w:sz w:val="28"/>
        </w:rPr>
      </w:pPr>
      <w:r>
        <w:rPr>
          <w:sz w:val="28"/>
        </w:rPr>
        <w:t>Освоение</w:t>
      </w:r>
      <w:r>
        <w:rPr>
          <w:spacing w:val="-5"/>
          <w:sz w:val="28"/>
        </w:rPr>
        <w:t xml:space="preserve"> </w:t>
      </w:r>
      <w:r>
        <w:rPr>
          <w:sz w:val="28"/>
        </w:rPr>
        <w:t>содержания</w:t>
      </w:r>
      <w:r>
        <w:rPr>
          <w:spacing w:val="-4"/>
          <w:sz w:val="28"/>
        </w:rPr>
        <w:t xml:space="preserve"> </w:t>
      </w:r>
      <w:r>
        <w:rPr>
          <w:sz w:val="28"/>
        </w:rPr>
        <w:t>учебного</w:t>
      </w:r>
      <w:r>
        <w:rPr>
          <w:spacing w:val="-5"/>
          <w:sz w:val="28"/>
        </w:rPr>
        <w:t xml:space="preserve"> </w:t>
      </w:r>
      <w:r>
        <w:rPr>
          <w:sz w:val="28"/>
        </w:rPr>
        <w:t>предмета</w:t>
      </w:r>
      <w:r>
        <w:rPr>
          <w:spacing w:val="-2"/>
          <w:sz w:val="28"/>
        </w:rPr>
        <w:t xml:space="preserve"> </w:t>
      </w:r>
      <w:r>
        <w:rPr>
          <w:sz w:val="28"/>
        </w:rPr>
        <w:t>«Информатика»</w:t>
      </w:r>
      <w:r>
        <w:rPr>
          <w:spacing w:val="-6"/>
          <w:sz w:val="28"/>
        </w:rPr>
        <w:t xml:space="preserve"> </w:t>
      </w:r>
      <w:r>
        <w:rPr>
          <w:sz w:val="28"/>
        </w:rPr>
        <w:t xml:space="preserve">обеспечивает достижение обучающимися </w:t>
      </w:r>
      <w:r>
        <w:rPr>
          <w:b/>
          <w:sz w:val="28"/>
        </w:rPr>
        <w:t xml:space="preserve">личностных, метапредметных и предметных </w:t>
      </w:r>
      <w:r>
        <w:rPr>
          <w:b/>
          <w:spacing w:val="-2"/>
          <w:sz w:val="28"/>
        </w:rPr>
        <w:t>результатов.</w:t>
      </w:r>
    </w:p>
    <w:p w:rsidR="006C3173" w:rsidRDefault="00A623D1">
      <w:pPr>
        <w:pStyle w:val="2"/>
        <w:numPr>
          <w:ilvl w:val="1"/>
          <w:numId w:val="4"/>
        </w:numPr>
        <w:tabs>
          <w:tab w:val="left" w:pos="2690"/>
        </w:tabs>
        <w:spacing w:before="318" w:line="319" w:lineRule="exact"/>
        <w:ind w:left="2690" w:hanging="421"/>
        <w:jc w:val="both"/>
      </w:pPr>
      <w:r>
        <w:t>Личностные</w:t>
      </w:r>
      <w:r>
        <w:rPr>
          <w:spacing w:val="-9"/>
        </w:rPr>
        <w:t xml:space="preserve"> </w:t>
      </w:r>
      <w:r>
        <w:rPr>
          <w:spacing w:val="-2"/>
        </w:rPr>
        <w:t>результаты</w:t>
      </w:r>
    </w:p>
    <w:p w:rsidR="006C3173" w:rsidRDefault="00A623D1">
      <w:pPr>
        <w:pStyle w:val="a4"/>
        <w:ind w:right="137" w:firstLine="707"/>
        <w:jc w:val="both"/>
      </w:pPr>
      <w:r>
        <w:t>ЛР</w:t>
      </w:r>
      <w:r>
        <w:rPr>
          <w:spacing w:val="-3"/>
        </w:rPr>
        <w:t xml:space="preserve"> </w:t>
      </w:r>
      <w:r>
        <w:t>1 Сформированность гражданской позиции обучающегося как активного и ответственного члена российского общества.</w:t>
      </w:r>
    </w:p>
    <w:p w:rsidR="006C3173" w:rsidRDefault="00A623D1">
      <w:pPr>
        <w:pStyle w:val="a4"/>
        <w:ind w:right="142" w:firstLine="707"/>
        <w:jc w:val="both"/>
      </w:pPr>
      <w:r>
        <w:t>ЛР</w:t>
      </w:r>
      <w:r>
        <w:rPr>
          <w:spacing w:val="-2"/>
        </w:rPr>
        <w:t xml:space="preserve"> </w:t>
      </w:r>
      <w:r>
        <w:t>2 Осознание своих конституционных прав и обязанностей,</w:t>
      </w:r>
      <w:r>
        <w:rPr>
          <w:spacing w:val="40"/>
        </w:rPr>
        <w:t xml:space="preserve"> </w:t>
      </w:r>
      <w:r>
        <w:t>уважение закона и правопорядка.</w:t>
      </w:r>
    </w:p>
    <w:p w:rsidR="006C3173" w:rsidRDefault="00A623D1">
      <w:pPr>
        <w:pStyle w:val="a4"/>
        <w:ind w:right="137" w:firstLine="707"/>
        <w:jc w:val="both"/>
      </w:pPr>
      <w:r>
        <w:t>ЛР</w:t>
      </w:r>
      <w:r>
        <w:rPr>
          <w:spacing w:val="-2"/>
        </w:rPr>
        <w:t xml:space="preserve"> </w:t>
      </w:r>
      <w:r>
        <w:t>3 Ценностное отношение к</w:t>
      </w:r>
      <w:r>
        <w:rPr>
          <w:spacing w:val="40"/>
        </w:rPr>
        <w:t xml:space="preserve"> </w:t>
      </w:r>
      <w:r>
        <w:t>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w:t>
      </w:r>
      <w:r>
        <w:rPr>
          <w:spacing w:val="80"/>
        </w:rPr>
        <w:t xml:space="preserve"> </w:t>
      </w:r>
      <w:r>
        <w:rPr>
          <w:spacing w:val="-2"/>
        </w:rPr>
        <w:t>труде.</w:t>
      </w:r>
    </w:p>
    <w:p w:rsidR="006C3173" w:rsidRDefault="00A623D1">
      <w:pPr>
        <w:pStyle w:val="a4"/>
        <w:ind w:right="143" w:firstLine="707"/>
        <w:jc w:val="both"/>
      </w:pPr>
      <w:r>
        <w:t>ЛР</w:t>
      </w:r>
      <w:r>
        <w:rPr>
          <w:spacing w:val="-3"/>
        </w:rPr>
        <w:t xml:space="preserve"> </w:t>
      </w:r>
      <w:r>
        <w:t>4 Способность оценивать ситуацию и принимать осознанные решения, ориентируясь на морально-нравственные</w:t>
      </w:r>
    </w:p>
    <w:p w:rsidR="006C3173" w:rsidRDefault="00A623D1">
      <w:pPr>
        <w:pStyle w:val="a4"/>
        <w:spacing w:line="321" w:lineRule="exact"/>
        <w:ind w:left="2269"/>
        <w:jc w:val="both"/>
      </w:pPr>
      <w:r>
        <w:t>ЛР</w:t>
      </w:r>
      <w:r>
        <w:rPr>
          <w:spacing w:val="-2"/>
        </w:rPr>
        <w:t xml:space="preserve"> </w:t>
      </w:r>
      <w:r>
        <w:t>5</w:t>
      </w:r>
      <w:r>
        <w:rPr>
          <w:spacing w:val="39"/>
        </w:rPr>
        <w:t xml:space="preserve">  </w:t>
      </w:r>
      <w:r>
        <w:t>нормы</w:t>
      </w:r>
      <w:r>
        <w:rPr>
          <w:spacing w:val="-2"/>
        </w:rPr>
        <w:t xml:space="preserve"> </w:t>
      </w:r>
      <w:r>
        <w:t xml:space="preserve">и </w:t>
      </w:r>
      <w:r>
        <w:rPr>
          <w:spacing w:val="-2"/>
        </w:rPr>
        <w:t>ценности.</w:t>
      </w:r>
    </w:p>
    <w:p w:rsidR="006C3173" w:rsidRDefault="00A623D1">
      <w:pPr>
        <w:pStyle w:val="a4"/>
        <w:ind w:right="136" w:firstLine="707"/>
        <w:jc w:val="both"/>
      </w:pPr>
      <w:r>
        <w:t>ЛР</w:t>
      </w:r>
      <w:r>
        <w:rPr>
          <w:spacing w:val="-2"/>
        </w:rPr>
        <w:t xml:space="preserve"> </w:t>
      </w:r>
      <w:r>
        <w:t>6 Эстетическое</w:t>
      </w:r>
      <w:r>
        <w:rPr>
          <w:spacing w:val="40"/>
        </w:rPr>
        <w:t xml:space="preserve"> </w:t>
      </w:r>
      <w:r>
        <w:t>отношение</w:t>
      </w:r>
      <w:r>
        <w:rPr>
          <w:spacing w:val="40"/>
        </w:rPr>
        <w:t xml:space="preserve"> </w:t>
      </w:r>
      <w:r>
        <w:t>к</w:t>
      </w:r>
      <w:r>
        <w:rPr>
          <w:spacing w:val="40"/>
        </w:rPr>
        <w:t xml:space="preserve"> </w:t>
      </w:r>
      <w:r>
        <w:t>миру,</w:t>
      </w:r>
      <w:r>
        <w:rPr>
          <w:spacing w:val="40"/>
        </w:rPr>
        <w:t xml:space="preserve"> </w:t>
      </w:r>
      <w:r>
        <w:t>включая</w:t>
      </w:r>
      <w:r>
        <w:rPr>
          <w:spacing w:val="40"/>
        </w:rPr>
        <w:t xml:space="preserve"> </w:t>
      </w:r>
      <w:r>
        <w:t xml:space="preserve">эстетику быта, научного и технического творчества, спорта, труда и общественных </w:t>
      </w:r>
      <w:r>
        <w:rPr>
          <w:spacing w:val="-2"/>
        </w:rPr>
        <w:t>отношений.</w:t>
      </w:r>
    </w:p>
    <w:p w:rsidR="006C3173" w:rsidRDefault="00A623D1">
      <w:pPr>
        <w:pStyle w:val="a4"/>
        <w:ind w:right="143" w:firstLine="707"/>
        <w:jc w:val="both"/>
      </w:pPr>
      <w:r>
        <w:t>ЛР</w:t>
      </w:r>
      <w:r>
        <w:rPr>
          <w:spacing w:val="-3"/>
        </w:rPr>
        <w:t xml:space="preserve"> </w:t>
      </w:r>
      <w:r>
        <w:t>7 Сформированность здорового и безопасного образа жизни, ответственного отношения к своему здоровью.</w:t>
      </w:r>
    </w:p>
    <w:p w:rsidR="006C3173" w:rsidRDefault="00A623D1">
      <w:pPr>
        <w:pStyle w:val="a4"/>
        <w:ind w:right="137" w:firstLine="707"/>
        <w:jc w:val="both"/>
      </w:pPr>
      <w:r>
        <w:t>ЛР</w:t>
      </w:r>
      <w:r>
        <w:rPr>
          <w:spacing w:val="-2"/>
        </w:rPr>
        <w:t xml:space="preserve"> </w:t>
      </w:r>
      <w:r>
        <w:t>8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C3173" w:rsidRDefault="00A623D1">
      <w:pPr>
        <w:pStyle w:val="a4"/>
        <w:tabs>
          <w:tab w:val="left" w:pos="6061"/>
          <w:tab w:val="left" w:pos="8685"/>
        </w:tabs>
        <w:ind w:right="135" w:firstLine="707"/>
        <w:jc w:val="both"/>
      </w:pPr>
      <w:r>
        <w:t>ЛР 9</w:t>
      </w:r>
      <w:r>
        <w:rPr>
          <w:spacing w:val="40"/>
        </w:rPr>
        <w:t xml:space="preserve"> </w:t>
      </w:r>
      <w:r>
        <w:t>Сформированность</w:t>
      </w:r>
      <w:r>
        <w:tab/>
      </w:r>
      <w:r>
        <w:rPr>
          <w:spacing w:val="-2"/>
        </w:rPr>
        <w:t>мировоззрения,</w:t>
      </w:r>
      <w:r>
        <w:tab/>
      </w:r>
      <w:r>
        <w:rPr>
          <w:spacing w:val="-2"/>
        </w:rPr>
        <w:t xml:space="preserve">соответствующего </w:t>
      </w:r>
      <w:r>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3173" w:rsidRDefault="00A623D1">
      <w:pPr>
        <w:pStyle w:val="a4"/>
        <w:ind w:right="135" w:firstLine="707"/>
        <w:jc w:val="both"/>
      </w:pPr>
      <w:r>
        <w:t>ЛР</w:t>
      </w:r>
      <w:r>
        <w:rPr>
          <w:spacing w:val="-2"/>
        </w:rPr>
        <w:t xml:space="preserve"> </w:t>
      </w:r>
      <w:r>
        <w:t>10Осознание ценности научной деятельности, готовность осуществлять проектную и исследовательскую деятельность индивидуально и в группе.</w:t>
      </w:r>
    </w:p>
    <w:p w:rsidR="006C3173" w:rsidRDefault="006C3173">
      <w:pPr>
        <w:pStyle w:val="a4"/>
        <w:spacing w:before="3"/>
        <w:ind w:left="0"/>
      </w:pPr>
    </w:p>
    <w:p w:rsidR="006C3173" w:rsidRDefault="00A623D1">
      <w:pPr>
        <w:pStyle w:val="2"/>
        <w:numPr>
          <w:ilvl w:val="1"/>
          <w:numId w:val="4"/>
        </w:numPr>
        <w:tabs>
          <w:tab w:val="left" w:pos="2690"/>
        </w:tabs>
        <w:spacing w:line="319" w:lineRule="exact"/>
        <w:ind w:left="2690" w:hanging="421"/>
        <w:jc w:val="both"/>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rsidR="006C3173" w:rsidRDefault="00A623D1">
      <w:pPr>
        <w:pStyle w:val="a4"/>
        <w:ind w:right="139" w:firstLine="707"/>
        <w:jc w:val="both"/>
      </w:pPr>
      <w:r>
        <w:t>ЛВР 2: Проявляющий</w:t>
      </w:r>
      <w:r>
        <w:rPr>
          <w:spacing w:val="40"/>
        </w:rPr>
        <w:t xml:space="preserve"> </w:t>
      </w:r>
      <w:r>
        <w:t>активную</w:t>
      </w:r>
      <w:r>
        <w:rPr>
          <w:spacing w:val="40"/>
        </w:rPr>
        <w:t xml:space="preserve"> </w:t>
      </w:r>
      <w:r>
        <w:t>гражданскую</w:t>
      </w:r>
      <w:r>
        <w:rPr>
          <w:spacing w:val="40"/>
        </w:rPr>
        <w:t xml:space="preserve"> </w:t>
      </w:r>
      <w:r>
        <w:t>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2"/>
        </w:rPr>
        <w:t xml:space="preserve"> </w:t>
      </w:r>
      <w:r>
        <w:t>на условиях добровольчества, продуктивно взаимодействующий и участвующий в деятельности общественных организаций.</w:t>
      </w:r>
    </w:p>
    <w:p w:rsidR="006C3173" w:rsidRDefault="00A623D1">
      <w:pPr>
        <w:pStyle w:val="a4"/>
        <w:ind w:right="140" w:firstLine="707"/>
        <w:jc w:val="both"/>
      </w:pPr>
      <w:r>
        <w:t>ЛВР 3: Соблюдающий нормы правопорядка, следующий идеалам гражданского общества, обеспечения безопасности, прав и свобод граждан России.</w:t>
      </w:r>
      <w:r>
        <w:rPr>
          <w:spacing w:val="23"/>
        </w:rPr>
        <w:t xml:space="preserve"> </w:t>
      </w:r>
      <w:r>
        <w:t>Лояльный</w:t>
      </w:r>
      <w:r>
        <w:rPr>
          <w:spacing w:val="24"/>
        </w:rPr>
        <w:t xml:space="preserve"> </w:t>
      </w:r>
      <w:r>
        <w:t>к</w:t>
      </w:r>
      <w:r>
        <w:rPr>
          <w:spacing w:val="26"/>
        </w:rPr>
        <w:t xml:space="preserve"> </w:t>
      </w:r>
      <w:r>
        <w:t>установкам</w:t>
      </w:r>
      <w:r>
        <w:rPr>
          <w:spacing w:val="25"/>
        </w:rPr>
        <w:t xml:space="preserve"> </w:t>
      </w:r>
      <w:r>
        <w:t>и</w:t>
      </w:r>
      <w:r>
        <w:rPr>
          <w:spacing w:val="25"/>
        </w:rPr>
        <w:t xml:space="preserve"> </w:t>
      </w:r>
      <w:r>
        <w:t>проявлениям</w:t>
      </w:r>
      <w:r>
        <w:rPr>
          <w:spacing w:val="23"/>
        </w:rPr>
        <w:t xml:space="preserve"> </w:t>
      </w:r>
      <w:r>
        <w:t>представителей</w:t>
      </w:r>
      <w:r>
        <w:rPr>
          <w:spacing w:val="34"/>
        </w:rPr>
        <w:t xml:space="preserve"> </w:t>
      </w:r>
      <w:r>
        <w:rPr>
          <w:spacing w:val="-2"/>
        </w:rPr>
        <w:t>субкультур,</w:t>
      </w:r>
    </w:p>
    <w:p w:rsidR="006C3173" w:rsidRDefault="006C3173">
      <w:pPr>
        <w:pStyle w:val="a4"/>
        <w:jc w:val="both"/>
        <w:sectPr w:rsidR="006C3173">
          <w:pgSz w:w="11910" w:h="16840"/>
          <w:pgMar w:top="1040" w:right="708" w:bottom="1140" w:left="141" w:header="0" w:footer="901" w:gutter="0"/>
          <w:cols w:space="720"/>
        </w:sectPr>
      </w:pPr>
    </w:p>
    <w:p w:rsidR="006C3173" w:rsidRDefault="00A623D1">
      <w:pPr>
        <w:pStyle w:val="a4"/>
        <w:spacing w:before="67"/>
        <w:ind w:right="144"/>
        <w:jc w:val="both"/>
      </w:pPr>
      <w:r>
        <w:lastRenderedPageBreak/>
        <w:t>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6C3173" w:rsidRDefault="00A623D1">
      <w:pPr>
        <w:pStyle w:val="a4"/>
        <w:spacing w:before="2"/>
        <w:ind w:right="140" w:firstLine="707"/>
        <w:jc w:val="both"/>
      </w:pPr>
      <w:r>
        <w:t xml:space="preserve">ЛВР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rsidR="006C3173" w:rsidRDefault="00A623D1">
      <w:pPr>
        <w:pStyle w:val="a4"/>
        <w:spacing w:before="1"/>
        <w:ind w:right="146" w:firstLine="707"/>
        <w:jc w:val="both"/>
      </w:pPr>
      <w:r>
        <w:t>ЛВР 6: Проявляющий уважение к людям старшего поколения и готовность к участию в социальной поддержке и волонтерских движениях.</w:t>
      </w:r>
    </w:p>
    <w:p w:rsidR="006C3173" w:rsidRDefault="00A623D1">
      <w:pPr>
        <w:pStyle w:val="a4"/>
        <w:ind w:right="142" w:firstLine="707"/>
        <w:jc w:val="both"/>
      </w:pPr>
      <w:r>
        <w:t>ЛВР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C3173" w:rsidRDefault="00A623D1">
      <w:pPr>
        <w:pStyle w:val="a4"/>
        <w:ind w:right="141" w:firstLine="707"/>
        <w:jc w:val="both"/>
      </w:pPr>
      <w:r>
        <w:t>ЛВР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6C3173" w:rsidRDefault="00A623D1">
      <w:pPr>
        <w:pStyle w:val="a4"/>
        <w:ind w:right="141" w:firstLine="707"/>
        <w:jc w:val="both"/>
      </w:pPr>
      <w:r>
        <w:t>ЛВР 9: Соблюдающий и пропагандирующий правила здорового и безопасного образа</w:t>
      </w:r>
      <w:r>
        <w:rPr>
          <w:spacing w:val="-2"/>
        </w:rPr>
        <w:t xml:space="preserve"> </w:t>
      </w:r>
      <w:r>
        <w:t>жизни, спорта; предупреждающий либо преодолевающий зависимости</w:t>
      </w:r>
      <w:r>
        <w:rPr>
          <w:spacing w:val="-2"/>
        </w:rPr>
        <w:t xml:space="preserve"> </w:t>
      </w:r>
      <w:r>
        <w:t>от</w:t>
      </w:r>
      <w:r>
        <w:rPr>
          <w:spacing w:val="-3"/>
        </w:rPr>
        <w:t xml:space="preserve"> </w:t>
      </w:r>
      <w:r>
        <w:t>алкоголя,</w:t>
      </w:r>
      <w:r>
        <w:rPr>
          <w:spacing w:val="-1"/>
        </w:rPr>
        <w:t xml:space="preserve"> </w:t>
      </w:r>
      <w:r>
        <w:t>табака,</w:t>
      </w:r>
      <w:r>
        <w:rPr>
          <w:spacing w:val="-3"/>
        </w:rPr>
        <w:t xml:space="preserve"> </w:t>
      </w:r>
      <w:r>
        <w:t>психоактивных веществ,</w:t>
      </w:r>
      <w:r>
        <w:rPr>
          <w:spacing w:val="-1"/>
        </w:rPr>
        <w:t xml:space="preserve"> </w:t>
      </w:r>
      <w:r>
        <w:t>азартных</w:t>
      </w:r>
      <w:r>
        <w:rPr>
          <w:spacing w:val="-2"/>
        </w:rPr>
        <w:t xml:space="preserve"> </w:t>
      </w:r>
      <w:r>
        <w:t>игр</w:t>
      </w:r>
      <w:r>
        <w:rPr>
          <w:spacing w:val="-2"/>
        </w:rPr>
        <w:t xml:space="preserve"> </w:t>
      </w:r>
      <w:r>
        <w:t>и т.д. Сохраняющий психологическую устойчивость в ситуативно сложных или стремительно меняющихся ситуациях.</w:t>
      </w:r>
    </w:p>
    <w:p w:rsidR="006C3173" w:rsidRDefault="00A623D1">
      <w:pPr>
        <w:pStyle w:val="a4"/>
        <w:ind w:right="137" w:firstLine="707"/>
        <w:jc w:val="both"/>
      </w:pPr>
      <w:r>
        <w:t>ЛВР 10: Заботящийся о защите окружающей среды, собственной и чужой безопасности, в том числе цифровой.</w:t>
      </w:r>
    </w:p>
    <w:p w:rsidR="006C3173" w:rsidRDefault="006C3173">
      <w:pPr>
        <w:pStyle w:val="a4"/>
        <w:spacing w:before="3"/>
        <w:ind w:left="0"/>
      </w:pPr>
    </w:p>
    <w:p w:rsidR="006C3173" w:rsidRDefault="00A623D1">
      <w:pPr>
        <w:pStyle w:val="2"/>
        <w:numPr>
          <w:ilvl w:val="1"/>
          <w:numId w:val="4"/>
        </w:numPr>
        <w:tabs>
          <w:tab w:val="left" w:pos="2690"/>
        </w:tabs>
        <w:spacing w:before="1" w:line="320" w:lineRule="exact"/>
        <w:ind w:left="2690" w:hanging="421"/>
        <w:jc w:val="both"/>
      </w:pPr>
      <w:r>
        <w:t>Метапредметные</w:t>
      </w:r>
      <w:r>
        <w:rPr>
          <w:spacing w:val="-14"/>
        </w:rPr>
        <w:t xml:space="preserve"> </w:t>
      </w:r>
      <w:r>
        <w:rPr>
          <w:spacing w:val="-2"/>
        </w:rPr>
        <w:t>результаты</w:t>
      </w:r>
    </w:p>
    <w:p w:rsidR="006C3173" w:rsidRDefault="00A623D1">
      <w:pPr>
        <w:pStyle w:val="a4"/>
        <w:spacing w:line="242" w:lineRule="auto"/>
        <w:ind w:right="142" w:firstLine="707"/>
        <w:jc w:val="both"/>
      </w:pPr>
      <w:r>
        <w:t>МПР</w:t>
      </w:r>
      <w:r>
        <w:rPr>
          <w:spacing w:val="-3"/>
        </w:rPr>
        <w:t xml:space="preserve"> </w:t>
      </w:r>
      <w:r>
        <w:t>1</w:t>
      </w:r>
      <w:r>
        <w:rPr>
          <w:spacing w:val="80"/>
        </w:rPr>
        <w:t xml:space="preserve"> </w:t>
      </w:r>
      <w:r>
        <w:t>Самостоятельно формулировать и актуализировать проблему, рассматривать ее всесторонне;</w:t>
      </w:r>
    </w:p>
    <w:p w:rsidR="006C3173" w:rsidRDefault="00A623D1">
      <w:pPr>
        <w:pStyle w:val="a4"/>
        <w:ind w:right="146" w:firstLine="707"/>
        <w:jc w:val="both"/>
      </w:pPr>
      <w:r>
        <w:t>МПР</w:t>
      </w:r>
      <w:r>
        <w:rPr>
          <w:spacing w:val="-2"/>
        </w:rPr>
        <w:t xml:space="preserve"> </w:t>
      </w:r>
      <w:r>
        <w:t>2</w:t>
      </w:r>
      <w:r>
        <w:rPr>
          <w:spacing w:val="40"/>
        </w:rPr>
        <w:t xml:space="preserve"> </w:t>
      </w:r>
      <w:r>
        <w:t>Устанавливать существенный признак или основания для сравнения, классификации и обобщения;</w:t>
      </w:r>
    </w:p>
    <w:p w:rsidR="006C3173" w:rsidRDefault="00A623D1">
      <w:pPr>
        <w:pStyle w:val="a4"/>
        <w:ind w:right="145" w:firstLine="707"/>
        <w:jc w:val="both"/>
      </w:pPr>
      <w:r>
        <w:t>МПР</w:t>
      </w:r>
      <w:r>
        <w:rPr>
          <w:spacing w:val="-3"/>
        </w:rPr>
        <w:t xml:space="preserve"> </w:t>
      </w:r>
      <w:r>
        <w:t>3</w:t>
      </w:r>
      <w:r>
        <w:rPr>
          <w:spacing w:val="80"/>
          <w:w w:val="150"/>
        </w:rPr>
        <w:t xml:space="preserve"> </w:t>
      </w:r>
      <w:r>
        <w:t xml:space="preserve">Выявлять закономерности и противоречия в рассматриваемых </w:t>
      </w:r>
      <w:r>
        <w:rPr>
          <w:spacing w:val="-2"/>
        </w:rPr>
        <w:t>явлениях;</w:t>
      </w:r>
    </w:p>
    <w:p w:rsidR="006C3173" w:rsidRDefault="00A623D1">
      <w:pPr>
        <w:pStyle w:val="a4"/>
        <w:ind w:right="137" w:firstLine="707"/>
        <w:jc w:val="both"/>
      </w:pPr>
      <w:r>
        <w:t>МПР</w:t>
      </w:r>
      <w:r>
        <w:rPr>
          <w:spacing w:val="-1"/>
        </w:rPr>
        <w:t xml:space="preserve"> </w:t>
      </w:r>
      <w:r>
        <w:t>4</w:t>
      </w:r>
      <w:r>
        <w:rPr>
          <w:spacing w:val="80"/>
        </w:rPr>
        <w:t xml:space="preserve"> </w:t>
      </w:r>
      <w:r>
        <w:t>Способность</w:t>
      </w:r>
      <w:r>
        <w:rPr>
          <w:spacing w:val="40"/>
        </w:rPr>
        <w:t xml:space="preserve"> </w:t>
      </w:r>
      <w:r>
        <w:t>и</w:t>
      </w:r>
      <w:r>
        <w:rPr>
          <w:spacing w:val="40"/>
        </w:rPr>
        <w:t xml:space="preserve"> </w:t>
      </w:r>
      <w:r>
        <w:t>готовность</w:t>
      </w:r>
      <w:r>
        <w:rPr>
          <w:spacing w:val="40"/>
        </w:rPr>
        <w:t xml:space="preserve"> </w:t>
      </w:r>
      <w:r>
        <w:t>к</w:t>
      </w:r>
      <w:r>
        <w:rPr>
          <w:spacing w:val="40"/>
        </w:rPr>
        <w:t xml:space="preserve"> </w:t>
      </w:r>
      <w:r>
        <w:t>самостоятельному</w:t>
      </w:r>
      <w:r>
        <w:rPr>
          <w:spacing w:val="40"/>
        </w:rPr>
        <w:t xml:space="preserve"> </w:t>
      </w:r>
      <w:r>
        <w:t xml:space="preserve">поиску методов решения практических задач, применению различных методов </w:t>
      </w:r>
      <w:r>
        <w:rPr>
          <w:spacing w:val="-2"/>
        </w:rPr>
        <w:t>познания;</w:t>
      </w:r>
    </w:p>
    <w:p w:rsidR="006C3173" w:rsidRDefault="00A623D1">
      <w:pPr>
        <w:pStyle w:val="a4"/>
        <w:ind w:right="137" w:firstLine="707"/>
        <w:jc w:val="both"/>
      </w:pPr>
      <w:r>
        <w:t>МПР</w:t>
      </w:r>
      <w:r>
        <w:rPr>
          <w:spacing w:val="-1"/>
        </w:rPr>
        <w:t xml:space="preserve"> </w:t>
      </w:r>
      <w:r>
        <w:t>5</w:t>
      </w:r>
      <w:r>
        <w:rPr>
          <w:spacing w:val="80"/>
        </w:rPr>
        <w:t xml:space="preserve"> </w:t>
      </w:r>
      <w:r>
        <w:t>Овладение</w:t>
      </w:r>
      <w:r>
        <w:rPr>
          <w:spacing w:val="40"/>
        </w:rPr>
        <w:t xml:space="preserve"> </w:t>
      </w:r>
      <w:r>
        <w:t>видами</w:t>
      </w:r>
      <w:r>
        <w:rPr>
          <w:spacing w:val="40"/>
        </w:rPr>
        <w:t xml:space="preserve"> </w:t>
      </w:r>
      <w:r>
        <w:t>деятельности</w:t>
      </w:r>
      <w:r>
        <w:rPr>
          <w:spacing w:val="40"/>
        </w:rPr>
        <w:t xml:space="preserve"> </w:t>
      </w:r>
      <w:r>
        <w:t>по</w:t>
      </w:r>
      <w:r>
        <w:rPr>
          <w:spacing w:val="40"/>
        </w:rPr>
        <w:t xml:space="preserve"> </w:t>
      </w:r>
      <w:r>
        <w:t>получению</w:t>
      </w:r>
      <w:r>
        <w:rPr>
          <w:spacing w:val="40"/>
        </w:rPr>
        <w:t xml:space="preserve"> </w:t>
      </w:r>
      <w:r>
        <w:t>нового</w:t>
      </w:r>
      <w:r>
        <w:rPr>
          <w:spacing w:val="40"/>
        </w:rPr>
        <w:t xml:space="preserve"> </w:t>
      </w:r>
      <w:r>
        <w:t xml:space="preserve">знания, его интерпретации, преобразованию и применению в различных учебных ситуациях, в том числе при создании учебных и социальных </w:t>
      </w:r>
      <w:r>
        <w:rPr>
          <w:spacing w:val="-2"/>
        </w:rPr>
        <w:t>проектов;</w:t>
      </w:r>
    </w:p>
    <w:p w:rsidR="006C3173" w:rsidRDefault="00A623D1">
      <w:pPr>
        <w:pStyle w:val="a4"/>
        <w:spacing w:line="242" w:lineRule="auto"/>
        <w:ind w:right="144" w:firstLine="707"/>
        <w:jc w:val="both"/>
      </w:pPr>
      <w:r>
        <w:t>МПР</w:t>
      </w:r>
      <w:r>
        <w:rPr>
          <w:spacing w:val="-3"/>
        </w:rPr>
        <w:t xml:space="preserve"> </w:t>
      </w:r>
      <w:r>
        <w:t>6</w:t>
      </w:r>
      <w:r>
        <w:rPr>
          <w:spacing w:val="80"/>
        </w:rPr>
        <w:t xml:space="preserve"> </w:t>
      </w:r>
      <w:r>
        <w:t>Формирование научного типа мышления, владение научной терминологией, ключевыми понятиями и методами;</w:t>
      </w:r>
    </w:p>
    <w:p w:rsidR="006C3173" w:rsidRDefault="00A623D1">
      <w:pPr>
        <w:pStyle w:val="a4"/>
        <w:ind w:right="140" w:firstLine="707"/>
        <w:jc w:val="both"/>
      </w:pPr>
      <w:r>
        <w:t>МПР</w:t>
      </w:r>
      <w:r>
        <w:rPr>
          <w:spacing w:val="-1"/>
        </w:rPr>
        <w:t xml:space="preserve"> </w:t>
      </w:r>
      <w:r>
        <w:t>7 Ставить и формулировать собственные задачи в образовательной деятельности и жизненных ситуациях;</w:t>
      </w:r>
    </w:p>
    <w:p w:rsidR="006C3173" w:rsidRDefault="00A623D1">
      <w:pPr>
        <w:pStyle w:val="a4"/>
        <w:ind w:right="137" w:firstLine="707"/>
        <w:jc w:val="both"/>
      </w:pPr>
      <w:r>
        <w:t>МПР</w:t>
      </w:r>
      <w:r>
        <w:rPr>
          <w:spacing w:val="-2"/>
        </w:rPr>
        <w:t xml:space="preserve"> </w:t>
      </w:r>
      <w:r>
        <w:t>8</w:t>
      </w:r>
      <w:r>
        <w:rPr>
          <w:spacing w:val="40"/>
        </w:rPr>
        <w:t xml:space="preserve"> </w:t>
      </w: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C3173" w:rsidRDefault="006C3173">
      <w:pPr>
        <w:pStyle w:val="a4"/>
        <w:jc w:val="both"/>
        <w:sectPr w:rsidR="006C3173">
          <w:pgSz w:w="11910" w:h="16840"/>
          <w:pgMar w:top="1040" w:right="708" w:bottom="1140" w:left="141" w:header="0" w:footer="901" w:gutter="0"/>
          <w:cols w:space="720"/>
        </w:sectPr>
      </w:pPr>
    </w:p>
    <w:p w:rsidR="006C3173" w:rsidRDefault="00A623D1">
      <w:pPr>
        <w:pStyle w:val="a4"/>
        <w:spacing w:before="67" w:line="242" w:lineRule="auto"/>
        <w:ind w:right="146" w:firstLine="707"/>
        <w:jc w:val="both"/>
      </w:pPr>
      <w:r>
        <w:lastRenderedPageBreak/>
        <w:t>МПР</w:t>
      </w:r>
      <w:r>
        <w:rPr>
          <w:spacing w:val="-2"/>
        </w:rPr>
        <w:t xml:space="preserve"> </w:t>
      </w:r>
      <w:r>
        <w:t>9</w:t>
      </w:r>
      <w:r>
        <w:rPr>
          <w:spacing w:val="40"/>
        </w:rPr>
        <w:t xml:space="preserve"> </w:t>
      </w:r>
      <w:r>
        <w:t>Осуществлять целенаправленный поиск переноса средств и способов действия в профессиональную среду;</w:t>
      </w:r>
    </w:p>
    <w:p w:rsidR="006C3173" w:rsidRDefault="00A623D1">
      <w:pPr>
        <w:pStyle w:val="a4"/>
        <w:ind w:right="137" w:firstLine="707"/>
        <w:jc w:val="both"/>
      </w:pPr>
      <w:r>
        <w:t>МПР</w:t>
      </w:r>
      <w:r>
        <w:rPr>
          <w:spacing w:val="-2"/>
        </w:rPr>
        <w:t xml:space="preserve"> </w:t>
      </w:r>
      <w:r>
        <w:t>10 Владеть навыками получения информации из источников разных типов, самостоятельно осуществлять поиск, анализ, систематизацию</w:t>
      </w:r>
      <w:r>
        <w:rPr>
          <w:spacing w:val="40"/>
        </w:rPr>
        <w:t xml:space="preserve"> </w:t>
      </w:r>
      <w:r>
        <w:t>и интерпретацию информации различных видов и форм представления;</w:t>
      </w:r>
    </w:p>
    <w:p w:rsidR="006C3173" w:rsidRDefault="00A623D1">
      <w:pPr>
        <w:pStyle w:val="a4"/>
        <w:ind w:right="139" w:firstLine="707"/>
        <w:jc w:val="both"/>
      </w:pPr>
      <w:r>
        <w:t>МПР</w:t>
      </w:r>
      <w:r>
        <w:rPr>
          <w:spacing w:val="-2"/>
        </w:rPr>
        <w:t xml:space="preserve"> </w:t>
      </w:r>
      <w:r>
        <w:t>11</w:t>
      </w:r>
      <w:r>
        <w:rPr>
          <w:spacing w:val="40"/>
        </w:rPr>
        <w:t xml:space="preserve"> </w:t>
      </w: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C3173" w:rsidRDefault="00A623D1">
      <w:pPr>
        <w:pStyle w:val="a4"/>
        <w:tabs>
          <w:tab w:val="left" w:pos="5898"/>
          <w:tab w:val="left" w:pos="7785"/>
          <w:tab w:val="left" w:pos="10768"/>
        </w:tabs>
        <w:ind w:right="136" w:firstLine="707"/>
        <w:jc w:val="both"/>
      </w:pPr>
      <w:r>
        <w:t>МПР 12</w:t>
      </w:r>
      <w:r>
        <w:rPr>
          <w:spacing w:val="80"/>
        </w:rPr>
        <w:t xml:space="preserve"> </w:t>
      </w:r>
      <w:r>
        <w:t>Использовать</w:t>
      </w:r>
      <w:r>
        <w:tab/>
      </w:r>
      <w:r>
        <w:rPr>
          <w:spacing w:val="-2"/>
        </w:rPr>
        <w:t>средства</w:t>
      </w:r>
      <w:r>
        <w:tab/>
      </w:r>
      <w:r>
        <w:rPr>
          <w:spacing w:val="-2"/>
        </w:rPr>
        <w:t>информационных</w:t>
      </w:r>
      <w:r>
        <w:tab/>
      </w:r>
      <w:r>
        <w:rPr>
          <w:spacing w:val="-10"/>
        </w:rPr>
        <w:t xml:space="preserve">и </w:t>
      </w:r>
      <w:r>
        <w:t>коммуникационных технологий в решении когнитивных, коммуникативных</w:t>
      </w:r>
      <w:r>
        <w:rPr>
          <w:spacing w:val="40"/>
        </w:rPr>
        <w:t xml:space="preserve"> </w:t>
      </w:r>
      <w:r>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3173" w:rsidRDefault="00A623D1">
      <w:pPr>
        <w:pStyle w:val="a4"/>
        <w:ind w:right="136" w:firstLine="707"/>
        <w:jc w:val="both"/>
      </w:pPr>
      <w:r>
        <w:t>МПР</w:t>
      </w:r>
      <w:r>
        <w:rPr>
          <w:spacing w:val="-2"/>
        </w:rPr>
        <w:t xml:space="preserve"> </w:t>
      </w:r>
      <w:r>
        <w:t>13 Владеть навыками распознавания и защиты информации, информационной безопасности личности;</w:t>
      </w:r>
    </w:p>
    <w:p w:rsidR="006C3173" w:rsidRDefault="00A623D1">
      <w:pPr>
        <w:pStyle w:val="a4"/>
        <w:ind w:right="145" w:firstLine="707"/>
        <w:jc w:val="both"/>
      </w:pPr>
      <w:r>
        <w:t>МПР</w:t>
      </w:r>
      <w:r>
        <w:rPr>
          <w:spacing w:val="-2"/>
        </w:rPr>
        <w:t xml:space="preserve"> </w:t>
      </w:r>
      <w:r>
        <w:t>14 Понимать и использовать преимущества командной и индивидуальной работы;</w:t>
      </w:r>
    </w:p>
    <w:p w:rsidR="006C3173" w:rsidRDefault="00A623D1">
      <w:pPr>
        <w:pStyle w:val="a4"/>
        <w:ind w:right="142" w:firstLine="707"/>
        <w:jc w:val="both"/>
      </w:pPr>
      <w:r>
        <w:t>МПР</w:t>
      </w:r>
      <w:r>
        <w:rPr>
          <w:spacing w:val="-2"/>
        </w:rPr>
        <w:t xml:space="preserve"> </w:t>
      </w:r>
      <w:r>
        <w:t>15 Оценивать качество своего вклада и каждого участника команды в общий результат по разработанным критериям;</w:t>
      </w:r>
    </w:p>
    <w:p w:rsidR="006C3173" w:rsidRDefault="00A623D1">
      <w:pPr>
        <w:pStyle w:val="a4"/>
        <w:ind w:right="136" w:firstLine="707"/>
        <w:jc w:val="both"/>
      </w:pPr>
      <w:r>
        <w:t>МПР</w:t>
      </w:r>
      <w:r>
        <w:rPr>
          <w:spacing w:val="-4"/>
        </w:rPr>
        <w:t xml:space="preserve"> </w:t>
      </w:r>
      <w:r>
        <w:t>16</w:t>
      </w:r>
      <w:r>
        <w:rPr>
          <w:spacing w:val="40"/>
        </w:rPr>
        <w:t xml:space="preserve"> </w:t>
      </w: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3173" w:rsidRDefault="006C3173">
      <w:pPr>
        <w:pStyle w:val="a4"/>
        <w:ind w:left="0"/>
      </w:pPr>
    </w:p>
    <w:p w:rsidR="006C3173" w:rsidRDefault="00A623D1">
      <w:pPr>
        <w:pStyle w:val="2"/>
        <w:numPr>
          <w:ilvl w:val="1"/>
          <w:numId w:val="4"/>
        </w:numPr>
        <w:tabs>
          <w:tab w:val="left" w:pos="2690"/>
        </w:tabs>
        <w:spacing w:line="319" w:lineRule="exact"/>
        <w:ind w:left="2690" w:hanging="421"/>
        <w:jc w:val="both"/>
      </w:pPr>
      <w:r>
        <w:t>Предметные</w:t>
      </w:r>
      <w:r>
        <w:rPr>
          <w:spacing w:val="-7"/>
        </w:rPr>
        <w:t xml:space="preserve"> </w:t>
      </w:r>
      <w:r>
        <w:rPr>
          <w:spacing w:val="-2"/>
        </w:rPr>
        <w:t>результаты</w:t>
      </w:r>
    </w:p>
    <w:p w:rsidR="006C3173" w:rsidRDefault="00A623D1">
      <w:pPr>
        <w:pStyle w:val="a4"/>
        <w:ind w:right="143" w:firstLine="707"/>
        <w:jc w:val="both"/>
      </w:pPr>
      <w:r>
        <w:t>ПР</w:t>
      </w:r>
      <w:r>
        <w:rPr>
          <w:spacing w:val="-2"/>
        </w:rPr>
        <w:t xml:space="preserve"> </w:t>
      </w:r>
      <w:r>
        <w:t>1</w:t>
      </w:r>
      <w:r>
        <w:rPr>
          <w:spacing w:val="40"/>
        </w:rPr>
        <w:t xml:space="preserve"> </w:t>
      </w:r>
      <w:r>
        <w:t>Владение</w:t>
      </w:r>
      <w:r>
        <w:rPr>
          <w:spacing w:val="40"/>
        </w:rPr>
        <w:t xml:space="preserve"> </w:t>
      </w:r>
      <w:r>
        <w:t>представлениями</w:t>
      </w:r>
      <w:r>
        <w:rPr>
          <w:spacing w:val="40"/>
        </w:rPr>
        <w:t xml:space="preserve"> </w:t>
      </w:r>
      <w:r>
        <w:t>о</w:t>
      </w:r>
      <w:r>
        <w:rPr>
          <w:spacing w:val="40"/>
        </w:rPr>
        <w:t xml:space="preserve"> </w:t>
      </w:r>
      <w:r>
        <w:t>роли</w:t>
      </w:r>
      <w:r>
        <w:rPr>
          <w:spacing w:val="40"/>
        </w:rPr>
        <w:t xml:space="preserve"> </w:t>
      </w:r>
      <w:r>
        <w:t>информации</w:t>
      </w:r>
      <w:r>
        <w:rPr>
          <w:spacing w:val="40"/>
        </w:rPr>
        <w:t xml:space="preserve"> </w:t>
      </w:r>
      <w:r>
        <w:t>и</w:t>
      </w:r>
      <w:r>
        <w:rPr>
          <w:spacing w:val="40"/>
        </w:rPr>
        <w:t xml:space="preserve"> </w:t>
      </w:r>
      <w:r>
        <w:t>связанных</w:t>
      </w:r>
      <w:r>
        <w:rPr>
          <w:spacing w:val="40"/>
        </w:rPr>
        <w:t xml:space="preserve"> </w:t>
      </w:r>
      <w:r>
        <w:t>с ней процессов в природе, технике и обществе;</w:t>
      </w:r>
    </w:p>
    <w:p w:rsidR="006C3173" w:rsidRDefault="00A623D1">
      <w:pPr>
        <w:pStyle w:val="a4"/>
        <w:ind w:right="134" w:firstLine="707"/>
        <w:jc w:val="both"/>
      </w:pPr>
      <w:r>
        <w:t>ПР</w:t>
      </w:r>
      <w:r>
        <w:rPr>
          <w:spacing w:val="-1"/>
        </w:rPr>
        <w:t xml:space="preserve"> </w:t>
      </w:r>
      <w:r>
        <w:t>2 понятиями</w:t>
      </w:r>
      <w:r>
        <w:rPr>
          <w:spacing w:val="40"/>
        </w:rPr>
        <w:t xml:space="preserve"> </w:t>
      </w:r>
      <w:r>
        <w:t>"информация",</w:t>
      </w:r>
      <w:r>
        <w:rPr>
          <w:spacing w:val="40"/>
        </w:rPr>
        <w:t xml:space="preserve"> </w:t>
      </w:r>
      <w:r>
        <w:t>"информационный</w:t>
      </w:r>
      <w:r>
        <w:rPr>
          <w:spacing w:val="40"/>
        </w:rPr>
        <w:t xml:space="preserve"> </w:t>
      </w:r>
      <w:r>
        <w:t>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w:t>
      </w:r>
      <w:r>
        <w:rPr>
          <w:spacing w:val="80"/>
        </w:rPr>
        <w:t xml:space="preserve"> </w:t>
      </w:r>
      <w:r>
        <w:t>примеры источников их получения и направления использования;</w:t>
      </w:r>
    </w:p>
    <w:p w:rsidR="006C3173" w:rsidRDefault="00A623D1">
      <w:pPr>
        <w:pStyle w:val="a4"/>
        <w:ind w:right="138" w:firstLine="707"/>
        <w:jc w:val="both"/>
      </w:pPr>
      <w:r>
        <w:t>ПР</w:t>
      </w:r>
      <w:r>
        <w:rPr>
          <w:spacing w:val="-4"/>
        </w:rPr>
        <w:t xml:space="preserve"> </w:t>
      </w:r>
      <w:r>
        <w:t>3</w:t>
      </w:r>
      <w:r>
        <w:rPr>
          <w:spacing w:val="40"/>
        </w:rPr>
        <w:t xml:space="preserve"> </w:t>
      </w:r>
      <w:r>
        <w:t>понимание</w:t>
      </w:r>
      <w:r>
        <w:rPr>
          <w:spacing w:val="-3"/>
        </w:rPr>
        <w:t xml:space="preserve"> </w:t>
      </w:r>
      <w:r>
        <w:t>основных</w:t>
      </w:r>
      <w:r>
        <w:rPr>
          <w:spacing w:val="-2"/>
        </w:rPr>
        <w:t xml:space="preserve"> </w:t>
      </w:r>
      <w:r>
        <w:t>принципов</w:t>
      </w:r>
      <w:r>
        <w:rPr>
          <w:spacing w:val="-1"/>
        </w:rPr>
        <w:t xml:space="preserve"> </w:t>
      </w:r>
      <w:r>
        <w:t>устройства</w:t>
      </w:r>
      <w:r>
        <w:rPr>
          <w:spacing w:val="-1"/>
        </w:rPr>
        <w:t xml:space="preserve"> </w:t>
      </w:r>
      <w:r>
        <w:t>и</w:t>
      </w:r>
      <w:r>
        <w:rPr>
          <w:spacing w:val="-2"/>
        </w:rPr>
        <w:t xml:space="preserve"> </w:t>
      </w:r>
      <w:r>
        <w:t>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C3173" w:rsidRDefault="00A623D1">
      <w:pPr>
        <w:pStyle w:val="a4"/>
        <w:ind w:right="138" w:firstLine="707"/>
        <w:jc w:val="both"/>
      </w:pPr>
      <w:r>
        <w:t>ПР</w:t>
      </w:r>
      <w:r>
        <w:rPr>
          <w:spacing w:val="-1"/>
        </w:rPr>
        <w:t xml:space="preserve"> </w:t>
      </w:r>
      <w:r>
        <w:t xml:space="preserve">4 наличие представлений о компьютерных сетях и их роли в современном мире; об общих принципах разработки и функционирования </w:t>
      </w:r>
      <w:r>
        <w:rPr>
          <w:spacing w:val="-2"/>
        </w:rPr>
        <w:t>интернет-приложений;</w:t>
      </w:r>
    </w:p>
    <w:p w:rsidR="006C3173" w:rsidRDefault="00A623D1">
      <w:pPr>
        <w:pStyle w:val="a4"/>
        <w:ind w:right="138" w:firstLine="707"/>
        <w:jc w:val="both"/>
      </w:pPr>
      <w:r>
        <w:t>ПР</w:t>
      </w:r>
      <w:r>
        <w:rPr>
          <w:spacing w:val="-3"/>
        </w:rPr>
        <w:t xml:space="preserve"> </w:t>
      </w:r>
      <w:r>
        <w:t>5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w:t>
      </w:r>
    </w:p>
    <w:p w:rsidR="006C3173" w:rsidRDefault="006C3173">
      <w:pPr>
        <w:pStyle w:val="a4"/>
        <w:jc w:val="both"/>
        <w:sectPr w:rsidR="006C3173">
          <w:pgSz w:w="11910" w:h="16840"/>
          <w:pgMar w:top="1040" w:right="708" w:bottom="1140" w:left="141" w:header="0" w:footer="901" w:gutter="0"/>
          <w:cols w:space="720"/>
        </w:sectPr>
      </w:pPr>
    </w:p>
    <w:p w:rsidR="006C3173" w:rsidRDefault="00A623D1">
      <w:pPr>
        <w:pStyle w:val="a4"/>
        <w:spacing w:before="67" w:line="242" w:lineRule="auto"/>
        <w:ind w:right="146"/>
        <w:jc w:val="both"/>
      </w:pPr>
      <w:r>
        <w:lastRenderedPageBreak/>
        <w:t>правовых основ использования компьютерных программ, баз данных и работы в сети Интернет;</w:t>
      </w:r>
    </w:p>
    <w:p w:rsidR="006C3173" w:rsidRDefault="00A623D1">
      <w:pPr>
        <w:pStyle w:val="a4"/>
        <w:ind w:right="139" w:firstLine="707"/>
        <w:jc w:val="both"/>
      </w:pPr>
      <w:r>
        <w:t>ПР</w:t>
      </w:r>
      <w:r>
        <w:rPr>
          <w:spacing w:val="-3"/>
        </w:rPr>
        <w:t xml:space="preserve"> </w:t>
      </w:r>
      <w:r>
        <w:t>6</w:t>
      </w:r>
      <w:r>
        <w:rPr>
          <w:spacing w:val="40"/>
        </w:rPr>
        <w:t xml:space="preserve"> </w:t>
      </w:r>
      <w:r>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6C3173" w:rsidRDefault="00A623D1">
      <w:pPr>
        <w:pStyle w:val="a4"/>
        <w:ind w:right="139" w:firstLine="707"/>
        <w:jc w:val="both"/>
      </w:pPr>
      <w:r>
        <w:t>ПР</w:t>
      </w:r>
      <w:r>
        <w:rPr>
          <w:spacing w:val="-3"/>
        </w:rPr>
        <w:t xml:space="preserve"> </w:t>
      </w:r>
      <w:r>
        <w:t>7</w:t>
      </w:r>
      <w:r>
        <w:rPr>
          <w:spacing w:val="40"/>
        </w:rPr>
        <w:t xml:space="preserve"> </w:t>
      </w:r>
      <w:r>
        <w:t xml:space="preserve">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w:t>
      </w:r>
      <w:r>
        <w:rPr>
          <w:spacing w:val="-2"/>
        </w:rPr>
        <w:t>данных;</w:t>
      </w:r>
    </w:p>
    <w:p w:rsidR="006C3173" w:rsidRDefault="00A623D1">
      <w:pPr>
        <w:pStyle w:val="a4"/>
        <w:tabs>
          <w:tab w:val="left" w:pos="3107"/>
          <w:tab w:val="left" w:pos="5270"/>
          <w:tab w:val="left" w:pos="6896"/>
          <w:tab w:val="left" w:pos="8584"/>
          <w:tab w:val="left" w:pos="10062"/>
        </w:tabs>
        <w:ind w:right="135" w:firstLine="707"/>
        <w:jc w:val="right"/>
      </w:pPr>
      <w:r>
        <w:t>ПР</w:t>
      </w:r>
      <w:r>
        <w:rPr>
          <w:spacing w:val="-3"/>
        </w:rPr>
        <w:t xml:space="preserve"> </w:t>
      </w:r>
      <w:r>
        <w:t>8</w:t>
      </w:r>
      <w:r>
        <w:rPr>
          <w:spacing w:val="40"/>
        </w:rPr>
        <w:t xml:space="preserve"> </w:t>
      </w:r>
      <w:r>
        <w:t>владение теоретическим аппаратом, позволяющим осуществлять представление</w:t>
      </w:r>
      <w:r>
        <w:rPr>
          <w:spacing w:val="-2"/>
        </w:rPr>
        <w:t xml:space="preserve"> </w:t>
      </w:r>
      <w:r>
        <w:t>заданного</w:t>
      </w:r>
      <w:r>
        <w:rPr>
          <w:spacing w:val="-4"/>
        </w:rPr>
        <w:t xml:space="preserve"> </w:t>
      </w:r>
      <w:r>
        <w:t>натурального</w:t>
      </w:r>
      <w:r>
        <w:rPr>
          <w:spacing w:val="-4"/>
        </w:rPr>
        <w:t xml:space="preserve"> </w:t>
      </w:r>
      <w:r>
        <w:t>числа различных</w:t>
      </w:r>
      <w:r>
        <w:rPr>
          <w:spacing w:val="-2"/>
        </w:rPr>
        <w:t xml:space="preserve"> </w:t>
      </w:r>
      <w:r>
        <w:t>системах</w:t>
      </w:r>
      <w:r>
        <w:rPr>
          <w:spacing w:val="-4"/>
        </w:rPr>
        <w:t xml:space="preserve"> </w:t>
      </w:r>
      <w:r>
        <w:t xml:space="preserve">счисления; </w:t>
      </w:r>
      <w:r>
        <w:rPr>
          <w:spacing w:val="-2"/>
        </w:rPr>
        <w:t>выполнять</w:t>
      </w:r>
      <w:r>
        <w:tab/>
      </w:r>
      <w:r>
        <w:rPr>
          <w:spacing w:val="-2"/>
        </w:rPr>
        <w:t>преобразования</w:t>
      </w:r>
      <w:r>
        <w:tab/>
      </w:r>
      <w:r>
        <w:rPr>
          <w:spacing w:val="-2"/>
        </w:rPr>
        <w:t>логических</w:t>
      </w:r>
      <w:r>
        <w:tab/>
      </w:r>
      <w:r>
        <w:rPr>
          <w:spacing w:val="-2"/>
        </w:rPr>
        <w:t>выражений,</w:t>
      </w:r>
      <w:r>
        <w:tab/>
      </w:r>
      <w:r>
        <w:rPr>
          <w:spacing w:val="-2"/>
        </w:rPr>
        <w:t>используя</w:t>
      </w:r>
      <w:r>
        <w:tab/>
      </w:r>
      <w:r>
        <w:rPr>
          <w:spacing w:val="-2"/>
        </w:rPr>
        <w:t xml:space="preserve">законы </w:t>
      </w:r>
      <w:r>
        <w:t>алгебры</w:t>
      </w:r>
      <w:r>
        <w:rPr>
          <w:spacing w:val="80"/>
          <w:w w:val="150"/>
        </w:rPr>
        <w:t xml:space="preserve"> </w:t>
      </w:r>
      <w:r>
        <w:t>логики;</w:t>
      </w:r>
      <w:r>
        <w:rPr>
          <w:spacing w:val="80"/>
          <w:w w:val="150"/>
        </w:rPr>
        <w:t xml:space="preserve"> </w:t>
      </w:r>
      <w:r>
        <w:t>определять</w:t>
      </w:r>
      <w:r>
        <w:rPr>
          <w:spacing w:val="80"/>
        </w:rPr>
        <w:t xml:space="preserve"> </w:t>
      </w:r>
      <w:r>
        <w:t>кратчайший</w:t>
      </w:r>
      <w:r>
        <w:rPr>
          <w:spacing w:val="80"/>
        </w:rPr>
        <w:t xml:space="preserve"> </w:t>
      </w:r>
      <w:r>
        <w:t>путь</w:t>
      </w:r>
      <w:r>
        <w:rPr>
          <w:spacing w:val="80"/>
        </w:rPr>
        <w:t xml:space="preserve"> </w:t>
      </w:r>
      <w:r>
        <w:t>во</w:t>
      </w:r>
      <w:r>
        <w:rPr>
          <w:spacing w:val="80"/>
          <w:w w:val="150"/>
        </w:rPr>
        <w:t xml:space="preserve"> </w:t>
      </w:r>
      <w:r>
        <w:t>взвешенном</w:t>
      </w:r>
      <w:r>
        <w:rPr>
          <w:spacing w:val="80"/>
          <w:w w:val="150"/>
        </w:rPr>
        <w:t xml:space="preserve"> </w:t>
      </w:r>
      <w:r>
        <w:t>графе</w:t>
      </w:r>
      <w:r>
        <w:rPr>
          <w:spacing w:val="80"/>
        </w:rPr>
        <w:t xml:space="preserve"> </w:t>
      </w:r>
      <w:r>
        <w:t>и количество</w:t>
      </w:r>
      <w:r>
        <w:rPr>
          <w:spacing w:val="-8"/>
        </w:rPr>
        <w:t xml:space="preserve"> </w:t>
      </w:r>
      <w:r>
        <w:t>путей</w:t>
      </w:r>
      <w:r>
        <w:rPr>
          <w:spacing w:val="-7"/>
        </w:rPr>
        <w:t xml:space="preserve"> </w:t>
      </w:r>
      <w:r>
        <w:t>между</w:t>
      </w:r>
      <w:r>
        <w:rPr>
          <w:spacing w:val="-12"/>
        </w:rPr>
        <w:t xml:space="preserve"> </w:t>
      </w:r>
      <w:r>
        <w:t>вершинами</w:t>
      </w:r>
      <w:r>
        <w:rPr>
          <w:spacing w:val="-8"/>
        </w:rPr>
        <w:t xml:space="preserve"> </w:t>
      </w:r>
      <w:r>
        <w:t>ориентированного</w:t>
      </w:r>
      <w:r>
        <w:rPr>
          <w:spacing w:val="-3"/>
        </w:rPr>
        <w:t xml:space="preserve"> </w:t>
      </w:r>
      <w:r>
        <w:t>ациклического</w:t>
      </w:r>
      <w:r>
        <w:rPr>
          <w:spacing w:val="-7"/>
        </w:rPr>
        <w:t xml:space="preserve"> </w:t>
      </w:r>
      <w:r>
        <w:rPr>
          <w:spacing w:val="-2"/>
        </w:rPr>
        <w:t>графа;</w:t>
      </w:r>
    </w:p>
    <w:p w:rsidR="006C3173" w:rsidRDefault="00A623D1">
      <w:pPr>
        <w:pStyle w:val="a4"/>
        <w:ind w:right="135" w:firstLine="707"/>
        <w:jc w:val="both"/>
      </w:pPr>
      <w:r>
        <w:t>ПР</w:t>
      </w:r>
      <w:r>
        <w:rPr>
          <w:spacing w:val="-3"/>
        </w:rPr>
        <w:t xml:space="preserve"> </w:t>
      </w:r>
      <w:r>
        <w:t>9</w:t>
      </w:r>
      <w:r>
        <w:rPr>
          <w:spacing w:val="40"/>
        </w:rPr>
        <w:t xml:space="preserve"> </w:t>
      </w:r>
      <w:r>
        <w:t>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w:t>
      </w:r>
      <w:r>
        <w:rPr>
          <w:spacing w:val="40"/>
        </w:rPr>
        <w:t xml:space="preserve"> </w:t>
      </w:r>
      <w:r>
        <w:t>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6C3173" w:rsidRDefault="00A623D1">
      <w:pPr>
        <w:pStyle w:val="a4"/>
        <w:ind w:right="136" w:firstLine="707"/>
        <w:jc w:val="both"/>
      </w:pPr>
      <w:r>
        <w:t>ПР</w:t>
      </w:r>
      <w:r>
        <w:rPr>
          <w:spacing w:val="-1"/>
        </w:rPr>
        <w:t xml:space="preserve"> </w:t>
      </w:r>
      <w:r>
        <w:t>10</w:t>
      </w:r>
      <w:r>
        <w:rPr>
          <w:spacing w:val="80"/>
        </w:rPr>
        <w:t xml:space="preserve">  </w:t>
      </w:r>
      <w:r>
        <w:t>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6C3173" w:rsidRDefault="00A623D1">
      <w:pPr>
        <w:pStyle w:val="a4"/>
        <w:ind w:right="135" w:firstLine="707"/>
        <w:jc w:val="both"/>
      </w:pPr>
      <w:r>
        <w:t>ПР</w:t>
      </w:r>
      <w:r>
        <w:rPr>
          <w:spacing w:val="-2"/>
        </w:rPr>
        <w:t xml:space="preserve"> </w:t>
      </w:r>
      <w:r>
        <w:t>11</w:t>
      </w:r>
      <w:r>
        <w:rPr>
          <w:spacing w:val="80"/>
          <w:w w:val="150"/>
        </w:rPr>
        <w:t xml:space="preserve">   </w:t>
      </w:r>
      <w:r>
        <w:t>умение создавать структурированные текстовые документы</w:t>
      </w:r>
      <w:r>
        <w:rPr>
          <w:spacing w:val="40"/>
        </w:rPr>
        <w:t xml:space="preserve"> </w:t>
      </w:r>
      <w:r>
        <w:t>и демонстрационные материалы с использованием возможностей современных программных средств и облачных сервисов; умение использовать</w:t>
      </w:r>
      <w:r>
        <w:rPr>
          <w:spacing w:val="-4"/>
        </w:rPr>
        <w:t xml:space="preserve"> </w:t>
      </w:r>
      <w:r>
        <w:t>табличные (реляционные)</w:t>
      </w:r>
      <w:r>
        <w:rPr>
          <w:spacing w:val="-5"/>
        </w:rPr>
        <w:t xml:space="preserve"> </w:t>
      </w:r>
      <w:r>
        <w:t>базы</w:t>
      </w:r>
      <w:r>
        <w:rPr>
          <w:spacing w:val="-4"/>
        </w:rPr>
        <w:t xml:space="preserve"> </w:t>
      </w:r>
      <w:r>
        <w:t>данных,</w:t>
      </w:r>
      <w:r>
        <w:rPr>
          <w:spacing w:val="-6"/>
        </w:rPr>
        <w:t xml:space="preserve"> </w:t>
      </w:r>
      <w:r>
        <w:t>в</w:t>
      </w:r>
      <w:r>
        <w:rPr>
          <w:spacing w:val="-3"/>
        </w:rPr>
        <w:t xml:space="preserve"> </w:t>
      </w:r>
      <w:r>
        <w:t>частности,</w:t>
      </w:r>
      <w:r>
        <w:rPr>
          <w:spacing w:val="-3"/>
        </w:rPr>
        <w:t xml:space="preserve"> </w:t>
      </w:r>
      <w:r>
        <w:t xml:space="preserve">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w:t>
      </w:r>
      <w:r>
        <w:rPr>
          <w:spacing w:val="-2"/>
        </w:rPr>
        <w:t>уравнений);</w:t>
      </w:r>
    </w:p>
    <w:p w:rsidR="006C3173" w:rsidRDefault="006C3173">
      <w:pPr>
        <w:pStyle w:val="a4"/>
        <w:jc w:val="both"/>
        <w:sectPr w:rsidR="006C3173">
          <w:pgSz w:w="11910" w:h="16840"/>
          <w:pgMar w:top="1040" w:right="708" w:bottom="1140" w:left="141" w:header="0" w:footer="901" w:gutter="0"/>
          <w:cols w:space="720"/>
        </w:sectPr>
      </w:pPr>
    </w:p>
    <w:p w:rsidR="006C3173" w:rsidRDefault="00A623D1">
      <w:pPr>
        <w:pStyle w:val="a4"/>
        <w:spacing w:before="67"/>
        <w:ind w:right="137" w:firstLine="707"/>
        <w:jc w:val="both"/>
      </w:pPr>
      <w:r>
        <w:lastRenderedPageBreak/>
        <w:t>ПР</w:t>
      </w:r>
      <w:r>
        <w:rPr>
          <w:spacing w:val="-2"/>
        </w:rPr>
        <w:t xml:space="preserve"> </w:t>
      </w:r>
      <w:r>
        <w:t>12</w:t>
      </w:r>
      <w:r>
        <w:rPr>
          <w:spacing w:val="80"/>
          <w:w w:val="150"/>
        </w:rPr>
        <w:t xml:space="preserve">  </w:t>
      </w:r>
      <w:r>
        <w:t>умение использовать компьютерно-математические модели для анализа объектов и процессов: формулировать цель моделирования, выполнять</w:t>
      </w:r>
      <w:r>
        <w:rPr>
          <w:spacing w:val="-3"/>
        </w:rPr>
        <w:t xml:space="preserve"> </w:t>
      </w:r>
      <w:r>
        <w:t>анализ</w:t>
      </w:r>
      <w:r>
        <w:rPr>
          <w:spacing w:val="-5"/>
        </w:rPr>
        <w:t xml:space="preserve"> </w:t>
      </w:r>
      <w:r>
        <w:t>результатов,</w:t>
      </w:r>
      <w:r>
        <w:rPr>
          <w:spacing w:val="-3"/>
        </w:rPr>
        <w:t xml:space="preserve"> </w:t>
      </w:r>
      <w:r>
        <w:t>полученных</w:t>
      </w:r>
      <w:r>
        <w:rPr>
          <w:spacing w:val="-2"/>
        </w:rPr>
        <w:t xml:space="preserve"> </w:t>
      </w:r>
      <w:r>
        <w:t>в</w:t>
      </w:r>
      <w:r>
        <w:rPr>
          <w:spacing w:val="-3"/>
        </w:rPr>
        <w:t xml:space="preserve"> </w:t>
      </w:r>
      <w:r>
        <w:t>ходе</w:t>
      </w:r>
      <w:r>
        <w:rPr>
          <w:spacing w:val="-3"/>
        </w:rPr>
        <w:t xml:space="preserve"> </w:t>
      </w:r>
      <w:r>
        <w:t>моделирования;</w:t>
      </w:r>
      <w:r>
        <w:rPr>
          <w:spacing w:val="-2"/>
        </w:rPr>
        <w:t xml:space="preserve"> </w:t>
      </w:r>
      <w:r>
        <w:t>оценивать адекватность модели моделируемому объекту или процессу; представлять результаты моделирования в наглядном виде;</w:t>
      </w:r>
    </w:p>
    <w:p w:rsidR="006C3173" w:rsidRDefault="00A623D1">
      <w:pPr>
        <w:pStyle w:val="a4"/>
        <w:spacing w:before="1"/>
        <w:ind w:right="137" w:firstLine="707"/>
        <w:jc w:val="both"/>
      </w:pPr>
      <w:r>
        <w:t>ПР</w:t>
      </w:r>
      <w:r>
        <w:rPr>
          <w:spacing w:val="-1"/>
        </w:rPr>
        <w:t xml:space="preserve"> </w:t>
      </w:r>
      <w:r>
        <w:t>13</w:t>
      </w:r>
      <w:r>
        <w:rPr>
          <w:spacing w:val="80"/>
          <w:w w:val="150"/>
        </w:rPr>
        <w:t xml:space="preserve"> </w:t>
      </w:r>
      <w:r>
        <w:t>умение</w:t>
      </w:r>
      <w:r>
        <w:rPr>
          <w:spacing w:val="80"/>
        </w:rPr>
        <w:t xml:space="preserve"> </w:t>
      </w:r>
      <w:r>
        <w:t>организовывать</w:t>
      </w:r>
      <w:r>
        <w:rPr>
          <w:spacing w:val="80"/>
        </w:rPr>
        <w:t xml:space="preserve"> </w:t>
      </w:r>
      <w:r>
        <w:t>личное</w:t>
      </w:r>
      <w:r>
        <w:rPr>
          <w:spacing w:val="80"/>
        </w:rPr>
        <w:t xml:space="preserve"> </w:t>
      </w:r>
      <w:r>
        <w:t>информационное</w:t>
      </w:r>
      <w:r>
        <w:rPr>
          <w:spacing w:val="40"/>
        </w:rPr>
        <w:t xml:space="preserve"> </w:t>
      </w:r>
      <w:r>
        <w:t>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6C3173" w:rsidRDefault="006C3173">
      <w:pPr>
        <w:pStyle w:val="a4"/>
        <w:jc w:val="both"/>
        <w:sectPr w:rsidR="006C3173">
          <w:pgSz w:w="11910" w:h="16840"/>
          <w:pgMar w:top="1040" w:right="708" w:bottom="1160" w:left="141" w:header="0" w:footer="901" w:gutter="0"/>
          <w:cols w:space="720"/>
        </w:sectPr>
      </w:pPr>
    </w:p>
    <w:p w:rsidR="006C3173" w:rsidRDefault="00A623D1">
      <w:pPr>
        <w:pStyle w:val="1"/>
        <w:numPr>
          <w:ilvl w:val="0"/>
          <w:numId w:val="4"/>
        </w:numPr>
        <w:tabs>
          <w:tab w:val="left" w:pos="4014"/>
        </w:tabs>
        <w:ind w:left="4014"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rsidR="006C3173" w:rsidRDefault="006C3173">
      <w:pPr>
        <w:pStyle w:val="a4"/>
        <w:spacing w:before="2"/>
        <w:ind w:left="0"/>
        <w:rPr>
          <w:b/>
        </w:rPr>
      </w:pPr>
    </w:p>
    <w:p w:rsidR="006C3173" w:rsidRDefault="00A623D1">
      <w:pPr>
        <w:pStyle w:val="2"/>
        <w:numPr>
          <w:ilvl w:val="1"/>
          <w:numId w:val="4"/>
        </w:numPr>
        <w:tabs>
          <w:tab w:val="left" w:pos="3626"/>
        </w:tabs>
        <w:ind w:left="3626"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rsidR="006C3173" w:rsidRDefault="006C3173">
      <w:pPr>
        <w:pStyle w:val="a4"/>
        <w:spacing w:before="93"/>
        <w:ind w:left="0"/>
        <w:rPr>
          <w:b/>
          <w:sz w:val="20"/>
        </w:rPr>
      </w:pPr>
    </w:p>
    <w:tbl>
      <w:tblPr>
        <w:tblW w:w="0" w:type="auto"/>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485"/>
        <w:gridCol w:w="2072"/>
        <w:gridCol w:w="2004"/>
      </w:tblGrid>
      <w:tr w:rsidR="006C3173">
        <w:trPr>
          <w:trHeight w:val="1288"/>
        </w:trPr>
        <w:tc>
          <w:tcPr>
            <w:tcW w:w="5485" w:type="dxa"/>
          </w:tcPr>
          <w:p w:rsidR="006C3173" w:rsidRDefault="00A623D1">
            <w:pPr>
              <w:pStyle w:val="TableParagraph"/>
              <w:spacing w:line="320" w:lineRule="exact"/>
              <w:ind w:left="1334"/>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2072" w:type="dxa"/>
          </w:tcPr>
          <w:p w:rsidR="006C3173" w:rsidRDefault="00A623D1">
            <w:pPr>
              <w:pStyle w:val="TableParagraph"/>
              <w:spacing w:line="320" w:lineRule="exact"/>
              <w:ind w:left="11" w:right="5"/>
              <w:jc w:val="center"/>
              <w:rPr>
                <w:b/>
                <w:sz w:val="28"/>
              </w:rPr>
            </w:pPr>
            <w:r>
              <w:rPr>
                <w:b/>
                <w:sz w:val="28"/>
              </w:rPr>
              <w:t>Объем</w:t>
            </w:r>
            <w:r>
              <w:rPr>
                <w:b/>
                <w:spacing w:val="-2"/>
                <w:sz w:val="28"/>
              </w:rPr>
              <w:t xml:space="preserve"> </w:t>
            </w:r>
            <w:r>
              <w:rPr>
                <w:b/>
                <w:sz w:val="28"/>
              </w:rPr>
              <w:t>в</w:t>
            </w:r>
            <w:r>
              <w:rPr>
                <w:b/>
                <w:spacing w:val="-2"/>
                <w:sz w:val="28"/>
              </w:rPr>
              <w:t xml:space="preserve"> часах</w:t>
            </w:r>
          </w:p>
        </w:tc>
        <w:tc>
          <w:tcPr>
            <w:tcW w:w="2004" w:type="dxa"/>
          </w:tcPr>
          <w:p w:rsidR="006C3173" w:rsidRDefault="00A623D1">
            <w:pPr>
              <w:pStyle w:val="TableParagraph"/>
              <w:ind w:left="544" w:right="532"/>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rsidR="006C3173" w:rsidRDefault="00A623D1">
            <w:pPr>
              <w:pStyle w:val="TableParagraph"/>
              <w:spacing w:line="322" w:lineRule="exact"/>
              <w:ind w:left="107" w:right="96"/>
              <w:jc w:val="center"/>
              <w:rPr>
                <w:b/>
                <w:sz w:val="28"/>
              </w:rPr>
            </w:pPr>
            <w:r>
              <w:rPr>
                <w:b/>
                <w:spacing w:val="-2"/>
                <w:sz w:val="28"/>
              </w:rPr>
              <w:t>практической подготовки</w:t>
            </w:r>
          </w:p>
        </w:tc>
      </w:tr>
      <w:tr w:rsidR="006C3173">
        <w:trPr>
          <w:trHeight w:val="642"/>
        </w:trPr>
        <w:tc>
          <w:tcPr>
            <w:tcW w:w="5485" w:type="dxa"/>
          </w:tcPr>
          <w:p w:rsidR="006C3173" w:rsidRDefault="00A623D1">
            <w:pPr>
              <w:pStyle w:val="TableParagraph"/>
              <w:spacing w:line="322" w:lineRule="exact"/>
              <w:ind w:left="107"/>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2072" w:type="dxa"/>
          </w:tcPr>
          <w:p w:rsidR="006C3173" w:rsidRDefault="00A623D1">
            <w:pPr>
              <w:pStyle w:val="TableParagraph"/>
              <w:spacing w:line="320" w:lineRule="exact"/>
              <w:ind w:left="11" w:right="2"/>
              <w:jc w:val="center"/>
              <w:rPr>
                <w:b/>
                <w:sz w:val="28"/>
              </w:rPr>
            </w:pPr>
            <w:r>
              <w:rPr>
                <w:b/>
                <w:spacing w:val="-5"/>
                <w:sz w:val="28"/>
              </w:rPr>
              <w:t>66</w:t>
            </w:r>
          </w:p>
        </w:tc>
        <w:tc>
          <w:tcPr>
            <w:tcW w:w="2004" w:type="dxa"/>
          </w:tcPr>
          <w:p w:rsidR="006C3173" w:rsidRDefault="006C3173">
            <w:pPr>
              <w:pStyle w:val="TableParagraph"/>
              <w:rPr>
                <w:sz w:val="24"/>
              </w:rPr>
            </w:pPr>
          </w:p>
        </w:tc>
      </w:tr>
      <w:tr w:rsidR="006C3173">
        <w:trPr>
          <w:trHeight w:val="322"/>
        </w:trPr>
        <w:tc>
          <w:tcPr>
            <w:tcW w:w="5485" w:type="dxa"/>
          </w:tcPr>
          <w:p w:rsidR="006C3173" w:rsidRDefault="00A623D1">
            <w:pPr>
              <w:pStyle w:val="TableParagraph"/>
              <w:spacing w:line="302" w:lineRule="exact"/>
              <w:ind w:left="107"/>
              <w:rPr>
                <w:b/>
                <w:sz w:val="28"/>
              </w:rPr>
            </w:pPr>
            <w:r>
              <w:rPr>
                <w:b/>
                <w:sz w:val="28"/>
              </w:rPr>
              <w:t>Всего</w:t>
            </w:r>
            <w:r>
              <w:rPr>
                <w:b/>
                <w:spacing w:val="-8"/>
                <w:sz w:val="28"/>
              </w:rPr>
              <w:t xml:space="preserve"> </w:t>
            </w:r>
            <w:r>
              <w:rPr>
                <w:b/>
                <w:sz w:val="28"/>
              </w:rPr>
              <w:t>учебных</w:t>
            </w:r>
            <w:r>
              <w:rPr>
                <w:b/>
                <w:spacing w:val="-1"/>
                <w:sz w:val="28"/>
              </w:rPr>
              <w:t xml:space="preserve"> </w:t>
            </w:r>
            <w:r>
              <w:rPr>
                <w:b/>
                <w:spacing w:val="-2"/>
                <w:sz w:val="28"/>
              </w:rPr>
              <w:t>занятий</w:t>
            </w:r>
          </w:p>
        </w:tc>
        <w:tc>
          <w:tcPr>
            <w:tcW w:w="2072" w:type="dxa"/>
          </w:tcPr>
          <w:p w:rsidR="006C3173" w:rsidRDefault="006C3173">
            <w:pPr>
              <w:pStyle w:val="TableParagraph"/>
              <w:rPr>
                <w:sz w:val="24"/>
              </w:rPr>
            </w:pPr>
          </w:p>
        </w:tc>
        <w:tc>
          <w:tcPr>
            <w:tcW w:w="2004" w:type="dxa"/>
          </w:tcPr>
          <w:p w:rsidR="006C3173" w:rsidRDefault="006C3173">
            <w:pPr>
              <w:pStyle w:val="TableParagraph"/>
              <w:rPr>
                <w:sz w:val="24"/>
              </w:rPr>
            </w:pPr>
          </w:p>
        </w:tc>
      </w:tr>
      <w:tr w:rsidR="006C3173">
        <w:trPr>
          <w:trHeight w:val="321"/>
        </w:trPr>
        <w:tc>
          <w:tcPr>
            <w:tcW w:w="5485" w:type="dxa"/>
          </w:tcPr>
          <w:p w:rsidR="006C3173" w:rsidRDefault="00A623D1">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2072" w:type="dxa"/>
          </w:tcPr>
          <w:p w:rsidR="006C3173" w:rsidRDefault="006C3173">
            <w:pPr>
              <w:pStyle w:val="TableParagraph"/>
              <w:rPr>
                <w:sz w:val="24"/>
              </w:rPr>
            </w:pPr>
          </w:p>
        </w:tc>
        <w:tc>
          <w:tcPr>
            <w:tcW w:w="2004" w:type="dxa"/>
          </w:tcPr>
          <w:p w:rsidR="006C3173" w:rsidRDefault="006C3173">
            <w:pPr>
              <w:pStyle w:val="TableParagraph"/>
              <w:rPr>
                <w:sz w:val="24"/>
              </w:rPr>
            </w:pPr>
          </w:p>
        </w:tc>
      </w:tr>
      <w:tr w:rsidR="006C3173">
        <w:trPr>
          <w:trHeight w:val="321"/>
        </w:trPr>
        <w:tc>
          <w:tcPr>
            <w:tcW w:w="5485" w:type="dxa"/>
          </w:tcPr>
          <w:p w:rsidR="006C3173" w:rsidRDefault="00A623D1">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2072" w:type="dxa"/>
          </w:tcPr>
          <w:p w:rsidR="006C3173" w:rsidRDefault="00A623D1">
            <w:pPr>
              <w:pStyle w:val="TableParagraph"/>
              <w:spacing w:line="301" w:lineRule="exact"/>
              <w:ind w:left="11"/>
              <w:jc w:val="center"/>
              <w:rPr>
                <w:b/>
                <w:sz w:val="28"/>
              </w:rPr>
            </w:pPr>
            <w:r>
              <w:rPr>
                <w:b/>
                <w:spacing w:val="-5"/>
                <w:sz w:val="28"/>
              </w:rPr>
              <w:t>32</w:t>
            </w:r>
          </w:p>
        </w:tc>
        <w:tc>
          <w:tcPr>
            <w:tcW w:w="2004" w:type="dxa"/>
          </w:tcPr>
          <w:p w:rsidR="006C3173" w:rsidRDefault="006C3173">
            <w:pPr>
              <w:pStyle w:val="TableParagraph"/>
              <w:rPr>
                <w:sz w:val="24"/>
              </w:rPr>
            </w:pPr>
          </w:p>
        </w:tc>
      </w:tr>
      <w:tr w:rsidR="006C3173">
        <w:trPr>
          <w:trHeight w:val="324"/>
        </w:trPr>
        <w:tc>
          <w:tcPr>
            <w:tcW w:w="5485" w:type="dxa"/>
          </w:tcPr>
          <w:p w:rsidR="006C3173" w:rsidRDefault="00A623D1">
            <w:pPr>
              <w:pStyle w:val="TableParagraph"/>
              <w:spacing w:line="304" w:lineRule="exact"/>
              <w:ind w:left="107"/>
              <w:rPr>
                <w:sz w:val="28"/>
              </w:rPr>
            </w:pPr>
            <w:r>
              <w:rPr>
                <w:sz w:val="28"/>
              </w:rPr>
              <w:t>практические</w:t>
            </w:r>
            <w:r>
              <w:rPr>
                <w:spacing w:val="-9"/>
                <w:sz w:val="28"/>
              </w:rPr>
              <w:t xml:space="preserve"> </w:t>
            </w:r>
            <w:r>
              <w:rPr>
                <w:spacing w:val="-2"/>
                <w:sz w:val="28"/>
              </w:rPr>
              <w:t>занятия</w:t>
            </w:r>
          </w:p>
        </w:tc>
        <w:tc>
          <w:tcPr>
            <w:tcW w:w="2072" w:type="dxa"/>
          </w:tcPr>
          <w:p w:rsidR="006C3173" w:rsidRDefault="00A623D1">
            <w:pPr>
              <w:pStyle w:val="TableParagraph"/>
              <w:spacing w:line="304" w:lineRule="exact"/>
              <w:ind w:left="11" w:right="2"/>
              <w:jc w:val="center"/>
              <w:rPr>
                <w:b/>
                <w:sz w:val="28"/>
              </w:rPr>
            </w:pPr>
            <w:r>
              <w:rPr>
                <w:b/>
                <w:spacing w:val="-5"/>
                <w:sz w:val="28"/>
              </w:rPr>
              <w:t>34</w:t>
            </w:r>
          </w:p>
        </w:tc>
        <w:tc>
          <w:tcPr>
            <w:tcW w:w="2004" w:type="dxa"/>
          </w:tcPr>
          <w:p w:rsidR="006C3173" w:rsidRDefault="006C3173">
            <w:pPr>
              <w:pStyle w:val="TableParagraph"/>
              <w:rPr>
                <w:sz w:val="24"/>
              </w:rPr>
            </w:pPr>
          </w:p>
        </w:tc>
      </w:tr>
      <w:tr w:rsidR="006C3173">
        <w:trPr>
          <w:trHeight w:val="642"/>
        </w:trPr>
        <w:tc>
          <w:tcPr>
            <w:tcW w:w="5485" w:type="dxa"/>
          </w:tcPr>
          <w:p w:rsidR="006C3173" w:rsidRDefault="00A623D1">
            <w:pPr>
              <w:pStyle w:val="TableParagraph"/>
              <w:spacing w:line="315" w:lineRule="exact"/>
              <w:ind w:left="107"/>
              <w:rPr>
                <w:i/>
                <w:sz w:val="28"/>
              </w:rPr>
            </w:pPr>
            <w:r>
              <w:rPr>
                <w:sz w:val="28"/>
              </w:rPr>
              <w:t>самостоятельная</w:t>
            </w:r>
            <w:r>
              <w:rPr>
                <w:spacing w:val="-11"/>
                <w:sz w:val="28"/>
              </w:rPr>
              <w:t xml:space="preserve"> </w:t>
            </w:r>
            <w:r>
              <w:rPr>
                <w:sz w:val="28"/>
              </w:rPr>
              <w:t>работа</w:t>
            </w:r>
            <w:r>
              <w:rPr>
                <w:spacing w:val="-5"/>
                <w:sz w:val="28"/>
              </w:rPr>
              <w:t xml:space="preserve"> </w:t>
            </w:r>
            <w:r>
              <w:rPr>
                <w:i/>
                <w:spacing w:val="-2"/>
                <w:sz w:val="28"/>
              </w:rPr>
              <w:t>(если</w:t>
            </w:r>
          </w:p>
          <w:p w:rsidR="006C3173" w:rsidRDefault="00A623D1">
            <w:pPr>
              <w:pStyle w:val="TableParagraph"/>
              <w:spacing w:line="308" w:lineRule="exact"/>
              <w:ind w:left="107"/>
              <w:rPr>
                <w:i/>
                <w:sz w:val="28"/>
              </w:rPr>
            </w:pPr>
            <w:r>
              <w:rPr>
                <w:i/>
                <w:spacing w:val="-2"/>
                <w:sz w:val="28"/>
              </w:rPr>
              <w:t>предусмотрено)</w:t>
            </w:r>
          </w:p>
        </w:tc>
        <w:tc>
          <w:tcPr>
            <w:tcW w:w="2072" w:type="dxa"/>
          </w:tcPr>
          <w:p w:rsidR="006C3173" w:rsidRDefault="006C3173">
            <w:pPr>
              <w:pStyle w:val="TableParagraph"/>
              <w:rPr>
                <w:sz w:val="24"/>
              </w:rPr>
            </w:pPr>
          </w:p>
        </w:tc>
        <w:tc>
          <w:tcPr>
            <w:tcW w:w="2004" w:type="dxa"/>
          </w:tcPr>
          <w:p w:rsidR="006C3173" w:rsidRDefault="006C3173">
            <w:pPr>
              <w:pStyle w:val="TableParagraph"/>
              <w:rPr>
                <w:sz w:val="24"/>
              </w:rPr>
            </w:pPr>
          </w:p>
        </w:tc>
      </w:tr>
      <w:tr w:rsidR="006C3173">
        <w:trPr>
          <w:trHeight w:val="321"/>
        </w:trPr>
        <w:tc>
          <w:tcPr>
            <w:tcW w:w="5485" w:type="dxa"/>
          </w:tcPr>
          <w:p w:rsidR="006C3173" w:rsidRDefault="00A623D1">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2072" w:type="dxa"/>
          </w:tcPr>
          <w:p w:rsidR="006C3173" w:rsidRDefault="006C3173">
            <w:pPr>
              <w:pStyle w:val="TableParagraph"/>
              <w:rPr>
                <w:sz w:val="24"/>
              </w:rPr>
            </w:pPr>
          </w:p>
        </w:tc>
        <w:tc>
          <w:tcPr>
            <w:tcW w:w="2004" w:type="dxa"/>
          </w:tcPr>
          <w:p w:rsidR="006C3173" w:rsidRDefault="006C3173">
            <w:pPr>
              <w:pStyle w:val="TableParagraph"/>
              <w:rPr>
                <w:sz w:val="24"/>
              </w:rPr>
            </w:pPr>
          </w:p>
        </w:tc>
      </w:tr>
      <w:tr w:rsidR="006C3173">
        <w:trPr>
          <w:trHeight w:val="323"/>
        </w:trPr>
        <w:tc>
          <w:tcPr>
            <w:tcW w:w="5485" w:type="dxa"/>
          </w:tcPr>
          <w:p w:rsidR="006C3173" w:rsidRDefault="00A623D1">
            <w:pPr>
              <w:pStyle w:val="TableParagraph"/>
              <w:spacing w:line="304" w:lineRule="exact"/>
              <w:ind w:left="107"/>
              <w:rPr>
                <w:b/>
                <w:sz w:val="28"/>
              </w:rPr>
            </w:pPr>
            <w:r>
              <w:rPr>
                <w:b/>
                <w:sz w:val="28"/>
              </w:rPr>
              <w:t>Промежуточная</w:t>
            </w:r>
            <w:r>
              <w:rPr>
                <w:b/>
                <w:spacing w:val="-10"/>
                <w:sz w:val="28"/>
              </w:rPr>
              <w:t xml:space="preserve"> </w:t>
            </w:r>
            <w:r>
              <w:rPr>
                <w:b/>
                <w:spacing w:val="-2"/>
                <w:sz w:val="28"/>
              </w:rPr>
              <w:t>аттестация*</w:t>
            </w:r>
          </w:p>
        </w:tc>
        <w:tc>
          <w:tcPr>
            <w:tcW w:w="2072" w:type="dxa"/>
          </w:tcPr>
          <w:p w:rsidR="006C3173" w:rsidRDefault="006C3173">
            <w:pPr>
              <w:pStyle w:val="TableParagraph"/>
              <w:rPr>
                <w:sz w:val="24"/>
              </w:rPr>
            </w:pPr>
          </w:p>
        </w:tc>
        <w:tc>
          <w:tcPr>
            <w:tcW w:w="2004" w:type="dxa"/>
          </w:tcPr>
          <w:p w:rsidR="006C3173" w:rsidRDefault="006C3173">
            <w:pPr>
              <w:pStyle w:val="TableParagraph"/>
              <w:rPr>
                <w:sz w:val="24"/>
              </w:rPr>
            </w:pPr>
          </w:p>
        </w:tc>
      </w:tr>
    </w:tbl>
    <w:p w:rsidR="006C3173" w:rsidRDefault="00A623D1">
      <w:pPr>
        <w:ind w:left="2269"/>
        <w:rPr>
          <w:sz w:val="24"/>
        </w:rPr>
      </w:pPr>
      <w:r>
        <w:rPr>
          <w:sz w:val="24"/>
        </w:rPr>
        <w:t>*Промежуточная</w:t>
      </w:r>
      <w:r>
        <w:rPr>
          <w:spacing w:val="-7"/>
          <w:sz w:val="24"/>
        </w:rPr>
        <w:t xml:space="preserve"> </w:t>
      </w:r>
      <w:r>
        <w:rPr>
          <w:sz w:val="24"/>
        </w:rPr>
        <w:t>аттестация</w:t>
      </w:r>
      <w:r>
        <w:rPr>
          <w:spacing w:val="-4"/>
          <w:sz w:val="24"/>
        </w:rPr>
        <w:t xml:space="preserve"> </w:t>
      </w:r>
      <w:r>
        <w:rPr>
          <w:sz w:val="24"/>
        </w:rPr>
        <w:t>проходит</w:t>
      </w:r>
      <w:r>
        <w:rPr>
          <w:spacing w:val="-5"/>
          <w:sz w:val="24"/>
        </w:rPr>
        <w:t xml:space="preserve"> </w:t>
      </w:r>
      <w:r>
        <w:rPr>
          <w:sz w:val="24"/>
        </w:rPr>
        <w:t>в</w:t>
      </w:r>
      <w:r>
        <w:rPr>
          <w:spacing w:val="-5"/>
          <w:sz w:val="24"/>
        </w:rPr>
        <w:t xml:space="preserve"> </w:t>
      </w:r>
      <w:r>
        <w:rPr>
          <w:sz w:val="24"/>
        </w:rPr>
        <w:t>форме</w:t>
      </w:r>
      <w:r>
        <w:rPr>
          <w:spacing w:val="-3"/>
          <w:sz w:val="24"/>
        </w:rPr>
        <w:t xml:space="preserve"> </w:t>
      </w:r>
      <w:r>
        <w:rPr>
          <w:sz w:val="24"/>
        </w:rPr>
        <w:t>дифференцированного</w:t>
      </w:r>
      <w:r>
        <w:rPr>
          <w:spacing w:val="-4"/>
          <w:sz w:val="24"/>
        </w:rPr>
        <w:t xml:space="preserve"> </w:t>
      </w:r>
      <w:r>
        <w:rPr>
          <w:spacing w:val="-2"/>
          <w:sz w:val="24"/>
        </w:rPr>
        <w:t>зачёта</w:t>
      </w:r>
    </w:p>
    <w:p w:rsidR="006C3173" w:rsidRDefault="006C3173">
      <w:pPr>
        <w:pStyle w:val="a4"/>
        <w:ind w:left="0"/>
        <w:rPr>
          <w:sz w:val="24"/>
        </w:rPr>
      </w:pPr>
    </w:p>
    <w:p w:rsidR="006C3173" w:rsidRDefault="006C3173">
      <w:pPr>
        <w:pStyle w:val="a4"/>
        <w:spacing w:before="92"/>
        <w:ind w:left="0"/>
        <w:rPr>
          <w:sz w:val="24"/>
        </w:rPr>
      </w:pPr>
    </w:p>
    <w:p w:rsidR="006C3173" w:rsidRDefault="00A623D1">
      <w:pPr>
        <w:pStyle w:val="2"/>
        <w:ind w:left="3992" w:firstLine="0"/>
        <w:jc w:val="both"/>
      </w:pPr>
      <w:r>
        <w:t>2.2.</w:t>
      </w:r>
      <w:r>
        <w:rPr>
          <w:spacing w:val="-5"/>
        </w:rPr>
        <w:t xml:space="preserve"> </w:t>
      </w:r>
      <w:r>
        <w:t>Содержание</w:t>
      </w:r>
      <w:r>
        <w:rPr>
          <w:spacing w:val="-5"/>
        </w:rPr>
        <w:t xml:space="preserve"> </w:t>
      </w:r>
      <w:r>
        <w:t>учебного</w:t>
      </w:r>
      <w:r>
        <w:rPr>
          <w:spacing w:val="-3"/>
        </w:rPr>
        <w:t xml:space="preserve"> </w:t>
      </w:r>
      <w:r>
        <w:rPr>
          <w:spacing w:val="-2"/>
        </w:rPr>
        <w:t>предмета</w:t>
      </w:r>
    </w:p>
    <w:p w:rsidR="006C3173" w:rsidRDefault="00A623D1">
      <w:pPr>
        <w:spacing w:before="49" w:line="550" w:lineRule="atLeast"/>
        <w:ind w:left="2269" w:right="1602"/>
        <w:jc w:val="both"/>
        <w:rPr>
          <w:b/>
          <w:sz w:val="24"/>
        </w:rPr>
      </w:pPr>
      <w:r>
        <w:rPr>
          <w:b/>
          <w:sz w:val="24"/>
        </w:rPr>
        <w:t>Раздел</w:t>
      </w:r>
      <w:r>
        <w:rPr>
          <w:b/>
          <w:spacing w:val="-7"/>
          <w:sz w:val="24"/>
        </w:rPr>
        <w:t xml:space="preserve"> </w:t>
      </w:r>
      <w:r>
        <w:rPr>
          <w:b/>
          <w:sz w:val="24"/>
        </w:rPr>
        <w:t>1.</w:t>
      </w:r>
      <w:r>
        <w:rPr>
          <w:b/>
          <w:spacing w:val="-6"/>
          <w:sz w:val="24"/>
        </w:rPr>
        <w:t xml:space="preserve"> </w:t>
      </w:r>
      <w:r>
        <w:rPr>
          <w:b/>
          <w:sz w:val="24"/>
        </w:rPr>
        <w:t>Информация</w:t>
      </w:r>
      <w:r>
        <w:rPr>
          <w:b/>
          <w:spacing w:val="-6"/>
          <w:sz w:val="24"/>
        </w:rPr>
        <w:t xml:space="preserve"> </w:t>
      </w:r>
      <w:r>
        <w:rPr>
          <w:b/>
          <w:sz w:val="24"/>
        </w:rPr>
        <w:t>и</w:t>
      </w:r>
      <w:r>
        <w:rPr>
          <w:b/>
          <w:spacing w:val="-6"/>
          <w:sz w:val="24"/>
        </w:rPr>
        <w:t xml:space="preserve"> </w:t>
      </w:r>
      <w:r>
        <w:rPr>
          <w:b/>
          <w:sz w:val="24"/>
        </w:rPr>
        <w:t>информационная</w:t>
      </w:r>
      <w:r>
        <w:rPr>
          <w:b/>
          <w:spacing w:val="-6"/>
          <w:sz w:val="24"/>
        </w:rPr>
        <w:t xml:space="preserve"> </w:t>
      </w:r>
      <w:r>
        <w:rPr>
          <w:b/>
          <w:sz w:val="24"/>
        </w:rPr>
        <w:t>деятельность</w:t>
      </w:r>
      <w:r>
        <w:rPr>
          <w:b/>
          <w:spacing w:val="-6"/>
          <w:sz w:val="24"/>
        </w:rPr>
        <w:t xml:space="preserve"> </w:t>
      </w:r>
      <w:r>
        <w:rPr>
          <w:b/>
          <w:sz w:val="24"/>
        </w:rPr>
        <w:t>человека Тема 1.1. Информация и информационные процессы</w:t>
      </w:r>
    </w:p>
    <w:p w:rsidR="006C3173" w:rsidRDefault="00A623D1">
      <w:pPr>
        <w:spacing w:line="276" w:lineRule="auto"/>
        <w:ind w:left="1561" w:right="140" w:firstLine="707"/>
        <w:jc w:val="both"/>
        <w:rPr>
          <w:sz w:val="24"/>
        </w:rPr>
      </w:pPr>
      <w:r>
        <w:rPr>
          <w:sz w:val="24"/>
        </w:rPr>
        <w:t>Основные этапы развития информационного общества. Понятие «информация»</w:t>
      </w:r>
      <w:r>
        <w:rPr>
          <w:spacing w:val="-6"/>
          <w:sz w:val="24"/>
        </w:rPr>
        <w:t xml:space="preserve"> </w:t>
      </w:r>
      <w:r>
        <w:rPr>
          <w:sz w:val="24"/>
        </w:rPr>
        <w:t>как фундаментальное</w:t>
      </w:r>
      <w:r>
        <w:rPr>
          <w:spacing w:val="-6"/>
          <w:sz w:val="24"/>
        </w:rPr>
        <w:t xml:space="preserve"> </w:t>
      </w:r>
      <w:r>
        <w:rPr>
          <w:sz w:val="24"/>
        </w:rPr>
        <w:t>понятие</w:t>
      </w:r>
      <w:r>
        <w:rPr>
          <w:spacing w:val="-6"/>
          <w:sz w:val="24"/>
        </w:rPr>
        <w:t xml:space="preserve"> </w:t>
      </w:r>
      <w:r>
        <w:rPr>
          <w:sz w:val="24"/>
        </w:rPr>
        <w:t>современной</w:t>
      </w:r>
      <w:r>
        <w:rPr>
          <w:spacing w:val="-5"/>
          <w:sz w:val="24"/>
        </w:rPr>
        <w:t xml:space="preserve"> </w:t>
      </w:r>
      <w:r>
        <w:rPr>
          <w:sz w:val="24"/>
        </w:rPr>
        <w:t>науки.</w:t>
      </w:r>
      <w:r>
        <w:rPr>
          <w:spacing w:val="-2"/>
          <w:sz w:val="24"/>
        </w:rPr>
        <w:t xml:space="preserve"> </w:t>
      </w:r>
      <w:r>
        <w:rPr>
          <w:sz w:val="24"/>
        </w:rPr>
        <w:t>Информация</w:t>
      </w:r>
      <w:r>
        <w:rPr>
          <w:spacing w:val="-5"/>
          <w:sz w:val="24"/>
        </w:rPr>
        <w:t xml:space="preserve"> </w:t>
      </w:r>
      <w:r>
        <w:rPr>
          <w:sz w:val="24"/>
        </w:rPr>
        <w:t>и</w:t>
      </w:r>
      <w:r>
        <w:rPr>
          <w:spacing w:val="-5"/>
          <w:sz w:val="24"/>
        </w:rPr>
        <w:t xml:space="preserve"> </w:t>
      </w:r>
      <w:r>
        <w:rPr>
          <w:sz w:val="24"/>
        </w:rPr>
        <w:t>информационные</w:t>
      </w:r>
      <w:r>
        <w:rPr>
          <w:spacing w:val="-7"/>
          <w:sz w:val="24"/>
        </w:rPr>
        <w:t xml:space="preserve"> </w:t>
      </w:r>
      <w:r>
        <w:rPr>
          <w:sz w:val="24"/>
        </w:rPr>
        <w:t>процессы. Кодирование информации.</w:t>
      </w:r>
    </w:p>
    <w:p w:rsidR="006C3173" w:rsidRDefault="00A623D1">
      <w:pPr>
        <w:spacing w:before="1"/>
        <w:ind w:left="1561" w:right="138" w:firstLine="707"/>
        <w:jc w:val="both"/>
        <w:rPr>
          <w:b/>
          <w:sz w:val="24"/>
        </w:rPr>
      </w:pPr>
      <w:r>
        <w:rPr>
          <w:b/>
          <w:sz w:val="24"/>
        </w:rPr>
        <w:t>Тема 1.2. Подходы к измерению информации. Универсальность дискретного (цифрового) представления информации.</w:t>
      </w:r>
    </w:p>
    <w:p w:rsidR="006C3173" w:rsidRDefault="00A623D1">
      <w:pPr>
        <w:ind w:left="1561" w:right="136" w:firstLine="707"/>
        <w:jc w:val="both"/>
        <w:rPr>
          <w:sz w:val="24"/>
        </w:rPr>
      </w:pPr>
      <w:r>
        <w:rPr>
          <w:sz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Кодирование данных произвольного вида. Представление текстовых данных: кодовые таблицы символов, объем текстовых данных. Представление графических данных. Представление звуковых данных. Представление видеоданных</w:t>
      </w:r>
    </w:p>
    <w:p w:rsidR="006C3173" w:rsidRDefault="00A623D1">
      <w:pPr>
        <w:ind w:left="1561" w:right="146" w:firstLine="707"/>
        <w:jc w:val="both"/>
        <w:rPr>
          <w:b/>
          <w:sz w:val="24"/>
        </w:rPr>
      </w:pPr>
      <w:r>
        <w:rPr>
          <w:b/>
          <w:sz w:val="24"/>
        </w:rPr>
        <w:t xml:space="preserve">Тема 1.3. Устройство компьютера. Аппаратное и программное обеспечение </w:t>
      </w:r>
      <w:r>
        <w:rPr>
          <w:b/>
          <w:spacing w:val="-2"/>
          <w:sz w:val="24"/>
        </w:rPr>
        <w:t>компьютеров</w:t>
      </w:r>
    </w:p>
    <w:p w:rsidR="006C3173" w:rsidRDefault="00A623D1">
      <w:pPr>
        <w:spacing w:line="276" w:lineRule="auto"/>
        <w:ind w:left="1561" w:right="137" w:firstLine="707"/>
        <w:jc w:val="both"/>
        <w:rPr>
          <w:sz w:val="24"/>
        </w:rPr>
      </w:pPr>
      <w:r>
        <w:rPr>
          <w:sz w:val="24"/>
        </w:rPr>
        <w:t>Принципы построения</w:t>
      </w:r>
      <w:r>
        <w:rPr>
          <w:spacing w:val="-2"/>
          <w:sz w:val="24"/>
        </w:rPr>
        <w:t xml:space="preserve"> </w:t>
      </w:r>
      <w:r>
        <w:rPr>
          <w:sz w:val="24"/>
        </w:rPr>
        <w:t>компьютеров. Принцип</w:t>
      </w:r>
      <w:r>
        <w:rPr>
          <w:spacing w:val="-1"/>
          <w:sz w:val="24"/>
        </w:rPr>
        <w:t xml:space="preserve"> </w:t>
      </w:r>
      <w:r>
        <w:rPr>
          <w:sz w:val="24"/>
        </w:rPr>
        <w:t>открытой архитектуры. Магистраль. Аппаратное устройство компьютера. Внешняя память. Устройства ввода-вывода. Поколения ЭВМ. Основные характеристики компьютеров. Программное обеспечение: классификация и его назначение, сетевое программное обеспечение</w:t>
      </w:r>
    </w:p>
    <w:p w:rsidR="006C3173" w:rsidRDefault="00A623D1">
      <w:pPr>
        <w:spacing w:before="1" w:line="274" w:lineRule="exact"/>
        <w:ind w:left="2269"/>
        <w:jc w:val="both"/>
        <w:rPr>
          <w:b/>
          <w:sz w:val="24"/>
        </w:rPr>
      </w:pPr>
      <w:r>
        <w:rPr>
          <w:b/>
          <w:sz w:val="24"/>
        </w:rPr>
        <w:t>Тема</w:t>
      </w:r>
      <w:r>
        <w:rPr>
          <w:b/>
          <w:spacing w:val="-2"/>
          <w:sz w:val="24"/>
        </w:rPr>
        <w:t xml:space="preserve"> </w:t>
      </w:r>
      <w:r>
        <w:rPr>
          <w:b/>
          <w:sz w:val="24"/>
        </w:rPr>
        <w:t>1.4.</w:t>
      </w:r>
      <w:r>
        <w:rPr>
          <w:b/>
          <w:spacing w:val="-2"/>
          <w:sz w:val="24"/>
        </w:rPr>
        <w:t xml:space="preserve"> </w:t>
      </w:r>
      <w:r>
        <w:rPr>
          <w:b/>
          <w:sz w:val="24"/>
        </w:rPr>
        <w:t>Системы</w:t>
      </w:r>
      <w:r>
        <w:rPr>
          <w:b/>
          <w:spacing w:val="-1"/>
          <w:sz w:val="24"/>
        </w:rPr>
        <w:t xml:space="preserve"> </w:t>
      </w:r>
      <w:r>
        <w:rPr>
          <w:b/>
          <w:spacing w:val="-2"/>
          <w:sz w:val="24"/>
        </w:rPr>
        <w:t>счисления</w:t>
      </w:r>
    </w:p>
    <w:p w:rsidR="006C3173" w:rsidRDefault="00A623D1">
      <w:pPr>
        <w:ind w:left="1561" w:right="143" w:firstLine="707"/>
        <w:jc w:val="both"/>
        <w:rPr>
          <w:sz w:val="24"/>
        </w:rPr>
      </w:pPr>
      <w:r>
        <w:rPr>
          <w:sz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w:t>
      </w:r>
      <w:r>
        <w:rPr>
          <w:spacing w:val="14"/>
          <w:sz w:val="24"/>
        </w:rPr>
        <w:t xml:space="preserve"> </w:t>
      </w:r>
      <w:r>
        <w:rPr>
          <w:sz w:val="24"/>
        </w:rPr>
        <w:t>системы</w:t>
      </w:r>
      <w:r>
        <w:rPr>
          <w:spacing w:val="14"/>
          <w:sz w:val="24"/>
        </w:rPr>
        <w:t xml:space="preserve"> </w:t>
      </w:r>
      <w:r>
        <w:rPr>
          <w:sz w:val="24"/>
        </w:rPr>
        <w:t>счисления</w:t>
      </w:r>
      <w:r>
        <w:rPr>
          <w:spacing w:val="13"/>
          <w:sz w:val="24"/>
        </w:rPr>
        <w:t xml:space="preserve"> </w:t>
      </w:r>
      <w:r>
        <w:rPr>
          <w:sz w:val="24"/>
        </w:rPr>
        <w:t>в</w:t>
      </w:r>
      <w:r>
        <w:rPr>
          <w:spacing w:val="14"/>
          <w:sz w:val="24"/>
        </w:rPr>
        <w:t xml:space="preserve"> </w:t>
      </w:r>
      <w:r>
        <w:rPr>
          <w:sz w:val="24"/>
        </w:rPr>
        <w:t>десятичную,</w:t>
      </w:r>
      <w:r>
        <w:rPr>
          <w:spacing w:val="14"/>
          <w:sz w:val="24"/>
        </w:rPr>
        <w:t xml:space="preserve"> </w:t>
      </w:r>
      <w:r>
        <w:rPr>
          <w:sz w:val="24"/>
        </w:rPr>
        <w:t>перевод</w:t>
      </w:r>
      <w:r>
        <w:rPr>
          <w:spacing w:val="13"/>
          <w:sz w:val="24"/>
        </w:rPr>
        <w:t xml:space="preserve"> </w:t>
      </w:r>
      <w:r>
        <w:rPr>
          <w:sz w:val="24"/>
        </w:rPr>
        <w:t>вещественного</w:t>
      </w:r>
      <w:r>
        <w:rPr>
          <w:spacing w:val="14"/>
          <w:sz w:val="24"/>
        </w:rPr>
        <w:t xml:space="preserve"> </w:t>
      </w:r>
      <w:r>
        <w:rPr>
          <w:sz w:val="24"/>
        </w:rPr>
        <w:t>числа</w:t>
      </w:r>
      <w:r>
        <w:rPr>
          <w:spacing w:val="13"/>
          <w:sz w:val="24"/>
        </w:rPr>
        <w:t xml:space="preserve"> </w:t>
      </w:r>
      <w:r>
        <w:rPr>
          <w:sz w:val="24"/>
        </w:rPr>
        <w:t>из</w:t>
      </w:r>
      <w:r>
        <w:rPr>
          <w:spacing w:val="14"/>
          <w:sz w:val="24"/>
        </w:rPr>
        <w:t xml:space="preserve"> </w:t>
      </w:r>
      <w:r>
        <w:rPr>
          <w:sz w:val="24"/>
        </w:rPr>
        <w:t>10</w:t>
      </w:r>
      <w:r>
        <w:rPr>
          <w:spacing w:val="14"/>
          <w:sz w:val="24"/>
        </w:rPr>
        <w:t xml:space="preserve"> </w:t>
      </w:r>
      <w:r>
        <w:rPr>
          <w:sz w:val="24"/>
        </w:rPr>
        <w:t>СС</w:t>
      </w:r>
      <w:r>
        <w:rPr>
          <w:spacing w:val="15"/>
          <w:sz w:val="24"/>
        </w:rPr>
        <w:t xml:space="preserve"> </w:t>
      </w:r>
      <w:r>
        <w:rPr>
          <w:spacing w:val="-10"/>
          <w:sz w:val="24"/>
        </w:rPr>
        <w:t>в</w:t>
      </w:r>
    </w:p>
    <w:p w:rsidR="006C3173" w:rsidRDefault="006C3173">
      <w:pPr>
        <w:jc w:val="both"/>
        <w:rPr>
          <w:sz w:val="24"/>
        </w:rPr>
        <w:sectPr w:rsidR="006C3173">
          <w:pgSz w:w="11910" w:h="16840"/>
          <w:pgMar w:top="1040" w:right="708" w:bottom="1160" w:left="141" w:header="0" w:footer="901" w:gutter="0"/>
          <w:cols w:space="720"/>
        </w:sectPr>
      </w:pPr>
    </w:p>
    <w:p w:rsidR="006C3173" w:rsidRDefault="00A623D1">
      <w:pPr>
        <w:spacing w:before="66"/>
        <w:ind w:left="1561" w:right="137"/>
        <w:jc w:val="both"/>
        <w:rPr>
          <w:sz w:val="24"/>
        </w:rPr>
      </w:pPr>
      <w:r>
        <w:rPr>
          <w:sz w:val="24"/>
        </w:rPr>
        <w:lastRenderedPageBreak/>
        <w:t>другую СС, арифметические действия в разных СС. Представление числовых данных: общие принципы представления данных, форматы представления чисел.</w:t>
      </w:r>
      <w:r>
        <w:rPr>
          <w:spacing w:val="80"/>
          <w:sz w:val="24"/>
        </w:rPr>
        <w:t xml:space="preserve"> </w:t>
      </w:r>
      <w:r>
        <w:rPr>
          <w:sz w:val="24"/>
        </w:rPr>
        <w:t>Перевод чисел</w:t>
      </w:r>
      <w:r>
        <w:rPr>
          <w:spacing w:val="40"/>
          <w:sz w:val="24"/>
        </w:rPr>
        <w:t xml:space="preserve"> </w:t>
      </w:r>
      <w:r>
        <w:rPr>
          <w:sz w:val="24"/>
        </w:rPr>
        <w:t>из одной позиционной системы счисления в другую. Арифметические действия в позиционных системах счисления.</w:t>
      </w:r>
    </w:p>
    <w:p w:rsidR="006C3173" w:rsidRDefault="00A623D1">
      <w:pPr>
        <w:spacing w:before="5"/>
        <w:ind w:left="1561" w:right="144" w:firstLine="707"/>
        <w:jc w:val="both"/>
        <w:rPr>
          <w:b/>
          <w:sz w:val="24"/>
        </w:rPr>
      </w:pPr>
      <w:r>
        <w:rPr>
          <w:b/>
          <w:sz w:val="24"/>
        </w:rPr>
        <w:t xml:space="preserve">Тема 1.5. Элементы комбинаторики, теории множеств и математической </w:t>
      </w:r>
      <w:r>
        <w:rPr>
          <w:b/>
          <w:spacing w:val="-2"/>
          <w:sz w:val="24"/>
        </w:rPr>
        <w:t>логики</w:t>
      </w:r>
    </w:p>
    <w:p w:rsidR="006C3173" w:rsidRDefault="00A623D1">
      <w:pPr>
        <w:ind w:left="1561" w:right="140" w:firstLine="707"/>
        <w:jc w:val="both"/>
        <w:rPr>
          <w:sz w:val="24"/>
        </w:rPr>
      </w:pPr>
      <w:r>
        <w:rPr>
          <w:sz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p w:rsidR="006C3173" w:rsidRDefault="00A623D1">
      <w:pPr>
        <w:spacing w:line="274" w:lineRule="exact"/>
        <w:ind w:left="2269"/>
        <w:jc w:val="both"/>
        <w:rPr>
          <w:b/>
          <w:sz w:val="24"/>
        </w:rPr>
      </w:pPr>
      <w:r>
        <w:rPr>
          <w:b/>
          <w:sz w:val="24"/>
        </w:rPr>
        <w:t>Тема</w:t>
      </w:r>
      <w:r>
        <w:rPr>
          <w:b/>
          <w:spacing w:val="-5"/>
          <w:sz w:val="24"/>
        </w:rPr>
        <w:t xml:space="preserve"> </w:t>
      </w:r>
      <w:r>
        <w:rPr>
          <w:b/>
          <w:sz w:val="24"/>
        </w:rPr>
        <w:t>1.6.</w:t>
      </w:r>
      <w:r>
        <w:rPr>
          <w:b/>
          <w:spacing w:val="-2"/>
          <w:sz w:val="24"/>
        </w:rPr>
        <w:t xml:space="preserve"> </w:t>
      </w:r>
      <w:r>
        <w:rPr>
          <w:b/>
          <w:sz w:val="24"/>
        </w:rPr>
        <w:t>Компьютерные</w:t>
      </w:r>
      <w:r>
        <w:rPr>
          <w:b/>
          <w:spacing w:val="-4"/>
          <w:sz w:val="24"/>
        </w:rPr>
        <w:t xml:space="preserve"> </w:t>
      </w:r>
      <w:r>
        <w:rPr>
          <w:b/>
          <w:sz w:val="24"/>
        </w:rPr>
        <w:t>сети.</w:t>
      </w:r>
      <w:r>
        <w:rPr>
          <w:b/>
          <w:spacing w:val="-2"/>
          <w:sz w:val="24"/>
        </w:rPr>
        <w:t xml:space="preserve"> </w:t>
      </w:r>
      <w:r>
        <w:rPr>
          <w:b/>
          <w:sz w:val="24"/>
        </w:rPr>
        <w:t>Адресация</w:t>
      </w:r>
      <w:r>
        <w:rPr>
          <w:b/>
          <w:spacing w:val="-2"/>
          <w:sz w:val="24"/>
        </w:rPr>
        <w:t xml:space="preserve"> </w:t>
      </w:r>
      <w:r>
        <w:rPr>
          <w:b/>
          <w:sz w:val="24"/>
        </w:rPr>
        <w:t>в</w:t>
      </w:r>
      <w:r>
        <w:rPr>
          <w:b/>
          <w:spacing w:val="-2"/>
          <w:sz w:val="24"/>
        </w:rPr>
        <w:t xml:space="preserve"> </w:t>
      </w:r>
      <w:r>
        <w:rPr>
          <w:b/>
          <w:sz w:val="24"/>
        </w:rPr>
        <w:t>сети</w:t>
      </w:r>
      <w:r>
        <w:rPr>
          <w:b/>
          <w:spacing w:val="-2"/>
          <w:sz w:val="24"/>
        </w:rPr>
        <w:t xml:space="preserve"> </w:t>
      </w:r>
      <w:r>
        <w:rPr>
          <w:b/>
          <w:sz w:val="24"/>
        </w:rPr>
        <w:t>Интернет.</w:t>
      </w:r>
      <w:r>
        <w:rPr>
          <w:b/>
          <w:spacing w:val="-2"/>
          <w:sz w:val="24"/>
        </w:rPr>
        <w:t xml:space="preserve"> </w:t>
      </w:r>
      <w:r>
        <w:rPr>
          <w:b/>
          <w:sz w:val="24"/>
        </w:rPr>
        <w:t>Службы</w:t>
      </w:r>
      <w:r>
        <w:rPr>
          <w:b/>
          <w:spacing w:val="-2"/>
          <w:sz w:val="24"/>
        </w:rPr>
        <w:t xml:space="preserve"> Интернета</w:t>
      </w:r>
    </w:p>
    <w:p w:rsidR="006C3173" w:rsidRDefault="00A623D1">
      <w:pPr>
        <w:ind w:left="1561" w:right="139" w:firstLine="707"/>
        <w:jc w:val="both"/>
        <w:rPr>
          <w:sz w:val="24"/>
        </w:rPr>
      </w:pPr>
      <w:r>
        <w:rPr>
          <w:sz w:val="24"/>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 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p w:rsidR="006C3173" w:rsidRDefault="00A623D1">
      <w:pPr>
        <w:spacing w:before="6"/>
        <w:ind w:left="2269"/>
        <w:jc w:val="both"/>
        <w:rPr>
          <w:b/>
          <w:sz w:val="24"/>
        </w:rPr>
      </w:pPr>
      <w:r>
        <w:rPr>
          <w:b/>
          <w:sz w:val="24"/>
        </w:rPr>
        <w:t>Тема</w:t>
      </w:r>
      <w:r>
        <w:rPr>
          <w:b/>
          <w:spacing w:val="-3"/>
          <w:sz w:val="24"/>
        </w:rPr>
        <w:t xml:space="preserve"> </w:t>
      </w:r>
      <w:r>
        <w:rPr>
          <w:b/>
          <w:sz w:val="24"/>
        </w:rPr>
        <w:t>1.7.</w:t>
      </w:r>
      <w:r>
        <w:rPr>
          <w:b/>
          <w:spacing w:val="-3"/>
          <w:sz w:val="24"/>
        </w:rPr>
        <w:t xml:space="preserve"> </w:t>
      </w:r>
      <w:r>
        <w:rPr>
          <w:b/>
          <w:sz w:val="24"/>
        </w:rPr>
        <w:t>Информационная</w:t>
      </w:r>
      <w:r>
        <w:rPr>
          <w:b/>
          <w:spacing w:val="-3"/>
          <w:sz w:val="24"/>
        </w:rPr>
        <w:t xml:space="preserve"> </w:t>
      </w:r>
      <w:r>
        <w:rPr>
          <w:b/>
          <w:spacing w:val="-2"/>
          <w:sz w:val="24"/>
        </w:rPr>
        <w:t>безопасность</w:t>
      </w:r>
    </w:p>
    <w:p w:rsidR="006C3173" w:rsidRDefault="00A623D1">
      <w:pPr>
        <w:spacing w:before="38" w:line="276" w:lineRule="auto"/>
        <w:ind w:left="1561" w:right="139" w:firstLine="707"/>
        <w:jc w:val="both"/>
        <w:rPr>
          <w:sz w:val="24"/>
        </w:rPr>
      </w:pPr>
      <w:r>
        <w:rPr>
          <w:sz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w:t>
      </w:r>
      <w:r>
        <w:rPr>
          <w:spacing w:val="40"/>
          <w:sz w:val="24"/>
        </w:rPr>
        <w:t xml:space="preserve"> </w:t>
      </w:r>
      <w:r>
        <w:rPr>
          <w:sz w:val="24"/>
        </w:rPr>
        <w:t>цифровых технологий; риски и прогнозы использования цифровых технологий при решении профессиональных задачи</w:t>
      </w:r>
    </w:p>
    <w:p w:rsidR="006C3173" w:rsidRDefault="00A623D1">
      <w:pPr>
        <w:spacing w:before="4" w:line="550" w:lineRule="atLeast"/>
        <w:ind w:left="2269" w:right="2328"/>
        <w:jc w:val="both"/>
        <w:rPr>
          <w:b/>
          <w:sz w:val="24"/>
        </w:rPr>
      </w:pPr>
      <w:r>
        <w:rPr>
          <w:b/>
          <w:sz w:val="24"/>
        </w:rPr>
        <w:t>Раздел 2. Использование программных систем и сервисов Тема</w:t>
      </w:r>
      <w:r>
        <w:rPr>
          <w:b/>
          <w:spacing w:val="-4"/>
          <w:sz w:val="24"/>
        </w:rPr>
        <w:t xml:space="preserve"> </w:t>
      </w:r>
      <w:r>
        <w:rPr>
          <w:b/>
          <w:sz w:val="24"/>
        </w:rPr>
        <w:t>2.1.</w:t>
      </w:r>
      <w:r>
        <w:rPr>
          <w:b/>
          <w:spacing w:val="-3"/>
          <w:sz w:val="24"/>
        </w:rPr>
        <w:t xml:space="preserve"> </w:t>
      </w:r>
      <w:r>
        <w:rPr>
          <w:b/>
          <w:sz w:val="24"/>
        </w:rPr>
        <w:t>Обработка</w:t>
      </w:r>
      <w:r>
        <w:rPr>
          <w:b/>
          <w:spacing w:val="-4"/>
          <w:sz w:val="24"/>
        </w:rPr>
        <w:t xml:space="preserve"> </w:t>
      </w:r>
      <w:r>
        <w:rPr>
          <w:b/>
          <w:sz w:val="24"/>
        </w:rPr>
        <w:t>информации</w:t>
      </w:r>
      <w:r>
        <w:rPr>
          <w:b/>
          <w:spacing w:val="-3"/>
          <w:sz w:val="24"/>
        </w:rPr>
        <w:t xml:space="preserve"> </w:t>
      </w:r>
      <w:r>
        <w:rPr>
          <w:b/>
          <w:sz w:val="24"/>
        </w:rPr>
        <w:t>в</w:t>
      </w:r>
      <w:r>
        <w:rPr>
          <w:b/>
          <w:spacing w:val="-4"/>
          <w:sz w:val="24"/>
        </w:rPr>
        <w:t xml:space="preserve"> </w:t>
      </w:r>
      <w:r>
        <w:rPr>
          <w:b/>
          <w:sz w:val="24"/>
        </w:rPr>
        <w:t xml:space="preserve">текстовых </w:t>
      </w:r>
      <w:r>
        <w:rPr>
          <w:b/>
          <w:spacing w:val="-2"/>
          <w:sz w:val="24"/>
        </w:rPr>
        <w:t>процессорах</w:t>
      </w:r>
    </w:p>
    <w:p w:rsidR="006C3173" w:rsidRDefault="00A623D1">
      <w:pPr>
        <w:spacing w:line="276" w:lineRule="auto"/>
        <w:ind w:left="1561" w:right="135" w:firstLine="707"/>
        <w:jc w:val="both"/>
        <w:rPr>
          <w:sz w:val="24"/>
        </w:rPr>
      </w:pPr>
      <w:r>
        <w:rPr>
          <w:sz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форматирования).Многостраничные документы. Структура документа. Гипертекстовые документы. Совместная работа над документом. Шаблоны. Технологии создания структурированных текстовых документов.</w:t>
      </w:r>
      <w:r>
        <w:rPr>
          <w:spacing w:val="40"/>
          <w:sz w:val="24"/>
        </w:rPr>
        <w:t xml:space="preserve"> </w:t>
      </w:r>
      <w:r>
        <w:rPr>
          <w:sz w:val="24"/>
        </w:rPr>
        <w:t>Вставка графических объектов. Средства и технологии работы с таблицами. Средства создания и редактирования математических текстов</w:t>
      </w:r>
    </w:p>
    <w:p w:rsidR="006C3173" w:rsidRDefault="00A623D1">
      <w:pPr>
        <w:spacing w:before="4"/>
        <w:ind w:left="2269"/>
        <w:jc w:val="both"/>
        <w:rPr>
          <w:b/>
          <w:sz w:val="24"/>
        </w:rPr>
      </w:pPr>
      <w:r>
        <w:rPr>
          <w:b/>
          <w:sz w:val="24"/>
        </w:rPr>
        <w:t>Тема</w:t>
      </w:r>
      <w:r>
        <w:rPr>
          <w:b/>
          <w:spacing w:val="-2"/>
          <w:sz w:val="24"/>
        </w:rPr>
        <w:t xml:space="preserve"> </w:t>
      </w:r>
      <w:r>
        <w:rPr>
          <w:b/>
          <w:sz w:val="24"/>
        </w:rPr>
        <w:t>2.2.</w:t>
      </w:r>
      <w:r>
        <w:rPr>
          <w:b/>
          <w:spacing w:val="-3"/>
          <w:sz w:val="24"/>
        </w:rPr>
        <w:t xml:space="preserve"> </w:t>
      </w:r>
      <w:r>
        <w:rPr>
          <w:b/>
          <w:sz w:val="24"/>
        </w:rPr>
        <w:t>Компьютерная</w:t>
      </w:r>
      <w:r>
        <w:rPr>
          <w:b/>
          <w:spacing w:val="-2"/>
          <w:sz w:val="24"/>
        </w:rPr>
        <w:t xml:space="preserve"> </w:t>
      </w:r>
      <w:r>
        <w:rPr>
          <w:b/>
          <w:sz w:val="24"/>
        </w:rPr>
        <w:t>графика</w:t>
      </w:r>
      <w:r>
        <w:rPr>
          <w:b/>
          <w:spacing w:val="-2"/>
          <w:sz w:val="24"/>
        </w:rPr>
        <w:t xml:space="preserve"> </w:t>
      </w:r>
      <w:r>
        <w:rPr>
          <w:b/>
          <w:sz w:val="24"/>
        </w:rPr>
        <w:t>и</w:t>
      </w:r>
      <w:r>
        <w:rPr>
          <w:b/>
          <w:spacing w:val="-2"/>
          <w:sz w:val="24"/>
        </w:rPr>
        <w:t xml:space="preserve"> мультимедиа</w:t>
      </w:r>
    </w:p>
    <w:p w:rsidR="006C3173" w:rsidRDefault="00A623D1">
      <w:pPr>
        <w:spacing w:before="38" w:line="276" w:lineRule="auto"/>
        <w:ind w:left="1561" w:right="136" w:firstLine="707"/>
        <w:jc w:val="both"/>
        <w:rPr>
          <w:sz w:val="24"/>
        </w:rPr>
      </w:pPr>
      <w:r>
        <w:rPr>
          <w:sz w:val="24"/>
        </w:rPr>
        <w:t>Компьютерная</w:t>
      </w:r>
      <w:r>
        <w:rPr>
          <w:spacing w:val="-4"/>
          <w:sz w:val="24"/>
        </w:rPr>
        <w:t xml:space="preserve"> </w:t>
      </w:r>
      <w:r>
        <w:rPr>
          <w:sz w:val="24"/>
        </w:rPr>
        <w:t>графика</w:t>
      </w:r>
      <w:r>
        <w:rPr>
          <w:spacing w:val="-5"/>
          <w:sz w:val="24"/>
        </w:rPr>
        <w:t xml:space="preserve"> </w:t>
      </w:r>
      <w:r>
        <w:rPr>
          <w:sz w:val="24"/>
        </w:rPr>
        <w:t>и</w:t>
      </w:r>
      <w:r>
        <w:rPr>
          <w:spacing w:val="-4"/>
          <w:sz w:val="24"/>
        </w:rPr>
        <w:t xml:space="preserve"> </w:t>
      </w:r>
      <w:r>
        <w:rPr>
          <w:sz w:val="24"/>
        </w:rPr>
        <w:t>её</w:t>
      </w:r>
      <w:r>
        <w:rPr>
          <w:spacing w:val="-3"/>
          <w:sz w:val="24"/>
        </w:rPr>
        <w:t xml:space="preserve"> </w:t>
      </w:r>
      <w:r>
        <w:rPr>
          <w:sz w:val="24"/>
        </w:rPr>
        <w:t>виды.</w:t>
      </w:r>
      <w:r>
        <w:rPr>
          <w:spacing w:val="-4"/>
          <w:sz w:val="24"/>
        </w:rPr>
        <w:t xml:space="preserve"> </w:t>
      </w:r>
      <w:r>
        <w:rPr>
          <w:sz w:val="24"/>
        </w:rPr>
        <w:t>Форматы</w:t>
      </w:r>
      <w:r>
        <w:rPr>
          <w:spacing w:val="-2"/>
          <w:sz w:val="24"/>
        </w:rPr>
        <w:t xml:space="preserve"> </w:t>
      </w:r>
      <w:r>
        <w:rPr>
          <w:sz w:val="24"/>
        </w:rPr>
        <w:t>мультимедийных</w:t>
      </w:r>
      <w:r>
        <w:rPr>
          <w:spacing w:val="-2"/>
          <w:sz w:val="24"/>
        </w:rPr>
        <w:t xml:space="preserve"> </w:t>
      </w:r>
      <w:r>
        <w:rPr>
          <w:sz w:val="24"/>
        </w:rPr>
        <w:t>файлов.</w:t>
      </w:r>
      <w:r>
        <w:rPr>
          <w:spacing w:val="-4"/>
          <w:sz w:val="24"/>
        </w:rPr>
        <w:t xml:space="preserve"> </w:t>
      </w:r>
      <w:r>
        <w:rPr>
          <w:sz w:val="24"/>
        </w:rPr>
        <w:t>Графические редакторы (ПО Gimp, Inkscape). Программы записи и редактирования звука (ПО АудиоМастер). Программы редактирования видео (ПО Movavi). Технологии обработки различных объектов компьютерной графики. Аудиоредакторы. Видеоредакторы. Технологии обработки графических объектов</w:t>
      </w:r>
    </w:p>
    <w:p w:rsidR="006C3173" w:rsidRDefault="00A623D1">
      <w:pPr>
        <w:spacing w:before="3" w:line="275" w:lineRule="exact"/>
        <w:ind w:left="2269"/>
        <w:jc w:val="both"/>
        <w:rPr>
          <w:b/>
          <w:sz w:val="24"/>
        </w:rPr>
      </w:pPr>
      <w:r>
        <w:rPr>
          <w:b/>
          <w:sz w:val="24"/>
        </w:rPr>
        <w:t>Тема</w:t>
      </w:r>
      <w:r>
        <w:rPr>
          <w:b/>
          <w:spacing w:val="-6"/>
          <w:sz w:val="24"/>
        </w:rPr>
        <w:t xml:space="preserve"> </w:t>
      </w:r>
      <w:r>
        <w:rPr>
          <w:b/>
          <w:sz w:val="24"/>
        </w:rPr>
        <w:t>2.3.</w:t>
      </w:r>
      <w:r>
        <w:rPr>
          <w:b/>
          <w:spacing w:val="-4"/>
          <w:sz w:val="24"/>
        </w:rPr>
        <w:t xml:space="preserve"> </w:t>
      </w:r>
      <w:r>
        <w:rPr>
          <w:b/>
          <w:sz w:val="24"/>
        </w:rPr>
        <w:t>Представление</w:t>
      </w:r>
      <w:r>
        <w:rPr>
          <w:b/>
          <w:spacing w:val="-4"/>
          <w:sz w:val="24"/>
        </w:rPr>
        <w:t xml:space="preserve"> </w:t>
      </w:r>
      <w:r>
        <w:rPr>
          <w:b/>
          <w:sz w:val="24"/>
        </w:rPr>
        <w:t>профессиональной</w:t>
      </w:r>
      <w:r>
        <w:rPr>
          <w:b/>
          <w:spacing w:val="-6"/>
          <w:sz w:val="24"/>
        </w:rPr>
        <w:t xml:space="preserve"> </w:t>
      </w:r>
      <w:r>
        <w:rPr>
          <w:b/>
          <w:sz w:val="24"/>
        </w:rPr>
        <w:t>информации</w:t>
      </w:r>
      <w:r>
        <w:rPr>
          <w:b/>
          <w:spacing w:val="-3"/>
          <w:sz w:val="24"/>
        </w:rPr>
        <w:t xml:space="preserve"> </w:t>
      </w:r>
      <w:r>
        <w:rPr>
          <w:b/>
          <w:sz w:val="24"/>
        </w:rPr>
        <w:t>в</w:t>
      </w:r>
      <w:r>
        <w:rPr>
          <w:b/>
          <w:spacing w:val="-4"/>
          <w:sz w:val="24"/>
        </w:rPr>
        <w:t xml:space="preserve"> </w:t>
      </w:r>
      <w:r>
        <w:rPr>
          <w:b/>
          <w:sz w:val="24"/>
        </w:rPr>
        <w:t>виде</w:t>
      </w:r>
      <w:r>
        <w:rPr>
          <w:b/>
          <w:spacing w:val="-4"/>
          <w:sz w:val="24"/>
        </w:rPr>
        <w:t xml:space="preserve"> </w:t>
      </w:r>
      <w:r>
        <w:rPr>
          <w:b/>
          <w:spacing w:val="-2"/>
          <w:sz w:val="24"/>
        </w:rPr>
        <w:t>презентаций</w:t>
      </w:r>
    </w:p>
    <w:p w:rsidR="006C3173" w:rsidRDefault="00A623D1">
      <w:pPr>
        <w:spacing w:line="276" w:lineRule="auto"/>
        <w:ind w:left="1561" w:right="135" w:firstLine="707"/>
        <w:jc w:val="both"/>
        <w:rPr>
          <w:sz w:val="24"/>
        </w:rPr>
      </w:pPr>
      <w:r>
        <w:rPr>
          <w:sz w:val="24"/>
        </w:rPr>
        <w:t>Виды компьютерных презентаций. Основные этапы разработки презентации. Анимация в презентации. Шаблоны. Композиция объектов презентации. Принципы мультимедиа. Интерактивное представление информации Интерактивные и мультимедийные объекты на слайде</w:t>
      </w:r>
    </w:p>
    <w:p w:rsidR="006C3173" w:rsidRDefault="00A623D1">
      <w:pPr>
        <w:spacing w:before="1" w:line="274" w:lineRule="exact"/>
        <w:ind w:left="2269"/>
        <w:jc w:val="both"/>
        <w:rPr>
          <w:b/>
          <w:sz w:val="24"/>
        </w:rPr>
      </w:pPr>
      <w:r>
        <w:rPr>
          <w:b/>
          <w:sz w:val="24"/>
        </w:rPr>
        <w:t>Тема</w:t>
      </w:r>
      <w:r>
        <w:rPr>
          <w:b/>
          <w:spacing w:val="-3"/>
          <w:sz w:val="24"/>
        </w:rPr>
        <w:t xml:space="preserve"> </w:t>
      </w:r>
      <w:r>
        <w:rPr>
          <w:b/>
          <w:sz w:val="24"/>
        </w:rPr>
        <w:t>2.4.</w:t>
      </w:r>
      <w:r>
        <w:rPr>
          <w:b/>
          <w:spacing w:val="-3"/>
          <w:sz w:val="24"/>
        </w:rPr>
        <w:t xml:space="preserve"> </w:t>
      </w:r>
      <w:r>
        <w:rPr>
          <w:b/>
          <w:sz w:val="24"/>
        </w:rPr>
        <w:t>Гипертекстовое</w:t>
      </w:r>
      <w:r>
        <w:rPr>
          <w:b/>
          <w:spacing w:val="-4"/>
          <w:sz w:val="24"/>
        </w:rPr>
        <w:t xml:space="preserve"> </w:t>
      </w:r>
      <w:r>
        <w:rPr>
          <w:b/>
          <w:sz w:val="24"/>
        </w:rPr>
        <w:t>представление</w:t>
      </w:r>
      <w:r>
        <w:rPr>
          <w:b/>
          <w:spacing w:val="-3"/>
          <w:sz w:val="24"/>
        </w:rPr>
        <w:t xml:space="preserve"> </w:t>
      </w:r>
      <w:r>
        <w:rPr>
          <w:b/>
          <w:spacing w:val="-2"/>
          <w:sz w:val="24"/>
        </w:rPr>
        <w:t>информации.</w:t>
      </w:r>
    </w:p>
    <w:p w:rsidR="006C3173" w:rsidRDefault="00A623D1">
      <w:pPr>
        <w:ind w:left="1561" w:right="139" w:firstLine="707"/>
        <w:jc w:val="both"/>
        <w:rPr>
          <w:sz w:val="24"/>
        </w:rPr>
      </w:pPr>
      <w:r>
        <w:rPr>
          <w:sz w:val="24"/>
        </w:rPr>
        <w:t>Язык разметки гипертекста HTML. Оформление гипертекстовой страницы. Веб- сайты и веб-страницы. Разработка веб-страницы</w:t>
      </w:r>
    </w:p>
    <w:p w:rsidR="006C3173" w:rsidRDefault="00A623D1">
      <w:pPr>
        <w:spacing w:before="2"/>
        <w:ind w:left="2269"/>
        <w:jc w:val="both"/>
        <w:rPr>
          <w:b/>
          <w:sz w:val="24"/>
        </w:rPr>
      </w:pPr>
      <w:r>
        <w:rPr>
          <w:b/>
          <w:sz w:val="24"/>
        </w:rPr>
        <w:t>Раздел</w:t>
      </w:r>
      <w:r>
        <w:rPr>
          <w:b/>
          <w:spacing w:val="-4"/>
          <w:sz w:val="24"/>
        </w:rPr>
        <w:t xml:space="preserve"> </w:t>
      </w:r>
      <w:r>
        <w:rPr>
          <w:b/>
          <w:sz w:val="24"/>
        </w:rPr>
        <w:t>3.</w:t>
      </w:r>
      <w:r>
        <w:rPr>
          <w:b/>
          <w:spacing w:val="-3"/>
          <w:sz w:val="24"/>
        </w:rPr>
        <w:t xml:space="preserve"> </w:t>
      </w:r>
      <w:r>
        <w:rPr>
          <w:b/>
          <w:sz w:val="24"/>
        </w:rPr>
        <w:t>Информационное</w:t>
      </w:r>
      <w:r>
        <w:rPr>
          <w:b/>
          <w:spacing w:val="-3"/>
          <w:sz w:val="24"/>
        </w:rPr>
        <w:t xml:space="preserve"> </w:t>
      </w:r>
      <w:r>
        <w:rPr>
          <w:b/>
          <w:spacing w:val="-2"/>
          <w:sz w:val="24"/>
        </w:rPr>
        <w:t>моделирование</w:t>
      </w:r>
    </w:p>
    <w:p w:rsidR="006C3173" w:rsidRDefault="006C3173">
      <w:pPr>
        <w:jc w:val="both"/>
        <w:rPr>
          <w:b/>
          <w:sz w:val="24"/>
        </w:rPr>
        <w:sectPr w:rsidR="006C3173">
          <w:pgSz w:w="11910" w:h="16840"/>
          <w:pgMar w:top="1040" w:right="708" w:bottom="1140" w:left="141" w:header="0" w:footer="901" w:gutter="0"/>
          <w:cols w:space="720"/>
        </w:sectPr>
      </w:pPr>
    </w:p>
    <w:p w:rsidR="006C3173" w:rsidRDefault="00A623D1">
      <w:pPr>
        <w:spacing w:before="69"/>
        <w:ind w:left="2269"/>
        <w:jc w:val="both"/>
        <w:rPr>
          <w:b/>
          <w:sz w:val="24"/>
        </w:rPr>
      </w:pPr>
      <w:r>
        <w:rPr>
          <w:b/>
          <w:sz w:val="24"/>
        </w:rPr>
        <w:lastRenderedPageBreak/>
        <w:t>Тема</w:t>
      </w:r>
      <w:r>
        <w:rPr>
          <w:b/>
          <w:spacing w:val="-4"/>
          <w:sz w:val="24"/>
        </w:rPr>
        <w:t xml:space="preserve"> </w:t>
      </w:r>
      <w:r>
        <w:rPr>
          <w:b/>
          <w:sz w:val="24"/>
        </w:rPr>
        <w:t>3.1.</w:t>
      </w:r>
      <w:r>
        <w:rPr>
          <w:b/>
          <w:spacing w:val="55"/>
          <w:sz w:val="24"/>
        </w:rPr>
        <w:t xml:space="preserve"> </w:t>
      </w:r>
      <w:r>
        <w:rPr>
          <w:b/>
          <w:sz w:val="24"/>
        </w:rPr>
        <w:t>Модели</w:t>
      </w:r>
      <w:r>
        <w:rPr>
          <w:b/>
          <w:spacing w:val="-1"/>
          <w:sz w:val="24"/>
        </w:rPr>
        <w:t xml:space="preserve"> </w:t>
      </w:r>
      <w:r>
        <w:rPr>
          <w:b/>
          <w:sz w:val="24"/>
        </w:rPr>
        <w:t>и</w:t>
      </w:r>
      <w:r>
        <w:rPr>
          <w:b/>
          <w:spacing w:val="-2"/>
          <w:sz w:val="24"/>
        </w:rPr>
        <w:t xml:space="preserve"> </w:t>
      </w:r>
      <w:r>
        <w:rPr>
          <w:b/>
          <w:sz w:val="24"/>
        </w:rPr>
        <w:t>моделирование.</w:t>
      </w:r>
      <w:r>
        <w:rPr>
          <w:b/>
          <w:spacing w:val="-2"/>
          <w:sz w:val="24"/>
        </w:rPr>
        <w:t xml:space="preserve"> </w:t>
      </w:r>
      <w:r>
        <w:rPr>
          <w:b/>
          <w:sz w:val="24"/>
        </w:rPr>
        <w:t>Этапы</w:t>
      </w:r>
      <w:r>
        <w:rPr>
          <w:b/>
          <w:spacing w:val="-4"/>
          <w:sz w:val="24"/>
        </w:rPr>
        <w:t xml:space="preserve"> </w:t>
      </w:r>
      <w:r>
        <w:rPr>
          <w:b/>
          <w:spacing w:val="-2"/>
          <w:sz w:val="24"/>
        </w:rPr>
        <w:t>моделирования</w:t>
      </w:r>
    </w:p>
    <w:p w:rsidR="006C3173" w:rsidRDefault="00A623D1">
      <w:pPr>
        <w:spacing w:before="39"/>
        <w:ind w:left="2269"/>
        <w:jc w:val="both"/>
        <w:rPr>
          <w:sz w:val="24"/>
        </w:rPr>
      </w:pPr>
      <w:r>
        <w:rPr>
          <w:sz w:val="24"/>
        </w:rPr>
        <w:t>Представление</w:t>
      </w:r>
      <w:r>
        <w:rPr>
          <w:spacing w:val="50"/>
          <w:sz w:val="24"/>
        </w:rPr>
        <w:t xml:space="preserve"> </w:t>
      </w:r>
      <w:r>
        <w:rPr>
          <w:sz w:val="24"/>
        </w:rPr>
        <w:t>о</w:t>
      </w:r>
      <w:r>
        <w:rPr>
          <w:spacing w:val="53"/>
          <w:sz w:val="24"/>
        </w:rPr>
        <w:t xml:space="preserve"> </w:t>
      </w:r>
      <w:r>
        <w:rPr>
          <w:sz w:val="24"/>
        </w:rPr>
        <w:t>компьютерных</w:t>
      </w:r>
      <w:r>
        <w:rPr>
          <w:spacing w:val="55"/>
          <w:sz w:val="24"/>
        </w:rPr>
        <w:t xml:space="preserve"> </w:t>
      </w:r>
      <w:r>
        <w:rPr>
          <w:sz w:val="24"/>
        </w:rPr>
        <w:t>моделях.</w:t>
      </w:r>
      <w:r>
        <w:rPr>
          <w:spacing w:val="53"/>
          <w:sz w:val="24"/>
        </w:rPr>
        <w:t xml:space="preserve"> </w:t>
      </w:r>
      <w:r>
        <w:rPr>
          <w:sz w:val="24"/>
        </w:rPr>
        <w:t>Виды</w:t>
      </w:r>
      <w:r>
        <w:rPr>
          <w:spacing w:val="53"/>
          <w:sz w:val="24"/>
        </w:rPr>
        <w:t xml:space="preserve"> </w:t>
      </w:r>
      <w:r>
        <w:rPr>
          <w:sz w:val="24"/>
        </w:rPr>
        <w:t>моделей.</w:t>
      </w:r>
      <w:r>
        <w:rPr>
          <w:spacing w:val="58"/>
          <w:sz w:val="24"/>
        </w:rPr>
        <w:t xml:space="preserve"> </w:t>
      </w:r>
      <w:r>
        <w:rPr>
          <w:sz w:val="24"/>
        </w:rPr>
        <w:t>Адекватность</w:t>
      </w:r>
      <w:r>
        <w:rPr>
          <w:spacing w:val="54"/>
          <w:sz w:val="24"/>
        </w:rPr>
        <w:t xml:space="preserve"> </w:t>
      </w:r>
      <w:r>
        <w:rPr>
          <w:spacing w:val="-2"/>
          <w:sz w:val="24"/>
        </w:rPr>
        <w:t>модели.</w:t>
      </w:r>
    </w:p>
    <w:p w:rsidR="006C3173" w:rsidRDefault="00A623D1">
      <w:pPr>
        <w:spacing w:before="41"/>
        <w:ind w:left="1561"/>
        <w:jc w:val="both"/>
        <w:rPr>
          <w:sz w:val="24"/>
        </w:rPr>
      </w:pPr>
      <w:r>
        <w:rPr>
          <w:sz w:val="24"/>
        </w:rPr>
        <w:t>Основные</w:t>
      </w:r>
      <w:r>
        <w:rPr>
          <w:spacing w:val="-7"/>
          <w:sz w:val="24"/>
        </w:rPr>
        <w:t xml:space="preserve"> </w:t>
      </w:r>
      <w:r>
        <w:rPr>
          <w:sz w:val="24"/>
        </w:rPr>
        <w:t>этапы</w:t>
      </w:r>
      <w:r>
        <w:rPr>
          <w:spacing w:val="-4"/>
          <w:sz w:val="24"/>
        </w:rPr>
        <w:t xml:space="preserve"> </w:t>
      </w:r>
      <w:r>
        <w:rPr>
          <w:sz w:val="24"/>
        </w:rPr>
        <w:t>компьютерного</w:t>
      </w:r>
      <w:r>
        <w:rPr>
          <w:spacing w:val="-4"/>
          <w:sz w:val="24"/>
        </w:rPr>
        <w:t xml:space="preserve"> </w:t>
      </w:r>
      <w:r>
        <w:rPr>
          <w:spacing w:val="-2"/>
          <w:sz w:val="24"/>
        </w:rPr>
        <w:t>моделирования</w:t>
      </w:r>
    </w:p>
    <w:p w:rsidR="006C3173" w:rsidRDefault="00A623D1">
      <w:pPr>
        <w:spacing w:before="43" w:line="275" w:lineRule="exact"/>
        <w:ind w:left="2269"/>
        <w:jc w:val="both"/>
        <w:rPr>
          <w:b/>
          <w:sz w:val="24"/>
        </w:rPr>
      </w:pPr>
      <w:r>
        <w:rPr>
          <w:b/>
          <w:sz w:val="24"/>
        </w:rPr>
        <w:t>Тема</w:t>
      </w:r>
      <w:r>
        <w:rPr>
          <w:b/>
          <w:spacing w:val="-4"/>
          <w:sz w:val="24"/>
        </w:rPr>
        <w:t xml:space="preserve"> </w:t>
      </w:r>
      <w:r>
        <w:rPr>
          <w:b/>
          <w:sz w:val="24"/>
        </w:rPr>
        <w:t>3.2.</w:t>
      </w:r>
      <w:r>
        <w:rPr>
          <w:b/>
          <w:spacing w:val="-3"/>
          <w:sz w:val="24"/>
        </w:rPr>
        <w:t xml:space="preserve"> </w:t>
      </w:r>
      <w:r>
        <w:rPr>
          <w:b/>
          <w:sz w:val="24"/>
        </w:rPr>
        <w:t>Понятие</w:t>
      </w:r>
      <w:r>
        <w:rPr>
          <w:b/>
          <w:spacing w:val="-4"/>
          <w:sz w:val="24"/>
        </w:rPr>
        <w:t xml:space="preserve"> </w:t>
      </w:r>
      <w:r>
        <w:rPr>
          <w:b/>
          <w:sz w:val="24"/>
        </w:rPr>
        <w:t>алгоритма</w:t>
      </w:r>
      <w:r>
        <w:rPr>
          <w:b/>
          <w:spacing w:val="-3"/>
          <w:sz w:val="24"/>
        </w:rPr>
        <w:t xml:space="preserve"> </w:t>
      </w:r>
      <w:r>
        <w:rPr>
          <w:b/>
          <w:sz w:val="24"/>
        </w:rPr>
        <w:t>и</w:t>
      </w:r>
      <w:r>
        <w:rPr>
          <w:b/>
          <w:spacing w:val="-3"/>
          <w:sz w:val="24"/>
        </w:rPr>
        <w:t xml:space="preserve"> </w:t>
      </w:r>
      <w:r>
        <w:rPr>
          <w:b/>
          <w:sz w:val="24"/>
        </w:rPr>
        <w:t>основные</w:t>
      </w:r>
      <w:r>
        <w:rPr>
          <w:b/>
          <w:spacing w:val="-5"/>
          <w:sz w:val="24"/>
        </w:rPr>
        <w:t xml:space="preserve"> </w:t>
      </w:r>
      <w:r>
        <w:rPr>
          <w:b/>
          <w:sz w:val="24"/>
        </w:rPr>
        <w:t>алгоритмические</w:t>
      </w:r>
      <w:r>
        <w:rPr>
          <w:b/>
          <w:spacing w:val="-4"/>
          <w:sz w:val="24"/>
        </w:rPr>
        <w:t xml:space="preserve"> </w:t>
      </w:r>
      <w:r>
        <w:rPr>
          <w:b/>
          <w:spacing w:val="-2"/>
          <w:sz w:val="24"/>
        </w:rPr>
        <w:t>структуры</w:t>
      </w:r>
    </w:p>
    <w:p w:rsidR="006C3173" w:rsidRDefault="00A623D1">
      <w:pPr>
        <w:spacing w:line="276" w:lineRule="auto"/>
        <w:ind w:left="1561" w:right="135" w:firstLine="707"/>
        <w:jc w:val="both"/>
        <w:rPr>
          <w:sz w:val="24"/>
        </w:rPr>
      </w:pPr>
      <w:r>
        <w:rPr>
          <w:sz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 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 Запись алгоритмов на языке программирования.</w:t>
      </w:r>
      <w:r>
        <w:rPr>
          <w:spacing w:val="40"/>
          <w:sz w:val="24"/>
        </w:rPr>
        <w:t xml:space="preserve"> </w:t>
      </w:r>
      <w:r>
        <w:rPr>
          <w:sz w:val="24"/>
        </w:rPr>
        <w:t>Анализ алгоритмов в профессиональной области</w:t>
      </w:r>
    </w:p>
    <w:p w:rsidR="006C3173" w:rsidRDefault="00A623D1">
      <w:pPr>
        <w:spacing w:before="2" w:line="274" w:lineRule="exact"/>
        <w:ind w:left="2269"/>
        <w:jc w:val="both"/>
        <w:rPr>
          <w:b/>
          <w:sz w:val="24"/>
        </w:rPr>
      </w:pPr>
      <w:r>
        <w:rPr>
          <w:b/>
          <w:sz w:val="24"/>
        </w:rPr>
        <w:t>Тема</w:t>
      </w:r>
      <w:r>
        <w:rPr>
          <w:b/>
          <w:spacing w:val="-4"/>
          <w:sz w:val="24"/>
        </w:rPr>
        <w:t xml:space="preserve"> </w:t>
      </w:r>
      <w:r>
        <w:rPr>
          <w:b/>
          <w:sz w:val="24"/>
        </w:rPr>
        <w:t>3.3.</w:t>
      </w:r>
      <w:r>
        <w:rPr>
          <w:b/>
          <w:spacing w:val="-2"/>
          <w:sz w:val="24"/>
        </w:rPr>
        <w:t xml:space="preserve"> </w:t>
      </w:r>
      <w:r>
        <w:rPr>
          <w:b/>
          <w:sz w:val="24"/>
        </w:rPr>
        <w:t>Базы</w:t>
      </w:r>
      <w:r>
        <w:rPr>
          <w:b/>
          <w:spacing w:val="-3"/>
          <w:sz w:val="24"/>
        </w:rPr>
        <w:t xml:space="preserve"> </w:t>
      </w:r>
      <w:r>
        <w:rPr>
          <w:b/>
          <w:sz w:val="24"/>
        </w:rPr>
        <w:t>данных</w:t>
      </w:r>
      <w:r>
        <w:rPr>
          <w:b/>
          <w:spacing w:val="-2"/>
          <w:sz w:val="24"/>
        </w:rPr>
        <w:t xml:space="preserve"> </w:t>
      </w:r>
      <w:r>
        <w:rPr>
          <w:b/>
          <w:sz w:val="24"/>
        </w:rPr>
        <w:t>как</w:t>
      </w:r>
      <w:r>
        <w:rPr>
          <w:b/>
          <w:spacing w:val="-2"/>
          <w:sz w:val="24"/>
        </w:rPr>
        <w:t xml:space="preserve"> </w:t>
      </w:r>
      <w:r>
        <w:rPr>
          <w:b/>
          <w:sz w:val="24"/>
        </w:rPr>
        <w:t>модель</w:t>
      </w:r>
      <w:r>
        <w:rPr>
          <w:b/>
          <w:spacing w:val="-2"/>
          <w:sz w:val="24"/>
        </w:rPr>
        <w:t xml:space="preserve"> </w:t>
      </w:r>
      <w:r>
        <w:rPr>
          <w:b/>
          <w:sz w:val="24"/>
        </w:rPr>
        <w:t>предметной</w:t>
      </w:r>
      <w:r>
        <w:rPr>
          <w:b/>
          <w:spacing w:val="-1"/>
          <w:sz w:val="24"/>
        </w:rPr>
        <w:t xml:space="preserve"> </w:t>
      </w:r>
      <w:r>
        <w:rPr>
          <w:b/>
          <w:spacing w:val="-2"/>
          <w:sz w:val="24"/>
        </w:rPr>
        <w:t>области</w:t>
      </w:r>
    </w:p>
    <w:p w:rsidR="006C3173" w:rsidRDefault="00A623D1">
      <w:pPr>
        <w:ind w:left="1561" w:right="134" w:firstLine="707"/>
        <w:jc w:val="both"/>
        <w:rPr>
          <w:sz w:val="24"/>
        </w:rPr>
      </w:pPr>
      <w:r>
        <w:rPr>
          <w:sz w:val="24"/>
        </w:rPr>
        <w:t>Базы данных как модель предметной области. Таблицы и реляционные базы данных. Создание таблиц. Запросы, формы и отчеты. Создание собственной БД</w:t>
      </w:r>
    </w:p>
    <w:p w:rsidR="006C3173" w:rsidRDefault="00A623D1">
      <w:pPr>
        <w:spacing w:before="3" w:line="275" w:lineRule="exact"/>
        <w:ind w:left="2269"/>
        <w:jc w:val="both"/>
        <w:rPr>
          <w:b/>
          <w:sz w:val="24"/>
        </w:rPr>
      </w:pPr>
      <w:r>
        <w:rPr>
          <w:b/>
          <w:sz w:val="24"/>
        </w:rPr>
        <w:t>Тема</w:t>
      </w:r>
      <w:r>
        <w:rPr>
          <w:b/>
          <w:spacing w:val="-5"/>
          <w:sz w:val="24"/>
        </w:rPr>
        <w:t xml:space="preserve"> </w:t>
      </w:r>
      <w:r>
        <w:rPr>
          <w:b/>
          <w:sz w:val="24"/>
        </w:rPr>
        <w:t>3.4.</w:t>
      </w:r>
      <w:r>
        <w:rPr>
          <w:b/>
          <w:spacing w:val="-4"/>
          <w:sz w:val="24"/>
        </w:rPr>
        <w:t xml:space="preserve"> </w:t>
      </w:r>
      <w:r>
        <w:rPr>
          <w:b/>
          <w:sz w:val="24"/>
        </w:rPr>
        <w:t>Технологии</w:t>
      </w:r>
      <w:r>
        <w:rPr>
          <w:b/>
          <w:spacing w:val="-4"/>
          <w:sz w:val="24"/>
        </w:rPr>
        <w:t xml:space="preserve"> </w:t>
      </w:r>
      <w:r>
        <w:rPr>
          <w:b/>
          <w:sz w:val="24"/>
        </w:rPr>
        <w:t>обработки</w:t>
      </w:r>
      <w:r>
        <w:rPr>
          <w:b/>
          <w:spacing w:val="-4"/>
          <w:sz w:val="24"/>
        </w:rPr>
        <w:t xml:space="preserve"> </w:t>
      </w:r>
      <w:r>
        <w:rPr>
          <w:b/>
          <w:sz w:val="24"/>
        </w:rPr>
        <w:t>информации</w:t>
      </w:r>
      <w:r>
        <w:rPr>
          <w:b/>
          <w:spacing w:val="-4"/>
          <w:sz w:val="24"/>
        </w:rPr>
        <w:t xml:space="preserve"> </w:t>
      </w:r>
      <w:r>
        <w:rPr>
          <w:b/>
          <w:sz w:val="24"/>
        </w:rPr>
        <w:t>в</w:t>
      </w:r>
      <w:r>
        <w:rPr>
          <w:b/>
          <w:spacing w:val="-5"/>
          <w:sz w:val="24"/>
        </w:rPr>
        <w:t xml:space="preserve"> </w:t>
      </w:r>
      <w:r>
        <w:rPr>
          <w:b/>
          <w:sz w:val="24"/>
        </w:rPr>
        <w:t>электронных</w:t>
      </w:r>
      <w:r>
        <w:rPr>
          <w:b/>
          <w:spacing w:val="-6"/>
          <w:sz w:val="24"/>
        </w:rPr>
        <w:t xml:space="preserve"> </w:t>
      </w:r>
      <w:r>
        <w:rPr>
          <w:b/>
          <w:spacing w:val="-2"/>
          <w:sz w:val="24"/>
        </w:rPr>
        <w:t>таблицах</w:t>
      </w:r>
    </w:p>
    <w:p w:rsidR="006C3173" w:rsidRDefault="00A623D1">
      <w:pPr>
        <w:spacing w:line="276" w:lineRule="auto"/>
        <w:ind w:left="1561" w:right="135" w:firstLine="707"/>
        <w:jc w:val="both"/>
        <w:rPr>
          <w:sz w:val="24"/>
        </w:rPr>
      </w:pPr>
      <w:r>
        <w:rPr>
          <w:sz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 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Визуализация данных в электронных таблицах. Моделирование в электронных таблицах (на примерах задач из профессиональной области)</w:t>
      </w:r>
    </w:p>
    <w:p w:rsidR="006C3173" w:rsidRDefault="006C3173">
      <w:pPr>
        <w:spacing w:line="276" w:lineRule="auto"/>
        <w:jc w:val="both"/>
        <w:rPr>
          <w:sz w:val="24"/>
        </w:rPr>
        <w:sectPr w:rsidR="006C3173">
          <w:pgSz w:w="11910" w:h="16840"/>
          <w:pgMar w:top="1320" w:right="708" w:bottom="1160" w:left="141" w:header="0" w:footer="901" w:gutter="0"/>
          <w:cols w:space="720"/>
        </w:sectPr>
      </w:pPr>
    </w:p>
    <w:p w:rsidR="006C3173" w:rsidRDefault="00A623D1">
      <w:pPr>
        <w:pStyle w:val="a4"/>
        <w:numPr>
          <w:ilvl w:val="0"/>
          <w:numId w:val="4"/>
        </w:numPr>
        <w:spacing w:before="50" w:after="1"/>
        <w:ind w:left="4014" w:hanging="279"/>
        <w:jc w:val="both"/>
        <w:rPr>
          <w:b/>
        </w:rPr>
      </w:pPr>
      <w:r>
        <w:rPr>
          <w:b/>
        </w:rPr>
        <w:lastRenderedPageBreak/>
        <w:t>Календарно-тематический план</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1103"/>
        </w:trPr>
        <w:tc>
          <w:tcPr>
            <w:tcW w:w="2866" w:type="dxa"/>
          </w:tcPr>
          <w:p w:rsidR="006C3173" w:rsidRDefault="00A623D1">
            <w:pPr>
              <w:pStyle w:val="TableParagraph"/>
              <w:spacing w:line="276" w:lineRule="auto"/>
              <w:ind w:left="1137" w:right="106" w:hanging="1021"/>
              <w:rPr>
                <w:b/>
                <w:sz w:val="24"/>
              </w:rPr>
            </w:pPr>
            <w:r>
              <w:rPr>
                <w:b/>
                <w:sz w:val="24"/>
              </w:rPr>
              <w:t>Наименование</w:t>
            </w:r>
            <w:r>
              <w:rPr>
                <w:b/>
                <w:spacing w:val="-15"/>
                <w:sz w:val="24"/>
              </w:rPr>
              <w:t xml:space="preserve"> </w:t>
            </w:r>
            <w:r>
              <w:rPr>
                <w:b/>
                <w:sz w:val="24"/>
              </w:rPr>
              <w:t>разделов и тем</w:t>
            </w:r>
          </w:p>
        </w:tc>
        <w:tc>
          <w:tcPr>
            <w:tcW w:w="7220" w:type="dxa"/>
          </w:tcPr>
          <w:p w:rsidR="006C3173" w:rsidRDefault="00A623D1">
            <w:pPr>
              <w:pStyle w:val="TableParagraph"/>
              <w:ind w:left="8"/>
              <w:jc w:val="center"/>
              <w:rPr>
                <w:b/>
                <w:sz w:val="24"/>
              </w:rPr>
            </w:pPr>
            <w:r>
              <w:rPr>
                <w:b/>
                <w:sz w:val="24"/>
              </w:rPr>
              <w:t>Содержание</w:t>
            </w:r>
            <w:r>
              <w:rPr>
                <w:b/>
                <w:spacing w:val="-8"/>
                <w:sz w:val="24"/>
              </w:rPr>
              <w:t xml:space="preserve"> </w:t>
            </w:r>
            <w:r>
              <w:rPr>
                <w:b/>
                <w:sz w:val="24"/>
              </w:rPr>
              <w:t>учебного</w:t>
            </w:r>
            <w:r>
              <w:rPr>
                <w:b/>
                <w:spacing w:val="-6"/>
                <w:sz w:val="24"/>
              </w:rPr>
              <w:t xml:space="preserve"> </w:t>
            </w:r>
            <w:r>
              <w:rPr>
                <w:b/>
                <w:sz w:val="24"/>
              </w:rPr>
              <w:t>материала</w:t>
            </w:r>
            <w:r>
              <w:rPr>
                <w:b/>
                <w:spacing w:val="-7"/>
                <w:sz w:val="24"/>
              </w:rPr>
              <w:t xml:space="preserve"> </w:t>
            </w:r>
            <w:r>
              <w:rPr>
                <w:b/>
                <w:sz w:val="24"/>
              </w:rPr>
              <w:t>(основное</w:t>
            </w:r>
            <w:r>
              <w:rPr>
                <w:b/>
                <w:spacing w:val="-11"/>
                <w:sz w:val="24"/>
              </w:rPr>
              <w:t xml:space="preserve"> </w:t>
            </w:r>
            <w:r>
              <w:rPr>
                <w:b/>
                <w:sz w:val="24"/>
              </w:rPr>
              <w:t>и</w:t>
            </w:r>
            <w:r>
              <w:rPr>
                <w:b/>
                <w:spacing w:val="-7"/>
                <w:sz w:val="24"/>
              </w:rPr>
              <w:t xml:space="preserve"> </w:t>
            </w:r>
            <w:r>
              <w:rPr>
                <w:b/>
                <w:sz w:val="24"/>
              </w:rPr>
              <w:t>профессионально- ориентированное) и формы организации деятельности</w:t>
            </w:r>
          </w:p>
          <w:p w:rsidR="006C3173" w:rsidRDefault="00A623D1">
            <w:pPr>
              <w:pStyle w:val="TableParagraph"/>
              <w:ind w:left="8" w:right="8"/>
              <w:jc w:val="center"/>
              <w:rPr>
                <w:b/>
                <w:sz w:val="24"/>
              </w:rPr>
            </w:pPr>
            <w:r>
              <w:rPr>
                <w:b/>
                <w:spacing w:val="-2"/>
                <w:sz w:val="24"/>
              </w:rPr>
              <w:t>обучающихся</w:t>
            </w:r>
          </w:p>
        </w:tc>
        <w:tc>
          <w:tcPr>
            <w:tcW w:w="1171" w:type="dxa"/>
          </w:tcPr>
          <w:p w:rsidR="006C3173" w:rsidRDefault="00A623D1">
            <w:pPr>
              <w:pStyle w:val="TableParagraph"/>
              <w:ind w:left="283" w:right="118" w:hanging="152"/>
              <w:rPr>
                <w:b/>
                <w:sz w:val="24"/>
              </w:rPr>
            </w:pPr>
            <w:r>
              <w:rPr>
                <w:b/>
                <w:sz w:val="24"/>
              </w:rPr>
              <w:t>Объем</w:t>
            </w:r>
            <w:r>
              <w:rPr>
                <w:b/>
                <w:spacing w:val="-15"/>
                <w:sz w:val="24"/>
              </w:rPr>
              <w:t xml:space="preserve"> </w:t>
            </w:r>
            <w:r>
              <w:rPr>
                <w:b/>
                <w:sz w:val="24"/>
              </w:rPr>
              <w:t xml:space="preserve">в </w:t>
            </w:r>
            <w:r>
              <w:rPr>
                <w:b/>
                <w:spacing w:val="-2"/>
                <w:sz w:val="24"/>
              </w:rPr>
              <w:t>часах</w:t>
            </w:r>
          </w:p>
        </w:tc>
        <w:tc>
          <w:tcPr>
            <w:tcW w:w="1752" w:type="dxa"/>
          </w:tcPr>
          <w:p w:rsidR="006C3173" w:rsidRDefault="00A623D1">
            <w:pPr>
              <w:pStyle w:val="TableParagraph"/>
              <w:ind w:left="14" w:right="1"/>
              <w:jc w:val="center"/>
              <w:rPr>
                <w:b/>
                <w:sz w:val="24"/>
              </w:rPr>
            </w:pPr>
            <w:r>
              <w:rPr>
                <w:b/>
                <w:spacing w:val="-2"/>
                <w:sz w:val="24"/>
              </w:rPr>
              <w:t>Планируемые результаты</w:t>
            </w:r>
          </w:p>
          <w:p w:rsidR="006C3173" w:rsidRDefault="00A623D1">
            <w:pPr>
              <w:pStyle w:val="TableParagraph"/>
              <w:spacing w:line="271" w:lineRule="exact"/>
              <w:ind w:left="14" w:right="6"/>
              <w:jc w:val="center"/>
              <w:rPr>
                <w:i/>
                <w:sz w:val="24"/>
              </w:rPr>
            </w:pPr>
            <w:r>
              <w:rPr>
                <w:i/>
                <w:spacing w:val="-2"/>
                <w:sz w:val="24"/>
              </w:rPr>
              <w:t>(указываются</w:t>
            </w:r>
          </w:p>
          <w:p w:rsidR="006C3173" w:rsidRDefault="00A623D1">
            <w:pPr>
              <w:pStyle w:val="TableParagraph"/>
              <w:spacing w:line="264" w:lineRule="exact"/>
              <w:ind w:left="14"/>
              <w:jc w:val="center"/>
              <w:rPr>
                <w:i/>
                <w:sz w:val="24"/>
              </w:rPr>
            </w:pPr>
            <w:r>
              <w:rPr>
                <w:i/>
                <w:spacing w:val="-4"/>
                <w:sz w:val="24"/>
              </w:rPr>
              <w:t>коды)</w:t>
            </w:r>
          </w:p>
        </w:tc>
        <w:tc>
          <w:tcPr>
            <w:tcW w:w="1775" w:type="dxa"/>
          </w:tcPr>
          <w:p w:rsidR="006C3173" w:rsidRDefault="00A623D1">
            <w:pPr>
              <w:pStyle w:val="TableParagraph"/>
              <w:ind w:left="370" w:right="358" w:hanging="1"/>
              <w:jc w:val="center"/>
              <w:rPr>
                <w:b/>
                <w:sz w:val="24"/>
              </w:rPr>
            </w:pPr>
            <w:r>
              <w:rPr>
                <w:b/>
                <w:sz w:val="24"/>
              </w:rPr>
              <w:t>Формы</w:t>
            </w:r>
            <w:r>
              <w:rPr>
                <w:b/>
                <w:spacing w:val="-11"/>
                <w:sz w:val="24"/>
              </w:rPr>
              <w:t xml:space="preserve"> </w:t>
            </w:r>
            <w:r>
              <w:rPr>
                <w:b/>
                <w:sz w:val="24"/>
              </w:rPr>
              <w:t xml:space="preserve">и </w:t>
            </w:r>
            <w:r>
              <w:rPr>
                <w:b/>
                <w:spacing w:val="-2"/>
                <w:sz w:val="24"/>
              </w:rPr>
              <w:t>методы контроля</w:t>
            </w:r>
          </w:p>
        </w:tc>
      </w:tr>
      <w:tr w:rsidR="006C3173">
        <w:trPr>
          <w:trHeight w:val="275"/>
        </w:trPr>
        <w:tc>
          <w:tcPr>
            <w:tcW w:w="2866" w:type="dxa"/>
          </w:tcPr>
          <w:p w:rsidR="006C3173" w:rsidRDefault="00A623D1">
            <w:pPr>
              <w:pStyle w:val="TableParagraph"/>
              <w:spacing w:line="256" w:lineRule="exact"/>
              <w:ind w:left="5"/>
              <w:jc w:val="center"/>
              <w:rPr>
                <w:b/>
                <w:sz w:val="24"/>
              </w:rPr>
            </w:pPr>
            <w:r>
              <w:rPr>
                <w:b/>
                <w:spacing w:val="-10"/>
                <w:sz w:val="24"/>
              </w:rPr>
              <w:t>1</w:t>
            </w:r>
          </w:p>
        </w:tc>
        <w:tc>
          <w:tcPr>
            <w:tcW w:w="7220" w:type="dxa"/>
          </w:tcPr>
          <w:p w:rsidR="006C3173" w:rsidRDefault="00A623D1">
            <w:pPr>
              <w:pStyle w:val="TableParagraph"/>
              <w:spacing w:line="256" w:lineRule="exact"/>
              <w:ind w:left="8" w:right="3"/>
              <w:jc w:val="center"/>
              <w:rPr>
                <w:b/>
                <w:sz w:val="24"/>
              </w:rPr>
            </w:pPr>
            <w:r>
              <w:rPr>
                <w:b/>
                <w:spacing w:val="-10"/>
                <w:sz w:val="24"/>
              </w:rPr>
              <w:t>2</w:t>
            </w:r>
          </w:p>
        </w:tc>
        <w:tc>
          <w:tcPr>
            <w:tcW w:w="1171" w:type="dxa"/>
          </w:tcPr>
          <w:p w:rsidR="006C3173" w:rsidRDefault="00A623D1">
            <w:pPr>
              <w:pStyle w:val="TableParagraph"/>
              <w:spacing w:line="256" w:lineRule="exact"/>
              <w:ind w:left="10"/>
              <w:jc w:val="center"/>
              <w:rPr>
                <w:b/>
                <w:sz w:val="24"/>
              </w:rPr>
            </w:pPr>
            <w:r>
              <w:rPr>
                <w:b/>
                <w:spacing w:val="-10"/>
                <w:sz w:val="24"/>
              </w:rPr>
              <w:t>3</w:t>
            </w:r>
          </w:p>
        </w:tc>
        <w:tc>
          <w:tcPr>
            <w:tcW w:w="1752" w:type="dxa"/>
          </w:tcPr>
          <w:p w:rsidR="006C3173" w:rsidRDefault="00A623D1">
            <w:pPr>
              <w:pStyle w:val="TableParagraph"/>
              <w:spacing w:line="256" w:lineRule="exact"/>
              <w:ind w:left="14" w:right="3"/>
              <w:jc w:val="center"/>
              <w:rPr>
                <w:b/>
                <w:sz w:val="24"/>
              </w:rPr>
            </w:pPr>
            <w:r>
              <w:rPr>
                <w:b/>
                <w:spacing w:val="-10"/>
                <w:sz w:val="24"/>
              </w:rPr>
              <w:t>4</w:t>
            </w:r>
          </w:p>
        </w:tc>
        <w:tc>
          <w:tcPr>
            <w:tcW w:w="1775" w:type="dxa"/>
          </w:tcPr>
          <w:p w:rsidR="006C3173" w:rsidRDefault="00A623D1">
            <w:pPr>
              <w:pStyle w:val="TableParagraph"/>
              <w:spacing w:line="256" w:lineRule="exact"/>
              <w:ind w:left="11" w:right="4"/>
              <w:jc w:val="center"/>
              <w:rPr>
                <w:b/>
                <w:sz w:val="24"/>
              </w:rPr>
            </w:pPr>
            <w:r>
              <w:rPr>
                <w:b/>
                <w:spacing w:val="-10"/>
                <w:sz w:val="24"/>
              </w:rPr>
              <w:t>6</w:t>
            </w:r>
          </w:p>
        </w:tc>
      </w:tr>
      <w:tr w:rsidR="006C3173">
        <w:trPr>
          <w:trHeight w:val="398"/>
        </w:trPr>
        <w:tc>
          <w:tcPr>
            <w:tcW w:w="2866" w:type="dxa"/>
          </w:tcPr>
          <w:p w:rsidR="006C3173" w:rsidRDefault="00A623D1">
            <w:pPr>
              <w:pStyle w:val="TableParagraph"/>
              <w:spacing w:line="275" w:lineRule="exact"/>
              <w:ind w:left="107"/>
              <w:rPr>
                <w:b/>
                <w:sz w:val="24"/>
              </w:rPr>
            </w:pPr>
            <w:r>
              <w:rPr>
                <w:b/>
                <w:sz w:val="24"/>
              </w:rPr>
              <w:t>Раздел</w:t>
            </w:r>
            <w:r>
              <w:rPr>
                <w:b/>
                <w:spacing w:val="-4"/>
                <w:sz w:val="24"/>
              </w:rPr>
              <w:t xml:space="preserve"> </w:t>
            </w:r>
            <w:r>
              <w:rPr>
                <w:b/>
                <w:spacing w:val="-5"/>
                <w:sz w:val="24"/>
              </w:rPr>
              <w:t>1.</w:t>
            </w:r>
          </w:p>
        </w:tc>
        <w:tc>
          <w:tcPr>
            <w:tcW w:w="7220" w:type="dxa"/>
          </w:tcPr>
          <w:p w:rsidR="006C3173" w:rsidRDefault="00A623D1">
            <w:pPr>
              <w:pStyle w:val="TableParagraph"/>
              <w:spacing w:line="275" w:lineRule="exact"/>
              <w:ind w:left="105"/>
              <w:rPr>
                <w:b/>
                <w:sz w:val="24"/>
              </w:rPr>
            </w:pPr>
            <w:r>
              <w:rPr>
                <w:b/>
                <w:sz w:val="24"/>
              </w:rPr>
              <w:t>Информация</w:t>
            </w:r>
            <w:r>
              <w:rPr>
                <w:b/>
                <w:spacing w:val="-6"/>
                <w:sz w:val="24"/>
              </w:rPr>
              <w:t xml:space="preserve"> </w:t>
            </w:r>
            <w:r>
              <w:rPr>
                <w:b/>
                <w:sz w:val="24"/>
              </w:rPr>
              <w:t>и</w:t>
            </w:r>
            <w:r>
              <w:rPr>
                <w:b/>
                <w:spacing w:val="-6"/>
                <w:sz w:val="24"/>
              </w:rPr>
              <w:t xml:space="preserve"> </w:t>
            </w:r>
            <w:r>
              <w:rPr>
                <w:b/>
                <w:sz w:val="24"/>
              </w:rPr>
              <w:t>информационная</w:t>
            </w:r>
            <w:r>
              <w:rPr>
                <w:b/>
                <w:spacing w:val="-8"/>
                <w:sz w:val="24"/>
              </w:rPr>
              <w:t xml:space="preserve"> </w:t>
            </w:r>
            <w:r>
              <w:rPr>
                <w:b/>
                <w:sz w:val="24"/>
              </w:rPr>
              <w:t>деятельность</w:t>
            </w:r>
            <w:r>
              <w:rPr>
                <w:b/>
                <w:spacing w:val="-5"/>
                <w:sz w:val="24"/>
              </w:rPr>
              <w:t xml:space="preserve"> </w:t>
            </w:r>
            <w:r>
              <w:rPr>
                <w:b/>
                <w:spacing w:val="-2"/>
                <w:sz w:val="24"/>
              </w:rPr>
              <w:t>человека</w:t>
            </w:r>
          </w:p>
        </w:tc>
        <w:tc>
          <w:tcPr>
            <w:tcW w:w="1171" w:type="dxa"/>
          </w:tcPr>
          <w:p w:rsidR="006C3173" w:rsidRDefault="00A623D1">
            <w:pPr>
              <w:pStyle w:val="TableParagraph"/>
              <w:spacing w:line="275" w:lineRule="exact"/>
              <w:ind w:left="10"/>
              <w:jc w:val="center"/>
              <w:rPr>
                <w:b/>
                <w:i/>
                <w:sz w:val="24"/>
              </w:rPr>
            </w:pPr>
            <w:r>
              <w:rPr>
                <w:b/>
                <w:i/>
                <w:spacing w:val="-5"/>
                <w:sz w:val="24"/>
              </w:rPr>
              <w:t>22</w:t>
            </w:r>
          </w:p>
        </w:tc>
        <w:tc>
          <w:tcPr>
            <w:tcW w:w="1752" w:type="dxa"/>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9"/>
        </w:trPr>
        <w:tc>
          <w:tcPr>
            <w:tcW w:w="2866" w:type="dxa"/>
            <w:tcBorders>
              <w:bottom w:val="nil"/>
            </w:tcBorders>
          </w:tcPr>
          <w:p w:rsidR="006C3173" w:rsidRDefault="00A623D1">
            <w:pPr>
              <w:pStyle w:val="TableParagraph"/>
              <w:spacing w:before="2"/>
              <w:ind w:left="107"/>
              <w:rPr>
                <w:b/>
                <w:sz w:val="24"/>
              </w:rPr>
            </w:pPr>
            <w:r>
              <w:rPr>
                <w:b/>
                <w:sz w:val="24"/>
              </w:rPr>
              <w:t>Тема</w:t>
            </w:r>
            <w:r>
              <w:rPr>
                <w:b/>
                <w:spacing w:val="-1"/>
                <w:sz w:val="24"/>
              </w:rPr>
              <w:t xml:space="preserve"> </w:t>
            </w:r>
            <w:r>
              <w:rPr>
                <w:b/>
                <w:sz w:val="24"/>
              </w:rPr>
              <w:t xml:space="preserve">1.1. </w:t>
            </w:r>
            <w:r>
              <w:rPr>
                <w:b/>
                <w:spacing w:val="-2"/>
                <w:sz w:val="24"/>
              </w:rPr>
              <w:t>Информация</w:t>
            </w:r>
          </w:p>
        </w:tc>
        <w:tc>
          <w:tcPr>
            <w:tcW w:w="7220" w:type="dxa"/>
          </w:tcPr>
          <w:p w:rsidR="006C3173" w:rsidRDefault="00A623D1">
            <w:pPr>
              <w:pStyle w:val="TableParagraph"/>
              <w:spacing w:line="273"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3"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3" w:lineRule="exact"/>
              <w:ind w:left="14" w:right="6"/>
              <w:jc w:val="center"/>
              <w:rPr>
                <w:sz w:val="24"/>
              </w:rPr>
            </w:pPr>
            <w:r>
              <w:rPr>
                <w:sz w:val="24"/>
              </w:rPr>
              <w:t>ЛР</w:t>
            </w:r>
            <w:r>
              <w:rPr>
                <w:spacing w:val="-1"/>
                <w:sz w:val="24"/>
              </w:rPr>
              <w:t xml:space="preserve"> </w:t>
            </w:r>
            <w:r>
              <w:rPr>
                <w:sz w:val="24"/>
              </w:rPr>
              <w:t>1-</w:t>
            </w:r>
            <w:r>
              <w:rPr>
                <w:spacing w:val="-5"/>
                <w:sz w:val="24"/>
              </w:rPr>
              <w:t>6,</w:t>
            </w:r>
          </w:p>
        </w:tc>
        <w:tc>
          <w:tcPr>
            <w:tcW w:w="1775" w:type="dxa"/>
            <w:tcBorders>
              <w:bottom w:val="nil"/>
            </w:tcBorders>
          </w:tcPr>
          <w:p w:rsidR="006C3173" w:rsidRDefault="00A623D1">
            <w:pPr>
              <w:pStyle w:val="TableParagraph"/>
              <w:spacing w:line="273" w:lineRule="exact"/>
              <w:ind w:left="11" w:right="1"/>
              <w:jc w:val="center"/>
              <w:rPr>
                <w:sz w:val="24"/>
              </w:rPr>
            </w:pPr>
            <w:r>
              <w:rPr>
                <w:sz w:val="24"/>
              </w:rPr>
              <w:t>Устный</w:t>
            </w:r>
            <w:r>
              <w:rPr>
                <w:spacing w:val="-3"/>
                <w:sz w:val="24"/>
              </w:rPr>
              <w:t xml:space="preserve"> </w:t>
            </w:r>
            <w:r>
              <w:rPr>
                <w:spacing w:val="-2"/>
                <w:sz w:val="24"/>
              </w:rPr>
              <w:t>опрос</w:t>
            </w:r>
          </w:p>
        </w:tc>
      </w:tr>
      <w:tr w:rsidR="006C3173">
        <w:trPr>
          <w:trHeight w:val="290"/>
        </w:trPr>
        <w:tc>
          <w:tcPr>
            <w:tcW w:w="2866" w:type="dxa"/>
            <w:tcBorders>
              <w:top w:val="nil"/>
              <w:bottom w:val="nil"/>
            </w:tcBorders>
          </w:tcPr>
          <w:p w:rsidR="006C3173" w:rsidRDefault="00A623D1">
            <w:pPr>
              <w:pStyle w:val="TableParagraph"/>
              <w:spacing w:line="265" w:lineRule="exact"/>
              <w:ind w:left="107"/>
              <w:rPr>
                <w:b/>
                <w:sz w:val="24"/>
              </w:rPr>
            </w:pPr>
            <w:r>
              <w:rPr>
                <w:b/>
                <w:sz w:val="24"/>
              </w:rPr>
              <w:t xml:space="preserve">и </w:t>
            </w:r>
            <w:r>
              <w:rPr>
                <w:b/>
                <w:spacing w:val="-2"/>
                <w:sz w:val="24"/>
              </w:rPr>
              <w:t>информационные</w:t>
            </w:r>
          </w:p>
        </w:tc>
        <w:tc>
          <w:tcPr>
            <w:tcW w:w="7220" w:type="dxa"/>
            <w:tcBorders>
              <w:bottom w:val="nil"/>
            </w:tcBorders>
          </w:tcPr>
          <w:p w:rsidR="006C3173" w:rsidRDefault="00A623D1">
            <w:pPr>
              <w:pStyle w:val="TableParagraph"/>
              <w:spacing w:line="270" w:lineRule="exact"/>
              <w:ind w:left="105"/>
              <w:rPr>
                <w:sz w:val="24"/>
              </w:rPr>
            </w:pPr>
            <w:r>
              <w:rPr>
                <w:sz w:val="24"/>
              </w:rPr>
              <w:t>Основные</w:t>
            </w:r>
            <w:r>
              <w:rPr>
                <w:spacing w:val="-8"/>
                <w:sz w:val="24"/>
              </w:rPr>
              <w:t xml:space="preserve"> </w:t>
            </w:r>
            <w:r>
              <w:rPr>
                <w:sz w:val="24"/>
              </w:rPr>
              <w:t>этапы</w:t>
            </w:r>
            <w:r>
              <w:rPr>
                <w:spacing w:val="-4"/>
                <w:sz w:val="24"/>
              </w:rPr>
              <w:t xml:space="preserve"> </w:t>
            </w:r>
            <w:r>
              <w:rPr>
                <w:sz w:val="24"/>
              </w:rPr>
              <w:t>развития</w:t>
            </w:r>
            <w:r>
              <w:rPr>
                <w:spacing w:val="-3"/>
                <w:sz w:val="24"/>
              </w:rPr>
              <w:t xml:space="preserve"> </w:t>
            </w:r>
            <w:r>
              <w:rPr>
                <w:sz w:val="24"/>
              </w:rPr>
              <w:t>информационного</w:t>
            </w:r>
            <w:r>
              <w:rPr>
                <w:spacing w:val="-4"/>
                <w:sz w:val="24"/>
              </w:rPr>
              <w:t xml:space="preserve"> </w:t>
            </w:r>
            <w:r>
              <w:rPr>
                <w:sz w:val="24"/>
              </w:rPr>
              <w:t>общества.</w:t>
            </w:r>
            <w:r>
              <w:rPr>
                <w:spacing w:val="-3"/>
                <w:sz w:val="24"/>
              </w:rPr>
              <w:t xml:space="preserve"> </w:t>
            </w:r>
            <w:r>
              <w:rPr>
                <w:spacing w:val="-2"/>
                <w:sz w:val="24"/>
              </w:rPr>
              <w:t>Понятие</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3"/>
              <w:jc w:val="center"/>
              <w:rPr>
                <w:sz w:val="24"/>
              </w:rPr>
            </w:pPr>
            <w:r>
              <w:rPr>
                <w:sz w:val="24"/>
              </w:rPr>
              <w:t>МПР</w:t>
            </w:r>
            <w:r>
              <w:rPr>
                <w:spacing w:val="-3"/>
                <w:sz w:val="24"/>
              </w:rPr>
              <w:t xml:space="preserve"> </w:t>
            </w:r>
            <w:r>
              <w:rPr>
                <w:sz w:val="24"/>
              </w:rPr>
              <w:t>1-</w:t>
            </w:r>
            <w:r>
              <w:rPr>
                <w:spacing w:val="-5"/>
                <w:sz w:val="24"/>
              </w:rPr>
              <w:t>5,</w:t>
            </w:r>
          </w:p>
        </w:tc>
        <w:tc>
          <w:tcPr>
            <w:tcW w:w="1775" w:type="dxa"/>
            <w:tcBorders>
              <w:top w:val="nil"/>
              <w:bottom w:val="nil"/>
            </w:tcBorders>
          </w:tcPr>
          <w:p w:rsidR="006C3173" w:rsidRDefault="00A623D1">
            <w:pPr>
              <w:pStyle w:val="TableParagraph"/>
              <w:spacing w:line="261" w:lineRule="exact"/>
              <w:ind w:left="11" w:right="4"/>
              <w:jc w:val="center"/>
              <w:rPr>
                <w:sz w:val="24"/>
              </w:rPr>
            </w:pPr>
            <w:r>
              <w:rPr>
                <w:sz w:val="24"/>
              </w:rPr>
              <w:t>(УО),</w:t>
            </w:r>
            <w:r>
              <w:rPr>
                <w:spacing w:val="-6"/>
                <w:sz w:val="24"/>
              </w:rPr>
              <w:t xml:space="preserve"> </w:t>
            </w:r>
            <w:r>
              <w:rPr>
                <w:spacing w:val="-2"/>
                <w:sz w:val="24"/>
              </w:rPr>
              <w:t>Тесты</w:t>
            </w:r>
          </w:p>
        </w:tc>
      </w:tr>
      <w:tr w:rsidR="006C3173">
        <w:trPr>
          <w:trHeight w:val="319"/>
        </w:trPr>
        <w:tc>
          <w:tcPr>
            <w:tcW w:w="2866" w:type="dxa"/>
            <w:tcBorders>
              <w:top w:val="nil"/>
              <w:bottom w:val="nil"/>
            </w:tcBorders>
          </w:tcPr>
          <w:p w:rsidR="006C3173" w:rsidRDefault="00A623D1">
            <w:pPr>
              <w:pStyle w:val="TableParagraph"/>
              <w:spacing w:before="15"/>
              <w:ind w:left="107"/>
              <w:rPr>
                <w:b/>
                <w:sz w:val="24"/>
              </w:rPr>
            </w:pPr>
            <w:r>
              <w:rPr>
                <w:b/>
                <w:sz w:val="24"/>
              </w:rPr>
              <w:t>процессы.</w:t>
            </w:r>
            <w:r>
              <w:rPr>
                <w:b/>
                <w:spacing w:val="-4"/>
                <w:sz w:val="24"/>
              </w:rPr>
              <w:t xml:space="preserve"> </w:t>
            </w:r>
            <w:r>
              <w:rPr>
                <w:b/>
                <w:spacing w:val="-2"/>
                <w:sz w:val="24"/>
              </w:rPr>
              <w:t>Способы</w:t>
            </w:r>
          </w:p>
        </w:tc>
        <w:tc>
          <w:tcPr>
            <w:tcW w:w="7220" w:type="dxa"/>
            <w:tcBorders>
              <w:top w:val="nil"/>
              <w:bottom w:val="nil"/>
            </w:tcBorders>
          </w:tcPr>
          <w:p w:rsidR="006C3173" w:rsidRDefault="00A623D1">
            <w:pPr>
              <w:pStyle w:val="TableParagraph"/>
              <w:spacing w:before="20"/>
              <w:ind w:left="105"/>
              <w:rPr>
                <w:sz w:val="24"/>
              </w:rPr>
            </w:pPr>
            <w:r>
              <w:rPr>
                <w:sz w:val="24"/>
              </w:rPr>
              <w:t>«информация»</w:t>
            </w:r>
            <w:r>
              <w:rPr>
                <w:spacing w:val="-14"/>
                <w:sz w:val="24"/>
              </w:rPr>
              <w:t xml:space="preserve"> </w:t>
            </w:r>
            <w:r>
              <w:rPr>
                <w:sz w:val="24"/>
              </w:rPr>
              <w:t>как</w:t>
            </w:r>
            <w:r>
              <w:rPr>
                <w:spacing w:val="-3"/>
                <w:sz w:val="24"/>
              </w:rPr>
              <w:t xml:space="preserve"> </w:t>
            </w:r>
            <w:r>
              <w:rPr>
                <w:sz w:val="24"/>
              </w:rPr>
              <w:t>фундаментальное</w:t>
            </w:r>
            <w:r>
              <w:rPr>
                <w:spacing w:val="-5"/>
                <w:sz w:val="24"/>
              </w:rPr>
              <w:t xml:space="preserve"> </w:t>
            </w:r>
            <w:r>
              <w:rPr>
                <w:sz w:val="24"/>
              </w:rPr>
              <w:t>понятие</w:t>
            </w:r>
            <w:r>
              <w:rPr>
                <w:spacing w:val="-5"/>
                <w:sz w:val="24"/>
              </w:rPr>
              <w:t xml:space="preserve"> </w:t>
            </w:r>
            <w:r>
              <w:rPr>
                <w:sz w:val="24"/>
              </w:rPr>
              <w:t>современной</w:t>
            </w:r>
            <w:r>
              <w:rPr>
                <w:spacing w:val="-3"/>
                <w:sz w:val="24"/>
              </w:rPr>
              <w:t xml:space="preserve"> </w:t>
            </w:r>
            <w:r>
              <w:rPr>
                <w:spacing w:val="-2"/>
                <w:sz w:val="24"/>
              </w:rPr>
              <w:t>науки.</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0"/>
              <w:ind w:left="14" w:right="3"/>
              <w:jc w:val="center"/>
              <w:rPr>
                <w:sz w:val="24"/>
              </w:rPr>
            </w:pPr>
            <w:r>
              <w:rPr>
                <w:sz w:val="24"/>
              </w:rPr>
              <w:t>ПР</w:t>
            </w:r>
            <w:r>
              <w:rPr>
                <w:spacing w:val="-2"/>
                <w:sz w:val="24"/>
              </w:rPr>
              <w:t xml:space="preserve"> </w:t>
            </w:r>
            <w:r>
              <w:rPr>
                <w:sz w:val="24"/>
              </w:rPr>
              <w:t>1-</w:t>
            </w:r>
            <w:r>
              <w:rPr>
                <w:spacing w:val="-10"/>
                <w:sz w:val="24"/>
              </w:rPr>
              <w:t>2</w:t>
            </w:r>
          </w:p>
        </w:tc>
        <w:tc>
          <w:tcPr>
            <w:tcW w:w="1775" w:type="dxa"/>
            <w:tcBorders>
              <w:top w:val="nil"/>
              <w:bottom w:val="nil"/>
            </w:tcBorders>
          </w:tcPr>
          <w:p w:rsidR="006C3173" w:rsidRDefault="006C3173">
            <w:pPr>
              <w:pStyle w:val="TableParagraph"/>
              <w:rPr>
                <w:sz w:val="24"/>
              </w:rPr>
            </w:pPr>
          </w:p>
        </w:tc>
      </w:tr>
      <w:tr w:rsidR="006C3173">
        <w:trPr>
          <w:trHeight w:val="320"/>
        </w:trPr>
        <w:tc>
          <w:tcPr>
            <w:tcW w:w="2866" w:type="dxa"/>
            <w:tcBorders>
              <w:top w:val="nil"/>
              <w:bottom w:val="nil"/>
            </w:tcBorders>
          </w:tcPr>
          <w:p w:rsidR="006C3173" w:rsidRDefault="00A623D1">
            <w:pPr>
              <w:pStyle w:val="TableParagraph"/>
              <w:spacing w:before="13"/>
              <w:ind w:left="107"/>
              <w:rPr>
                <w:b/>
                <w:sz w:val="24"/>
              </w:rPr>
            </w:pPr>
            <w:r>
              <w:rPr>
                <w:b/>
                <w:sz w:val="24"/>
              </w:rPr>
              <w:t>представления</w:t>
            </w:r>
            <w:r>
              <w:rPr>
                <w:b/>
                <w:spacing w:val="-5"/>
                <w:sz w:val="24"/>
              </w:rPr>
              <w:t xml:space="preserve"> </w:t>
            </w:r>
            <w:r>
              <w:rPr>
                <w:b/>
                <w:spacing w:val="-2"/>
                <w:sz w:val="24"/>
              </w:rPr>
              <w:t>данных.</w:t>
            </w:r>
          </w:p>
        </w:tc>
        <w:tc>
          <w:tcPr>
            <w:tcW w:w="7220" w:type="dxa"/>
            <w:tcBorders>
              <w:top w:val="nil"/>
              <w:bottom w:val="nil"/>
            </w:tcBorders>
          </w:tcPr>
          <w:p w:rsidR="006C3173" w:rsidRDefault="00A623D1">
            <w:pPr>
              <w:pStyle w:val="TableParagraph"/>
              <w:spacing w:before="17"/>
              <w:ind w:left="105"/>
              <w:rPr>
                <w:sz w:val="24"/>
              </w:rPr>
            </w:pPr>
            <w:r>
              <w:rPr>
                <w:sz w:val="24"/>
              </w:rPr>
              <w:t>Информация</w:t>
            </w:r>
            <w:r>
              <w:rPr>
                <w:spacing w:val="-6"/>
                <w:sz w:val="24"/>
              </w:rPr>
              <w:t xml:space="preserve"> </w:t>
            </w:r>
            <w:r>
              <w:rPr>
                <w:sz w:val="24"/>
              </w:rPr>
              <w:t>и</w:t>
            </w:r>
            <w:r>
              <w:rPr>
                <w:spacing w:val="-5"/>
                <w:sz w:val="24"/>
              </w:rPr>
              <w:t xml:space="preserve"> </w:t>
            </w:r>
            <w:r>
              <w:rPr>
                <w:sz w:val="24"/>
              </w:rPr>
              <w:t>информационные</w:t>
            </w:r>
            <w:r>
              <w:rPr>
                <w:spacing w:val="-5"/>
                <w:sz w:val="24"/>
              </w:rPr>
              <w:t xml:space="preserve"> </w:t>
            </w:r>
            <w:r>
              <w:rPr>
                <w:sz w:val="24"/>
              </w:rPr>
              <w:t>процессы.</w:t>
            </w:r>
            <w:r>
              <w:rPr>
                <w:spacing w:val="-3"/>
                <w:sz w:val="24"/>
              </w:rPr>
              <w:t xml:space="preserve"> </w:t>
            </w:r>
            <w:r>
              <w:rPr>
                <w:spacing w:val="-2"/>
                <w:sz w:val="24"/>
              </w:rPr>
              <w:t>Кодирование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8"/>
        </w:trPr>
        <w:tc>
          <w:tcPr>
            <w:tcW w:w="2866" w:type="dxa"/>
            <w:tcBorders>
              <w:top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6"/>
              <w:ind w:left="105"/>
              <w:rPr>
                <w:sz w:val="24"/>
              </w:rPr>
            </w:pPr>
            <w:r>
              <w:rPr>
                <w:spacing w:val="-2"/>
                <w:sz w:val="24"/>
              </w:rPr>
              <w:t>информации.</w:t>
            </w:r>
          </w:p>
        </w:tc>
        <w:tc>
          <w:tcPr>
            <w:tcW w:w="1171" w:type="dxa"/>
            <w:tcBorders>
              <w:top w:val="nil"/>
            </w:tcBorders>
          </w:tcPr>
          <w:p w:rsidR="006C3173" w:rsidRDefault="006C3173">
            <w:pPr>
              <w:pStyle w:val="TableParagraph"/>
              <w:rPr>
                <w:sz w:val="24"/>
              </w:rPr>
            </w:pPr>
          </w:p>
        </w:tc>
        <w:tc>
          <w:tcPr>
            <w:tcW w:w="1752" w:type="dxa"/>
            <w:tcBorders>
              <w:top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316"/>
        </w:trPr>
        <w:tc>
          <w:tcPr>
            <w:tcW w:w="2866" w:type="dxa"/>
            <w:tcBorders>
              <w:bottom w:val="nil"/>
            </w:tcBorders>
          </w:tcPr>
          <w:p w:rsidR="006C3173" w:rsidRDefault="00A623D1">
            <w:pPr>
              <w:pStyle w:val="TableParagraph"/>
              <w:spacing w:line="275" w:lineRule="exact"/>
              <w:ind w:left="107"/>
              <w:rPr>
                <w:b/>
                <w:sz w:val="24"/>
              </w:rPr>
            </w:pPr>
            <w:r>
              <w:rPr>
                <w:b/>
                <w:sz w:val="24"/>
              </w:rPr>
              <w:t xml:space="preserve">Тема 1.2. Подходы </w:t>
            </w:r>
            <w:r>
              <w:rPr>
                <w:b/>
                <w:spacing w:val="-10"/>
                <w:sz w:val="24"/>
              </w:rPr>
              <w:t>к</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tc>
        <w:tc>
          <w:tcPr>
            <w:tcW w:w="1775" w:type="dxa"/>
            <w:tcBorders>
              <w:bottom w:val="nil"/>
            </w:tcBorders>
          </w:tcPr>
          <w:p w:rsidR="006C3173" w:rsidRDefault="00A623D1">
            <w:pPr>
              <w:pStyle w:val="TableParagraph"/>
              <w:spacing w:line="270" w:lineRule="exact"/>
              <w:ind w:left="11" w:right="6"/>
              <w:jc w:val="center"/>
              <w:rPr>
                <w:sz w:val="24"/>
              </w:rPr>
            </w:pPr>
            <w:r>
              <w:rPr>
                <w:sz w:val="24"/>
              </w:rPr>
              <w:t xml:space="preserve">УО, </w:t>
            </w:r>
            <w:r>
              <w:rPr>
                <w:spacing w:val="-2"/>
                <w:sz w:val="24"/>
              </w:rPr>
              <w:t>Тесты</w:t>
            </w:r>
          </w:p>
        </w:tc>
      </w:tr>
      <w:tr w:rsidR="006C3173">
        <w:trPr>
          <w:trHeight w:val="292"/>
        </w:trPr>
        <w:tc>
          <w:tcPr>
            <w:tcW w:w="2866" w:type="dxa"/>
            <w:tcBorders>
              <w:top w:val="nil"/>
              <w:bottom w:val="nil"/>
            </w:tcBorders>
          </w:tcPr>
          <w:p w:rsidR="006C3173" w:rsidRDefault="00A623D1">
            <w:pPr>
              <w:pStyle w:val="TableParagraph"/>
              <w:spacing w:line="265" w:lineRule="exact"/>
              <w:ind w:left="107"/>
              <w:rPr>
                <w:b/>
                <w:sz w:val="24"/>
              </w:rPr>
            </w:pPr>
            <w:r>
              <w:rPr>
                <w:b/>
                <w:spacing w:val="-2"/>
                <w:sz w:val="24"/>
              </w:rPr>
              <w:t>измерению</w:t>
            </w:r>
          </w:p>
        </w:tc>
        <w:tc>
          <w:tcPr>
            <w:tcW w:w="7220" w:type="dxa"/>
            <w:tcBorders>
              <w:bottom w:val="nil"/>
            </w:tcBorders>
          </w:tcPr>
          <w:p w:rsidR="006C3173" w:rsidRDefault="00A623D1">
            <w:pPr>
              <w:pStyle w:val="TableParagraph"/>
              <w:spacing w:line="270" w:lineRule="exact"/>
              <w:ind w:left="105"/>
              <w:rPr>
                <w:sz w:val="24"/>
              </w:rPr>
            </w:pPr>
            <w:r>
              <w:rPr>
                <w:sz w:val="24"/>
              </w:rPr>
              <w:t>Подходы</w:t>
            </w:r>
            <w:r>
              <w:rPr>
                <w:spacing w:val="-6"/>
                <w:sz w:val="24"/>
              </w:rPr>
              <w:t xml:space="preserve"> </w:t>
            </w:r>
            <w:r>
              <w:rPr>
                <w:sz w:val="24"/>
              </w:rPr>
              <w:t>к</w:t>
            </w:r>
            <w:r>
              <w:rPr>
                <w:spacing w:val="-4"/>
                <w:sz w:val="24"/>
              </w:rPr>
              <w:t xml:space="preserve"> </w:t>
            </w:r>
            <w:r>
              <w:rPr>
                <w:sz w:val="24"/>
              </w:rPr>
              <w:t>измерению</w:t>
            </w:r>
            <w:r>
              <w:rPr>
                <w:spacing w:val="-5"/>
                <w:sz w:val="24"/>
              </w:rPr>
              <w:t xml:space="preserve"> </w:t>
            </w:r>
            <w:r>
              <w:rPr>
                <w:sz w:val="24"/>
              </w:rPr>
              <w:t>информации</w:t>
            </w:r>
            <w:r>
              <w:rPr>
                <w:spacing w:val="-3"/>
                <w:sz w:val="24"/>
              </w:rPr>
              <w:t xml:space="preserve"> </w:t>
            </w:r>
            <w:r>
              <w:rPr>
                <w:sz w:val="24"/>
              </w:rPr>
              <w:t>(содержательный,</w:t>
            </w:r>
            <w:r>
              <w:rPr>
                <w:spacing w:val="-3"/>
                <w:sz w:val="24"/>
              </w:rPr>
              <w:t xml:space="preserve"> </w:t>
            </w:r>
            <w:r>
              <w:rPr>
                <w:spacing w:val="-2"/>
                <w:sz w:val="24"/>
              </w:rPr>
              <w:t>алфавитный,</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3"/>
              <w:jc w:val="center"/>
              <w:rPr>
                <w:sz w:val="24"/>
              </w:rPr>
            </w:pPr>
            <w:r>
              <w:rPr>
                <w:sz w:val="24"/>
              </w:rPr>
              <w:t>МПР</w:t>
            </w:r>
            <w:r>
              <w:rPr>
                <w:spacing w:val="-5"/>
                <w:sz w:val="24"/>
              </w:rPr>
              <w:t xml:space="preserve"> </w:t>
            </w:r>
            <w:r>
              <w:rPr>
                <w:sz w:val="24"/>
              </w:rPr>
              <w:t>14-</w:t>
            </w:r>
            <w:r>
              <w:rPr>
                <w:spacing w:val="-5"/>
                <w:sz w:val="24"/>
              </w:rPr>
              <w:t>16,</w:t>
            </w:r>
          </w:p>
        </w:tc>
        <w:tc>
          <w:tcPr>
            <w:tcW w:w="1775" w:type="dxa"/>
            <w:tcBorders>
              <w:top w:val="nil"/>
              <w:bottom w:val="nil"/>
            </w:tcBorders>
          </w:tcPr>
          <w:p w:rsidR="006C3173" w:rsidRDefault="006C3173">
            <w:pPr>
              <w:pStyle w:val="TableParagraph"/>
              <w:rPr>
                <w:sz w:val="20"/>
              </w:rPr>
            </w:pPr>
          </w:p>
        </w:tc>
      </w:tr>
      <w:tr w:rsidR="006C3173">
        <w:trPr>
          <w:trHeight w:val="320"/>
        </w:trPr>
        <w:tc>
          <w:tcPr>
            <w:tcW w:w="2866" w:type="dxa"/>
            <w:tcBorders>
              <w:top w:val="nil"/>
              <w:bottom w:val="nil"/>
            </w:tcBorders>
          </w:tcPr>
          <w:p w:rsidR="006C3173" w:rsidRDefault="00A623D1">
            <w:pPr>
              <w:pStyle w:val="TableParagraph"/>
              <w:spacing w:before="16"/>
              <w:ind w:left="107"/>
              <w:rPr>
                <w:b/>
                <w:sz w:val="24"/>
              </w:rPr>
            </w:pPr>
            <w:r>
              <w:rPr>
                <w:b/>
                <w:spacing w:val="-2"/>
                <w:sz w:val="24"/>
              </w:rPr>
              <w:t>информации.</w:t>
            </w:r>
          </w:p>
        </w:tc>
        <w:tc>
          <w:tcPr>
            <w:tcW w:w="7220" w:type="dxa"/>
            <w:tcBorders>
              <w:top w:val="nil"/>
              <w:bottom w:val="nil"/>
            </w:tcBorders>
          </w:tcPr>
          <w:p w:rsidR="006C3173" w:rsidRDefault="00A623D1">
            <w:pPr>
              <w:pStyle w:val="TableParagraph"/>
              <w:spacing w:before="21"/>
              <w:ind w:left="105"/>
              <w:rPr>
                <w:sz w:val="24"/>
              </w:rPr>
            </w:pPr>
            <w:r>
              <w:rPr>
                <w:sz w:val="24"/>
              </w:rPr>
              <w:t>вероятностный).</w:t>
            </w:r>
            <w:r>
              <w:rPr>
                <w:spacing w:val="-6"/>
                <w:sz w:val="24"/>
              </w:rPr>
              <w:t xml:space="preserve"> </w:t>
            </w:r>
            <w:r>
              <w:rPr>
                <w:sz w:val="24"/>
              </w:rPr>
              <w:t>Единицы</w:t>
            </w:r>
            <w:r>
              <w:rPr>
                <w:spacing w:val="-5"/>
                <w:sz w:val="24"/>
              </w:rPr>
              <w:t xml:space="preserve"> </w:t>
            </w:r>
            <w:r>
              <w:rPr>
                <w:sz w:val="24"/>
              </w:rPr>
              <w:t>измерения</w:t>
            </w:r>
            <w:r>
              <w:rPr>
                <w:spacing w:val="-7"/>
                <w:sz w:val="24"/>
              </w:rPr>
              <w:t xml:space="preserve"> </w:t>
            </w:r>
            <w:r>
              <w:rPr>
                <w:spacing w:val="-2"/>
                <w:sz w:val="24"/>
              </w:rPr>
              <w:t>информации.</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1"/>
              <w:ind w:left="14" w:right="3"/>
              <w:jc w:val="center"/>
              <w:rPr>
                <w:sz w:val="24"/>
              </w:rPr>
            </w:pPr>
            <w:r>
              <w:rPr>
                <w:sz w:val="24"/>
              </w:rPr>
              <w:t>ПР</w:t>
            </w:r>
            <w:r>
              <w:rPr>
                <w:spacing w:val="-2"/>
                <w:sz w:val="24"/>
              </w:rPr>
              <w:t xml:space="preserve"> </w:t>
            </w:r>
            <w:r>
              <w:rPr>
                <w:sz w:val="24"/>
              </w:rPr>
              <w:t>6-</w:t>
            </w:r>
            <w:r>
              <w:rPr>
                <w:spacing w:val="-10"/>
                <w:sz w:val="24"/>
              </w:rPr>
              <w:t>7</w:t>
            </w: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A623D1">
            <w:pPr>
              <w:pStyle w:val="TableParagraph"/>
              <w:spacing w:before="13"/>
              <w:ind w:left="107"/>
              <w:rPr>
                <w:b/>
                <w:sz w:val="24"/>
              </w:rPr>
            </w:pPr>
            <w:r>
              <w:rPr>
                <w:b/>
                <w:spacing w:val="-2"/>
                <w:sz w:val="24"/>
              </w:rPr>
              <w:t>Универсальность</w:t>
            </w:r>
          </w:p>
        </w:tc>
        <w:tc>
          <w:tcPr>
            <w:tcW w:w="7220" w:type="dxa"/>
            <w:tcBorders>
              <w:top w:val="nil"/>
              <w:bottom w:val="nil"/>
            </w:tcBorders>
          </w:tcPr>
          <w:p w:rsidR="006C3173" w:rsidRDefault="00A623D1">
            <w:pPr>
              <w:pStyle w:val="TableParagraph"/>
              <w:spacing w:before="18"/>
              <w:ind w:left="105"/>
              <w:rPr>
                <w:sz w:val="24"/>
              </w:rPr>
            </w:pPr>
            <w:r>
              <w:rPr>
                <w:sz w:val="24"/>
              </w:rPr>
              <w:t>Информационные</w:t>
            </w:r>
            <w:r>
              <w:rPr>
                <w:spacing w:val="-9"/>
                <w:sz w:val="24"/>
              </w:rPr>
              <w:t xml:space="preserve"> </w:t>
            </w:r>
            <w:r>
              <w:rPr>
                <w:sz w:val="24"/>
              </w:rPr>
              <w:t>объекты</w:t>
            </w:r>
            <w:r>
              <w:rPr>
                <w:spacing w:val="-4"/>
                <w:sz w:val="24"/>
              </w:rPr>
              <w:t xml:space="preserve"> </w:t>
            </w:r>
            <w:r>
              <w:rPr>
                <w:sz w:val="24"/>
              </w:rPr>
              <w:t>различных</w:t>
            </w:r>
            <w:r>
              <w:rPr>
                <w:spacing w:val="-2"/>
                <w:sz w:val="24"/>
              </w:rPr>
              <w:t xml:space="preserve"> </w:t>
            </w:r>
            <w:r>
              <w:rPr>
                <w:sz w:val="24"/>
              </w:rPr>
              <w:t>видов.</w:t>
            </w:r>
            <w:r>
              <w:rPr>
                <w:spacing w:val="-4"/>
                <w:sz w:val="24"/>
              </w:rPr>
              <w:t xml:space="preserve"> </w:t>
            </w:r>
            <w:r>
              <w:rPr>
                <w:spacing w:val="-2"/>
                <w:sz w:val="24"/>
              </w:rPr>
              <w:t>Универсальность</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A623D1">
            <w:pPr>
              <w:pStyle w:val="TableParagraph"/>
              <w:spacing w:before="13"/>
              <w:ind w:left="107"/>
              <w:rPr>
                <w:b/>
                <w:sz w:val="24"/>
              </w:rPr>
            </w:pPr>
            <w:r>
              <w:rPr>
                <w:b/>
                <w:spacing w:val="-2"/>
                <w:sz w:val="24"/>
              </w:rPr>
              <w:t>дискретного</w:t>
            </w:r>
          </w:p>
        </w:tc>
        <w:tc>
          <w:tcPr>
            <w:tcW w:w="7220" w:type="dxa"/>
            <w:tcBorders>
              <w:top w:val="nil"/>
              <w:bottom w:val="nil"/>
            </w:tcBorders>
          </w:tcPr>
          <w:p w:rsidR="006C3173" w:rsidRDefault="00A623D1">
            <w:pPr>
              <w:pStyle w:val="TableParagraph"/>
              <w:spacing w:before="17"/>
              <w:ind w:left="105"/>
              <w:rPr>
                <w:sz w:val="24"/>
              </w:rPr>
            </w:pPr>
            <w:r>
              <w:rPr>
                <w:sz w:val="24"/>
              </w:rPr>
              <w:t>дискретного</w:t>
            </w:r>
            <w:r>
              <w:rPr>
                <w:spacing w:val="-7"/>
                <w:sz w:val="24"/>
              </w:rPr>
              <w:t xml:space="preserve"> </w:t>
            </w:r>
            <w:r>
              <w:rPr>
                <w:sz w:val="24"/>
              </w:rPr>
              <w:t>(цифрового)</w:t>
            </w:r>
            <w:r>
              <w:rPr>
                <w:spacing w:val="-6"/>
                <w:sz w:val="24"/>
              </w:rPr>
              <w:t xml:space="preserve"> </w:t>
            </w:r>
            <w:r>
              <w:rPr>
                <w:sz w:val="24"/>
              </w:rPr>
              <w:t>представления</w:t>
            </w:r>
            <w:r>
              <w:rPr>
                <w:spacing w:val="-6"/>
                <w:sz w:val="24"/>
              </w:rPr>
              <w:t xml:space="preserve"> </w:t>
            </w:r>
            <w:r>
              <w:rPr>
                <w:spacing w:val="-2"/>
                <w:sz w:val="24"/>
              </w:rPr>
              <w:t>информации.</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A623D1">
            <w:pPr>
              <w:pStyle w:val="TableParagraph"/>
              <w:spacing w:before="13"/>
              <w:ind w:left="107"/>
              <w:rPr>
                <w:b/>
                <w:sz w:val="24"/>
              </w:rPr>
            </w:pPr>
            <w:r>
              <w:rPr>
                <w:b/>
                <w:spacing w:val="-2"/>
                <w:sz w:val="24"/>
              </w:rPr>
              <w:t>(цифрового)</w:t>
            </w:r>
          </w:p>
        </w:tc>
        <w:tc>
          <w:tcPr>
            <w:tcW w:w="7220" w:type="dxa"/>
            <w:tcBorders>
              <w:top w:val="nil"/>
              <w:bottom w:val="nil"/>
            </w:tcBorders>
          </w:tcPr>
          <w:p w:rsidR="006C3173" w:rsidRDefault="00A623D1">
            <w:pPr>
              <w:pStyle w:val="TableParagraph"/>
              <w:spacing w:before="17"/>
              <w:ind w:left="105"/>
              <w:rPr>
                <w:sz w:val="24"/>
              </w:rPr>
            </w:pPr>
            <w:r>
              <w:rPr>
                <w:sz w:val="24"/>
              </w:rPr>
              <w:t>Кодирование</w:t>
            </w:r>
            <w:r>
              <w:rPr>
                <w:spacing w:val="-7"/>
                <w:sz w:val="24"/>
              </w:rPr>
              <w:t xml:space="preserve"> </w:t>
            </w:r>
            <w:r>
              <w:rPr>
                <w:sz w:val="24"/>
              </w:rPr>
              <w:t>данных</w:t>
            </w:r>
            <w:r>
              <w:rPr>
                <w:spacing w:val="-5"/>
                <w:sz w:val="24"/>
              </w:rPr>
              <w:t xml:space="preserve"> </w:t>
            </w:r>
            <w:r>
              <w:rPr>
                <w:sz w:val="24"/>
              </w:rPr>
              <w:t>произвольного</w:t>
            </w:r>
            <w:r>
              <w:rPr>
                <w:spacing w:val="-4"/>
                <w:sz w:val="24"/>
              </w:rPr>
              <w:t xml:space="preserve"> </w:t>
            </w:r>
            <w:r>
              <w:rPr>
                <w:sz w:val="24"/>
              </w:rPr>
              <w:t>вида.</w:t>
            </w:r>
            <w:r>
              <w:rPr>
                <w:spacing w:val="-4"/>
                <w:sz w:val="24"/>
              </w:rPr>
              <w:t xml:space="preserve"> </w:t>
            </w:r>
            <w:r>
              <w:rPr>
                <w:spacing w:val="-2"/>
                <w:sz w:val="24"/>
              </w:rPr>
              <w:t>Представление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9"/>
        </w:trPr>
        <w:tc>
          <w:tcPr>
            <w:tcW w:w="2866" w:type="dxa"/>
            <w:tcBorders>
              <w:top w:val="nil"/>
              <w:bottom w:val="nil"/>
            </w:tcBorders>
          </w:tcPr>
          <w:p w:rsidR="006C3173" w:rsidRDefault="00A623D1">
            <w:pPr>
              <w:pStyle w:val="TableParagraph"/>
              <w:spacing w:before="13"/>
              <w:ind w:left="107"/>
              <w:rPr>
                <w:b/>
                <w:sz w:val="24"/>
              </w:rPr>
            </w:pPr>
            <w:r>
              <w:rPr>
                <w:b/>
                <w:spacing w:val="-2"/>
                <w:sz w:val="24"/>
              </w:rPr>
              <w:t>представления</w:t>
            </w:r>
          </w:p>
        </w:tc>
        <w:tc>
          <w:tcPr>
            <w:tcW w:w="7220" w:type="dxa"/>
            <w:tcBorders>
              <w:top w:val="nil"/>
              <w:bottom w:val="nil"/>
            </w:tcBorders>
          </w:tcPr>
          <w:p w:rsidR="006C3173" w:rsidRDefault="00A623D1">
            <w:pPr>
              <w:pStyle w:val="TableParagraph"/>
              <w:spacing w:before="20"/>
              <w:ind w:left="105"/>
              <w:rPr>
                <w:sz w:val="24"/>
              </w:rPr>
            </w:pPr>
            <w:r>
              <w:rPr>
                <w:sz w:val="24"/>
              </w:rPr>
              <w:t>текстовых</w:t>
            </w:r>
            <w:r>
              <w:rPr>
                <w:spacing w:val="-2"/>
                <w:sz w:val="24"/>
              </w:rPr>
              <w:t xml:space="preserve"> </w:t>
            </w:r>
            <w:r>
              <w:rPr>
                <w:sz w:val="24"/>
              </w:rPr>
              <w:t>данных:</w:t>
            </w:r>
            <w:r>
              <w:rPr>
                <w:spacing w:val="-2"/>
                <w:sz w:val="24"/>
              </w:rPr>
              <w:t xml:space="preserve"> </w:t>
            </w:r>
            <w:r>
              <w:rPr>
                <w:sz w:val="24"/>
              </w:rPr>
              <w:t>кодовые</w:t>
            </w:r>
            <w:r>
              <w:rPr>
                <w:spacing w:val="-3"/>
                <w:sz w:val="24"/>
              </w:rPr>
              <w:t xml:space="preserve"> </w:t>
            </w:r>
            <w:r>
              <w:rPr>
                <w:sz w:val="24"/>
              </w:rPr>
              <w:t>таблицы</w:t>
            </w:r>
            <w:r>
              <w:rPr>
                <w:spacing w:val="-2"/>
                <w:sz w:val="24"/>
              </w:rPr>
              <w:t xml:space="preserve"> </w:t>
            </w:r>
            <w:r>
              <w:rPr>
                <w:sz w:val="24"/>
              </w:rPr>
              <w:t>символов,</w:t>
            </w:r>
            <w:r>
              <w:rPr>
                <w:spacing w:val="-2"/>
                <w:sz w:val="24"/>
              </w:rPr>
              <w:t xml:space="preserve"> </w:t>
            </w:r>
            <w:r>
              <w:rPr>
                <w:sz w:val="24"/>
              </w:rPr>
              <w:t>объем</w:t>
            </w:r>
            <w:r>
              <w:rPr>
                <w:spacing w:val="-4"/>
                <w:sz w:val="24"/>
              </w:rPr>
              <w:t xml:space="preserve"> </w:t>
            </w:r>
            <w:r>
              <w:rPr>
                <w:spacing w:val="-2"/>
                <w:sz w:val="24"/>
              </w:rPr>
              <w:t>текстовых</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9"/>
        </w:trPr>
        <w:tc>
          <w:tcPr>
            <w:tcW w:w="2866" w:type="dxa"/>
            <w:tcBorders>
              <w:top w:val="nil"/>
              <w:bottom w:val="nil"/>
            </w:tcBorders>
          </w:tcPr>
          <w:p w:rsidR="006C3173" w:rsidRDefault="00A623D1">
            <w:pPr>
              <w:pStyle w:val="TableParagraph"/>
              <w:spacing w:before="13"/>
              <w:ind w:left="107"/>
              <w:rPr>
                <w:b/>
                <w:sz w:val="24"/>
              </w:rPr>
            </w:pPr>
            <w:r>
              <w:rPr>
                <w:b/>
                <w:spacing w:val="-2"/>
                <w:sz w:val="24"/>
              </w:rPr>
              <w:t>информации.</w:t>
            </w:r>
          </w:p>
        </w:tc>
        <w:tc>
          <w:tcPr>
            <w:tcW w:w="7220" w:type="dxa"/>
            <w:tcBorders>
              <w:top w:val="nil"/>
              <w:bottom w:val="nil"/>
            </w:tcBorders>
          </w:tcPr>
          <w:p w:rsidR="006C3173" w:rsidRDefault="00A623D1">
            <w:pPr>
              <w:pStyle w:val="TableParagraph"/>
              <w:spacing w:before="17"/>
              <w:ind w:left="105"/>
              <w:rPr>
                <w:sz w:val="24"/>
              </w:rPr>
            </w:pPr>
            <w:r>
              <w:rPr>
                <w:sz w:val="24"/>
              </w:rPr>
              <w:t>данных.</w:t>
            </w:r>
            <w:r>
              <w:rPr>
                <w:spacing w:val="-6"/>
                <w:sz w:val="24"/>
              </w:rPr>
              <w:t xml:space="preserve"> </w:t>
            </w:r>
            <w:r>
              <w:rPr>
                <w:sz w:val="24"/>
              </w:rPr>
              <w:t>Представление</w:t>
            </w:r>
            <w:r>
              <w:rPr>
                <w:spacing w:val="-6"/>
                <w:sz w:val="24"/>
              </w:rPr>
              <w:t xml:space="preserve"> </w:t>
            </w:r>
            <w:r>
              <w:rPr>
                <w:sz w:val="24"/>
              </w:rPr>
              <w:t>графических</w:t>
            </w:r>
            <w:r>
              <w:rPr>
                <w:spacing w:val="-1"/>
                <w:sz w:val="24"/>
              </w:rPr>
              <w:t xml:space="preserve"> </w:t>
            </w:r>
            <w:r>
              <w:rPr>
                <w:sz w:val="24"/>
              </w:rPr>
              <w:t>данных.</w:t>
            </w:r>
            <w:r>
              <w:rPr>
                <w:spacing w:val="54"/>
                <w:sz w:val="24"/>
              </w:rPr>
              <w:t xml:space="preserve"> </w:t>
            </w:r>
            <w:r>
              <w:rPr>
                <w:spacing w:val="-2"/>
                <w:sz w:val="24"/>
              </w:rPr>
              <w:t>Представление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7"/>
        </w:trPr>
        <w:tc>
          <w:tcPr>
            <w:tcW w:w="2866" w:type="dxa"/>
            <w:tcBorders>
              <w:top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5"/>
              <w:ind w:left="105"/>
              <w:rPr>
                <w:sz w:val="24"/>
              </w:rPr>
            </w:pPr>
            <w:r>
              <w:rPr>
                <w:sz w:val="24"/>
              </w:rPr>
              <w:t>звуковых</w:t>
            </w:r>
            <w:r>
              <w:rPr>
                <w:spacing w:val="-4"/>
                <w:sz w:val="24"/>
              </w:rPr>
              <w:t xml:space="preserve"> </w:t>
            </w:r>
            <w:r>
              <w:rPr>
                <w:sz w:val="24"/>
              </w:rPr>
              <w:t>данных.</w:t>
            </w:r>
            <w:r>
              <w:rPr>
                <w:spacing w:val="-3"/>
                <w:sz w:val="24"/>
              </w:rPr>
              <w:t xml:space="preserve"> </w:t>
            </w:r>
            <w:r>
              <w:rPr>
                <w:sz w:val="24"/>
              </w:rPr>
              <w:t>Представление</w:t>
            </w:r>
            <w:r>
              <w:rPr>
                <w:spacing w:val="-5"/>
                <w:sz w:val="24"/>
              </w:rPr>
              <w:t xml:space="preserve"> </w:t>
            </w:r>
            <w:r>
              <w:rPr>
                <w:spacing w:val="-2"/>
                <w:sz w:val="24"/>
              </w:rPr>
              <w:t>видеоданных</w:t>
            </w:r>
          </w:p>
        </w:tc>
        <w:tc>
          <w:tcPr>
            <w:tcW w:w="1171" w:type="dxa"/>
            <w:tcBorders>
              <w:top w:val="nil"/>
            </w:tcBorders>
          </w:tcPr>
          <w:p w:rsidR="006C3173" w:rsidRDefault="006C3173">
            <w:pPr>
              <w:pStyle w:val="TableParagraph"/>
              <w:rPr>
                <w:sz w:val="24"/>
              </w:rPr>
            </w:pPr>
          </w:p>
        </w:tc>
        <w:tc>
          <w:tcPr>
            <w:tcW w:w="1752" w:type="dxa"/>
            <w:tcBorders>
              <w:top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318"/>
        </w:trPr>
        <w:tc>
          <w:tcPr>
            <w:tcW w:w="2866" w:type="dxa"/>
          </w:tcPr>
          <w:p w:rsidR="006C3173" w:rsidRDefault="006C3173">
            <w:pPr>
              <w:pStyle w:val="TableParagraph"/>
              <w:rPr>
                <w:sz w:val="24"/>
              </w:rPr>
            </w:pPr>
          </w:p>
        </w:tc>
        <w:tc>
          <w:tcPr>
            <w:tcW w:w="7220" w:type="dxa"/>
          </w:tcPr>
          <w:p w:rsidR="006C3173" w:rsidRDefault="00A623D1">
            <w:pPr>
              <w:pStyle w:val="TableParagraph"/>
              <w:spacing w:before="1"/>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6"/>
        </w:trPr>
        <w:tc>
          <w:tcPr>
            <w:tcW w:w="2866" w:type="dxa"/>
          </w:tcPr>
          <w:p w:rsidR="006C3173" w:rsidRDefault="006C3173">
            <w:pPr>
              <w:pStyle w:val="TableParagraph"/>
              <w:rPr>
                <w:sz w:val="24"/>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4"/>
                <w:sz w:val="24"/>
              </w:rPr>
              <w:t xml:space="preserve"> </w:t>
            </w:r>
            <w:r>
              <w:rPr>
                <w:b/>
                <w:sz w:val="24"/>
              </w:rPr>
              <w:t>занятие</w:t>
            </w:r>
            <w:r>
              <w:rPr>
                <w:b/>
                <w:spacing w:val="-7"/>
                <w:sz w:val="24"/>
              </w:rPr>
              <w:t xml:space="preserve"> </w:t>
            </w:r>
            <w:r>
              <w:rPr>
                <w:b/>
                <w:sz w:val="24"/>
              </w:rPr>
              <w:t>1.</w:t>
            </w:r>
            <w:r>
              <w:rPr>
                <w:b/>
                <w:spacing w:val="-7"/>
                <w:sz w:val="24"/>
              </w:rPr>
              <w:t xml:space="preserve"> </w:t>
            </w:r>
            <w:r>
              <w:rPr>
                <w:sz w:val="24"/>
              </w:rPr>
              <w:t>Кодирование</w:t>
            </w:r>
            <w:r>
              <w:rPr>
                <w:spacing w:val="-3"/>
                <w:sz w:val="24"/>
              </w:rPr>
              <w:t xml:space="preserve"> </w:t>
            </w:r>
            <w:r>
              <w:rPr>
                <w:spacing w:val="-2"/>
                <w:sz w:val="24"/>
              </w:rPr>
              <w:t>информации</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9"/>
        </w:trPr>
        <w:tc>
          <w:tcPr>
            <w:tcW w:w="2866" w:type="dxa"/>
            <w:tcBorders>
              <w:bottom w:val="nil"/>
            </w:tcBorders>
          </w:tcPr>
          <w:p w:rsidR="006C3173" w:rsidRDefault="00A623D1">
            <w:pPr>
              <w:pStyle w:val="TableParagraph"/>
              <w:spacing w:line="276" w:lineRule="exact"/>
              <w:ind w:left="107"/>
              <w:rPr>
                <w:b/>
                <w:sz w:val="24"/>
              </w:rPr>
            </w:pPr>
            <w:r>
              <w:rPr>
                <w:b/>
                <w:sz w:val="24"/>
              </w:rPr>
              <w:t>Тема</w:t>
            </w:r>
            <w:r>
              <w:rPr>
                <w:b/>
                <w:spacing w:val="-1"/>
                <w:sz w:val="24"/>
              </w:rPr>
              <w:t xml:space="preserve"> </w:t>
            </w:r>
            <w:r>
              <w:rPr>
                <w:b/>
                <w:sz w:val="24"/>
              </w:rPr>
              <w:t xml:space="preserve">1.3. </w:t>
            </w:r>
            <w:r>
              <w:rPr>
                <w:b/>
                <w:spacing w:val="-2"/>
                <w:sz w:val="24"/>
              </w:rPr>
              <w:t>Устройство</w:t>
            </w:r>
          </w:p>
        </w:tc>
        <w:tc>
          <w:tcPr>
            <w:tcW w:w="7220" w:type="dxa"/>
          </w:tcPr>
          <w:p w:rsidR="006C3173" w:rsidRDefault="00A623D1">
            <w:pPr>
              <w:pStyle w:val="TableParagraph"/>
              <w:spacing w:line="271"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1"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1" w:lineRule="exact"/>
              <w:ind w:left="14" w:right="3"/>
              <w:jc w:val="center"/>
              <w:rPr>
                <w:sz w:val="24"/>
              </w:rPr>
            </w:pPr>
            <w:r>
              <w:rPr>
                <w:sz w:val="24"/>
              </w:rPr>
              <w:t xml:space="preserve">ЛР </w:t>
            </w:r>
            <w:r>
              <w:rPr>
                <w:spacing w:val="-5"/>
                <w:sz w:val="24"/>
              </w:rPr>
              <w:t>8,</w:t>
            </w:r>
          </w:p>
        </w:tc>
        <w:tc>
          <w:tcPr>
            <w:tcW w:w="1775" w:type="dxa"/>
            <w:tcBorders>
              <w:bottom w:val="nil"/>
            </w:tcBorders>
          </w:tcPr>
          <w:p w:rsidR="006C3173" w:rsidRDefault="00A623D1">
            <w:pPr>
              <w:pStyle w:val="TableParagraph"/>
              <w:spacing w:line="271" w:lineRule="exact"/>
              <w:ind w:left="11" w:right="6"/>
              <w:jc w:val="center"/>
              <w:rPr>
                <w:sz w:val="24"/>
              </w:rPr>
            </w:pPr>
            <w:r>
              <w:rPr>
                <w:sz w:val="24"/>
              </w:rPr>
              <w:t>Тесты,</w:t>
            </w:r>
            <w:r>
              <w:rPr>
                <w:spacing w:val="-3"/>
                <w:sz w:val="24"/>
              </w:rPr>
              <w:t xml:space="preserve"> </w:t>
            </w:r>
            <w:r>
              <w:rPr>
                <w:spacing w:val="-5"/>
                <w:sz w:val="24"/>
              </w:rPr>
              <w:t>УО</w:t>
            </w:r>
          </w:p>
        </w:tc>
      </w:tr>
      <w:tr w:rsidR="006C3173">
        <w:trPr>
          <w:trHeight w:val="290"/>
        </w:trPr>
        <w:tc>
          <w:tcPr>
            <w:tcW w:w="2866" w:type="dxa"/>
            <w:tcBorders>
              <w:top w:val="nil"/>
              <w:bottom w:val="nil"/>
            </w:tcBorders>
          </w:tcPr>
          <w:p w:rsidR="006C3173" w:rsidRDefault="00A623D1">
            <w:pPr>
              <w:pStyle w:val="TableParagraph"/>
              <w:spacing w:line="265" w:lineRule="exact"/>
              <w:ind w:left="107"/>
              <w:rPr>
                <w:b/>
                <w:sz w:val="24"/>
              </w:rPr>
            </w:pPr>
            <w:r>
              <w:rPr>
                <w:b/>
                <w:spacing w:val="-2"/>
                <w:sz w:val="24"/>
              </w:rPr>
              <w:t>компьютера.</w:t>
            </w:r>
          </w:p>
        </w:tc>
        <w:tc>
          <w:tcPr>
            <w:tcW w:w="7220" w:type="dxa"/>
            <w:tcBorders>
              <w:bottom w:val="nil"/>
            </w:tcBorders>
          </w:tcPr>
          <w:p w:rsidR="006C3173" w:rsidRDefault="00A623D1">
            <w:pPr>
              <w:pStyle w:val="TableParagraph"/>
              <w:spacing w:line="270" w:lineRule="exact"/>
              <w:ind w:left="105"/>
              <w:rPr>
                <w:sz w:val="24"/>
              </w:rPr>
            </w:pPr>
            <w:r>
              <w:rPr>
                <w:sz w:val="24"/>
              </w:rPr>
              <w:t>Принципы</w:t>
            </w:r>
            <w:r>
              <w:rPr>
                <w:spacing w:val="-6"/>
                <w:sz w:val="24"/>
              </w:rPr>
              <w:t xml:space="preserve"> </w:t>
            </w:r>
            <w:r>
              <w:rPr>
                <w:sz w:val="24"/>
              </w:rPr>
              <w:t>построения</w:t>
            </w:r>
            <w:r>
              <w:rPr>
                <w:spacing w:val="-9"/>
                <w:sz w:val="24"/>
              </w:rPr>
              <w:t xml:space="preserve"> </w:t>
            </w:r>
            <w:r>
              <w:rPr>
                <w:sz w:val="24"/>
              </w:rPr>
              <w:t>компьютеров.</w:t>
            </w:r>
            <w:r>
              <w:rPr>
                <w:spacing w:val="-6"/>
                <w:sz w:val="24"/>
              </w:rPr>
              <w:t xml:space="preserve"> </w:t>
            </w:r>
            <w:r>
              <w:rPr>
                <w:sz w:val="24"/>
              </w:rPr>
              <w:t>Принцип</w:t>
            </w:r>
            <w:r>
              <w:rPr>
                <w:spacing w:val="-7"/>
                <w:sz w:val="24"/>
              </w:rPr>
              <w:t xml:space="preserve"> </w:t>
            </w:r>
            <w:r>
              <w:rPr>
                <w:spacing w:val="-2"/>
                <w:sz w:val="24"/>
              </w:rPr>
              <w:t>открытой</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3"/>
              <w:jc w:val="center"/>
              <w:rPr>
                <w:sz w:val="24"/>
              </w:rPr>
            </w:pPr>
            <w:r>
              <w:rPr>
                <w:sz w:val="24"/>
              </w:rPr>
              <w:t>МПР</w:t>
            </w:r>
            <w:r>
              <w:rPr>
                <w:spacing w:val="-3"/>
                <w:sz w:val="24"/>
              </w:rPr>
              <w:t xml:space="preserve"> </w:t>
            </w:r>
            <w:r>
              <w:rPr>
                <w:sz w:val="24"/>
              </w:rPr>
              <w:t>1-</w:t>
            </w:r>
            <w:r>
              <w:rPr>
                <w:spacing w:val="-5"/>
                <w:sz w:val="24"/>
              </w:rPr>
              <w:t>2,</w:t>
            </w:r>
          </w:p>
        </w:tc>
        <w:tc>
          <w:tcPr>
            <w:tcW w:w="1775" w:type="dxa"/>
            <w:tcBorders>
              <w:top w:val="nil"/>
              <w:bottom w:val="nil"/>
            </w:tcBorders>
          </w:tcPr>
          <w:p w:rsidR="006C3173" w:rsidRDefault="006C3173">
            <w:pPr>
              <w:pStyle w:val="TableParagraph"/>
              <w:rPr>
                <w:sz w:val="20"/>
              </w:rPr>
            </w:pPr>
          </w:p>
        </w:tc>
      </w:tr>
      <w:tr w:rsidR="006C3173">
        <w:trPr>
          <w:trHeight w:val="319"/>
        </w:trPr>
        <w:tc>
          <w:tcPr>
            <w:tcW w:w="2866" w:type="dxa"/>
            <w:tcBorders>
              <w:top w:val="nil"/>
              <w:bottom w:val="nil"/>
            </w:tcBorders>
          </w:tcPr>
          <w:p w:rsidR="006C3173" w:rsidRDefault="00A623D1">
            <w:pPr>
              <w:pStyle w:val="TableParagraph"/>
              <w:spacing w:before="15"/>
              <w:ind w:left="107"/>
              <w:rPr>
                <w:b/>
                <w:sz w:val="24"/>
              </w:rPr>
            </w:pPr>
            <w:r>
              <w:rPr>
                <w:b/>
                <w:sz w:val="24"/>
              </w:rPr>
              <w:t>Аппаратное</w:t>
            </w:r>
            <w:r>
              <w:rPr>
                <w:b/>
                <w:spacing w:val="-5"/>
                <w:sz w:val="24"/>
              </w:rPr>
              <w:t xml:space="preserve"> </w:t>
            </w:r>
            <w:r>
              <w:rPr>
                <w:b/>
                <w:spacing w:val="-10"/>
                <w:sz w:val="24"/>
              </w:rPr>
              <w:t>и</w:t>
            </w:r>
          </w:p>
        </w:tc>
        <w:tc>
          <w:tcPr>
            <w:tcW w:w="7220" w:type="dxa"/>
            <w:tcBorders>
              <w:top w:val="nil"/>
              <w:bottom w:val="nil"/>
            </w:tcBorders>
          </w:tcPr>
          <w:p w:rsidR="006C3173" w:rsidRDefault="00A623D1">
            <w:pPr>
              <w:pStyle w:val="TableParagraph"/>
              <w:spacing w:before="20"/>
              <w:ind w:left="105"/>
              <w:rPr>
                <w:sz w:val="24"/>
              </w:rPr>
            </w:pPr>
            <w:r>
              <w:rPr>
                <w:sz w:val="24"/>
              </w:rPr>
              <w:t>архитектуры.</w:t>
            </w:r>
            <w:r>
              <w:rPr>
                <w:spacing w:val="-8"/>
                <w:sz w:val="24"/>
              </w:rPr>
              <w:t xml:space="preserve"> </w:t>
            </w:r>
            <w:r>
              <w:rPr>
                <w:sz w:val="24"/>
              </w:rPr>
              <w:t>Магистраль.</w:t>
            </w:r>
            <w:r>
              <w:rPr>
                <w:spacing w:val="-5"/>
                <w:sz w:val="24"/>
              </w:rPr>
              <w:t xml:space="preserve"> </w:t>
            </w:r>
            <w:r>
              <w:rPr>
                <w:sz w:val="24"/>
              </w:rPr>
              <w:t>Аппаратное</w:t>
            </w:r>
            <w:r>
              <w:rPr>
                <w:spacing w:val="-4"/>
                <w:sz w:val="24"/>
              </w:rPr>
              <w:t xml:space="preserve"> </w:t>
            </w:r>
            <w:r>
              <w:rPr>
                <w:sz w:val="24"/>
              </w:rPr>
              <w:t>устройство</w:t>
            </w:r>
            <w:r>
              <w:rPr>
                <w:spacing w:val="-5"/>
                <w:sz w:val="24"/>
              </w:rPr>
              <w:t xml:space="preserve"> </w:t>
            </w:r>
            <w:r>
              <w:rPr>
                <w:spacing w:val="-2"/>
                <w:sz w:val="24"/>
              </w:rPr>
              <w:t>компьютера.</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0"/>
              <w:ind w:left="14" w:right="6"/>
              <w:jc w:val="center"/>
              <w:rPr>
                <w:sz w:val="24"/>
              </w:rPr>
            </w:pPr>
            <w:r>
              <w:rPr>
                <w:sz w:val="24"/>
              </w:rPr>
              <w:t>ПР</w:t>
            </w:r>
            <w:r>
              <w:rPr>
                <w:spacing w:val="-2"/>
                <w:sz w:val="24"/>
              </w:rPr>
              <w:t xml:space="preserve"> </w:t>
            </w:r>
            <w:r>
              <w:rPr>
                <w:spacing w:val="-10"/>
                <w:sz w:val="24"/>
              </w:rPr>
              <w:t>3</w:t>
            </w: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A623D1">
            <w:pPr>
              <w:pStyle w:val="TableParagraph"/>
              <w:spacing w:before="13"/>
              <w:ind w:left="107"/>
              <w:rPr>
                <w:b/>
                <w:sz w:val="24"/>
              </w:rPr>
            </w:pPr>
            <w:r>
              <w:rPr>
                <w:b/>
                <w:spacing w:val="-2"/>
                <w:sz w:val="24"/>
              </w:rPr>
              <w:t>программное</w:t>
            </w:r>
          </w:p>
        </w:tc>
        <w:tc>
          <w:tcPr>
            <w:tcW w:w="7220" w:type="dxa"/>
            <w:tcBorders>
              <w:top w:val="nil"/>
              <w:bottom w:val="nil"/>
            </w:tcBorders>
          </w:tcPr>
          <w:p w:rsidR="006C3173" w:rsidRDefault="00A623D1">
            <w:pPr>
              <w:pStyle w:val="TableParagraph"/>
              <w:spacing w:before="17"/>
              <w:ind w:left="105"/>
              <w:rPr>
                <w:sz w:val="24"/>
              </w:rPr>
            </w:pPr>
            <w:r>
              <w:rPr>
                <w:sz w:val="24"/>
              </w:rPr>
              <w:t>Внешняя</w:t>
            </w:r>
            <w:r>
              <w:rPr>
                <w:spacing w:val="-4"/>
                <w:sz w:val="24"/>
              </w:rPr>
              <w:t xml:space="preserve"> </w:t>
            </w:r>
            <w:r>
              <w:rPr>
                <w:sz w:val="24"/>
              </w:rPr>
              <w:t>память.</w:t>
            </w:r>
            <w:r>
              <w:rPr>
                <w:spacing w:val="-3"/>
                <w:sz w:val="24"/>
              </w:rPr>
              <w:t xml:space="preserve"> </w:t>
            </w:r>
            <w:r>
              <w:rPr>
                <w:sz w:val="24"/>
              </w:rPr>
              <w:t>Устройства</w:t>
            </w:r>
            <w:r>
              <w:rPr>
                <w:spacing w:val="-4"/>
                <w:sz w:val="24"/>
              </w:rPr>
              <w:t xml:space="preserve"> </w:t>
            </w:r>
            <w:r>
              <w:rPr>
                <w:sz w:val="24"/>
              </w:rPr>
              <w:t>ввода-вывода.</w:t>
            </w:r>
            <w:r>
              <w:rPr>
                <w:spacing w:val="-4"/>
                <w:sz w:val="24"/>
              </w:rPr>
              <w:t xml:space="preserve"> </w:t>
            </w:r>
            <w:r>
              <w:rPr>
                <w:sz w:val="24"/>
              </w:rPr>
              <w:t>Поколения</w:t>
            </w:r>
            <w:r>
              <w:rPr>
                <w:spacing w:val="-3"/>
                <w:sz w:val="24"/>
              </w:rPr>
              <w:t xml:space="preserve"> </w:t>
            </w:r>
            <w:r>
              <w:rPr>
                <w:spacing w:val="-4"/>
                <w:sz w:val="24"/>
              </w:rPr>
              <w:t>ЭВМ.</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A623D1">
            <w:pPr>
              <w:pStyle w:val="TableParagraph"/>
              <w:spacing w:before="13"/>
              <w:ind w:left="107"/>
              <w:rPr>
                <w:b/>
                <w:sz w:val="24"/>
              </w:rPr>
            </w:pPr>
            <w:r>
              <w:rPr>
                <w:b/>
                <w:spacing w:val="-2"/>
                <w:sz w:val="24"/>
              </w:rPr>
              <w:t>обеспечение</w:t>
            </w:r>
          </w:p>
        </w:tc>
        <w:tc>
          <w:tcPr>
            <w:tcW w:w="7220" w:type="dxa"/>
            <w:tcBorders>
              <w:top w:val="nil"/>
              <w:bottom w:val="nil"/>
            </w:tcBorders>
          </w:tcPr>
          <w:p w:rsidR="006C3173" w:rsidRDefault="00A623D1">
            <w:pPr>
              <w:pStyle w:val="TableParagraph"/>
              <w:spacing w:before="17"/>
              <w:ind w:left="105"/>
              <w:rPr>
                <w:sz w:val="24"/>
              </w:rPr>
            </w:pPr>
            <w:r>
              <w:rPr>
                <w:sz w:val="24"/>
              </w:rPr>
              <w:t>Основные</w:t>
            </w:r>
            <w:r>
              <w:rPr>
                <w:spacing w:val="-8"/>
                <w:sz w:val="24"/>
              </w:rPr>
              <w:t xml:space="preserve"> </w:t>
            </w:r>
            <w:r>
              <w:rPr>
                <w:sz w:val="24"/>
              </w:rPr>
              <w:t>характеристики</w:t>
            </w:r>
            <w:r>
              <w:rPr>
                <w:spacing w:val="-7"/>
                <w:sz w:val="24"/>
              </w:rPr>
              <w:t xml:space="preserve"> </w:t>
            </w:r>
            <w:r>
              <w:rPr>
                <w:sz w:val="24"/>
              </w:rPr>
              <w:t>компьютеров.</w:t>
            </w:r>
            <w:r>
              <w:rPr>
                <w:spacing w:val="-5"/>
                <w:sz w:val="24"/>
              </w:rPr>
              <w:t xml:space="preserve"> </w:t>
            </w:r>
            <w:r>
              <w:rPr>
                <w:spacing w:val="-2"/>
                <w:sz w:val="24"/>
              </w:rPr>
              <w:t>Программное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20"/>
        </w:trPr>
        <w:tc>
          <w:tcPr>
            <w:tcW w:w="2866" w:type="dxa"/>
            <w:tcBorders>
              <w:top w:val="nil"/>
              <w:bottom w:val="nil"/>
            </w:tcBorders>
          </w:tcPr>
          <w:p w:rsidR="006C3173" w:rsidRDefault="00A623D1">
            <w:pPr>
              <w:pStyle w:val="TableParagraph"/>
              <w:spacing w:before="14"/>
              <w:ind w:left="107"/>
              <w:rPr>
                <w:b/>
                <w:sz w:val="24"/>
              </w:rPr>
            </w:pPr>
            <w:r>
              <w:rPr>
                <w:b/>
                <w:spacing w:val="-2"/>
                <w:sz w:val="24"/>
              </w:rPr>
              <w:t>компьютеров</w:t>
            </w:r>
          </w:p>
        </w:tc>
        <w:tc>
          <w:tcPr>
            <w:tcW w:w="7220" w:type="dxa"/>
            <w:tcBorders>
              <w:top w:val="nil"/>
              <w:bottom w:val="nil"/>
            </w:tcBorders>
          </w:tcPr>
          <w:p w:rsidR="006C3173" w:rsidRDefault="00A623D1">
            <w:pPr>
              <w:pStyle w:val="TableParagraph"/>
              <w:spacing w:before="19"/>
              <w:ind w:left="105"/>
              <w:rPr>
                <w:sz w:val="24"/>
              </w:rPr>
            </w:pPr>
            <w:r>
              <w:rPr>
                <w:sz w:val="24"/>
              </w:rPr>
              <w:t>обеспечение:</w:t>
            </w:r>
            <w:r>
              <w:rPr>
                <w:spacing w:val="-6"/>
                <w:sz w:val="24"/>
              </w:rPr>
              <w:t xml:space="preserve"> </w:t>
            </w:r>
            <w:r>
              <w:rPr>
                <w:sz w:val="24"/>
              </w:rPr>
              <w:t>классификация</w:t>
            </w:r>
            <w:r>
              <w:rPr>
                <w:spacing w:val="-3"/>
                <w:sz w:val="24"/>
              </w:rPr>
              <w:t xml:space="preserve"> </w:t>
            </w:r>
            <w:r>
              <w:rPr>
                <w:sz w:val="24"/>
              </w:rPr>
              <w:t>и</w:t>
            </w:r>
            <w:r>
              <w:rPr>
                <w:spacing w:val="-3"/>
                <w:sz w:val="24"/>
              </w:rPr>
              <w:t xml:space="preserve"> </w:t>
            </w:r>
            <w:r>
              <w:rPr>
                <w:sz w:val="24"/>
              </w:rPr>
              <w:t>его</w:t>
            </w:r>
            <w:r>
              <w:rPr>
                <w:spacing w:val="-6"/>
                <w:sz w:val="24"/>
              </w:rPr>
              <w:t xml:space="preserve"> </w:t>
            </w:r>
            <w:r>
              <w:rPr>
                <w:sz w:val="24"/>
              </w:rPr>
              <w:t>назначение,</w:t>
            </w:r>
            <w:r>
              <w:rPr>
                <w:spacing w:val="-5"/>
                <w:sz w:val="24"/>
              </w:rPr>
              <w:t xml:space="preserve"> </w:t>
            </w:r>
            <w:r>
              <w:rPr>
                <w:spacing w:val="-2"/>
                <w:sz w:val="24"/>
              </w:rPr>
              <w:t>сетевое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7"/>
        </w:trPr>
        <w:tc>
          <w:tcPr>
            <w:tcW w:w="2866" w:type="dxa"/>
            <w:tcBorders>
              <w:top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5"/>
              <w:ind w:left="105"/>
              <w:rPr>
                <w:sz w:val="24"/>
              </w:rPr>
            </w:pPr>
            <w:r>
              <w:rPr>
                <w:sz w:val="24"/>
              </w:rPr>
              <w:t>программное</w:t>
            </w:r>
            <w:r>
              <w:rPr>
                <w:spacing w:val="-4"/>
                <w:sz w:val="24"/>
              </w:rPr>
              <w:t xml:space="preserve"> </w:t>
            </w:r>
            <w:r>
              <w:rPr>
                <w:spacing w:val="-2"/>
                <w:sz w:val="24"/>
              </w:rPr>
              <w:t>обеспечение</w:t>
            </w:r>
          </w:p>
        </w:tc>
        <w:tc>
          <w:tcPr>
            <w:tcW w:w="1171" w:type="dxa"/>
            <w:tcBorders>
              <w:top w:val="nil"/>
            </w:tcBorders>
          </w:tcPr>
          <w:p w:rsidR="006C3173" w:rsidRDefault="006C3173">
            <w:pPr>
              <w:pStyle w:val="TableParagraph"/>
              <w:rPr>
                <w:sz w:val="24"/>
              </w:rPr>
            </w:pPr>
          </w:p>
        </w:tc>
        <w:tc>
          <w:tcPr>
            <w:tcW w:w="1752" w:type="dxa"/>
            <w:tcBorders>
              <w:top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bl>
    <w:p w:rsidR="006C3173" w:rsidRDefault="006C3173">
      <w:pPr>
        <w:pStyle w:val="TableParagraph"/>
        <w:rPr>
          <w:sz w:val="24"/>
        </w:rPr>
        <w:sectPr w:rsidR="006C3173">
          <w:footerReference w:type="default" r:id="rId14"/>
          <w:pgSz w:w="16840" w:h="11910" w:orient="landscape"/>
          <w:pgMar w:top="1060" w:right="708" w:bottom="280" w:left="1133" w:header="0" w:footer="0" w:gutter="0"/>
          <w:cols w:space="720"/>
        </w:sectPr>
      </w:pPr>
    </w:p>
    <w:p w:rsidR="006C3173" w:rsidRDefault="006C3173">
      <w:pPr>
        <w:pStyle w:val="a4"/>
        <w:spacing w:before="3"/>
        <w:ind w:left="0"/>
        <w:rPr>
          <w:b/>
          <w:sz w:val="2"/>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319"/>
        </w:trPr>
        <w:tc>
          <w:tcPr>
            <w:tcW w:w="2866" w:type="dxa"/>
            <w:tcBorders>
              <w:bottom w:val="nil"/>
            </w:tcBorders>
          </w:tcPr>
          <w:p w:rsidR="006C3173" w:rsidRDefault="00A623D1">
            <w:pPr>
              <w:pStyle w:val="TableParagraph"/>
              <w:spacing w:before="1"/>
              <w:ind w:left="107"/>
              <w:rPr>
                <w:b/>
                <w:sz w:val="24"/>
              </w:rPr>
            </w:pPr>
            <w:r>
              <w:rPr>
                <w:b/>
                <w:sz w:val="24"/>
              </w:rPr>
              <w:t>Тема</w:t>
            </w:r>
            <w:r>
              <w:rPr>
                <w:b/>
                <w:spacing w:val="-1"/>
                <w:sz w:val="24"/>
              </w:rPr>
              <w:t xml:space="preserve"> </w:t>
            </w:r>
            <w:r>
              <w:rPr>
                <w:b/>
                <w:sz w:val="24"/>
              </w:rPr>
              <w:t xml:space="preserve">1.4. </w:t>
            </w:r>
            <w:r>
              <w:rPr>
                <w:b/>
                <w:spacing w:val="-2"/>
                <w:sz w:val="24"/>
              </w:rPr>
              <w:t>Системы</w:t>
            </w:r>
          </w:p>
        </w:tc>
        <w:tc>
          <w:tcPr>
            <w:tcW w:w="7220" w:type="dxa"/>
          </w:tcPr>
          <w:p w:rsidR="006C3173" w:rsidRDefault="00A623D1">
            <w:pPr>
              <w:pStyle w:val="TableParagraph"/>
              <w:spacing w:line="273"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3"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3" w:lineRule="exact"/>
              <w:ind w:left="14" w:right="3"/>
              <w:jc w:val="center"/>
              <w:rPr>
                <w:sz w:val="24"/>
              </w:rPr>
            </w:pPr>
            <w:r>
              <w:rPr>
                <w:sz w:val="24"/>
              </w:rPr>
              <w:t xml:space="preserve">ЛР </w:t>
            </w:r>
            <w:r>
              <w:rPr>
                <w:spacing w:val="-5"/>
                <w:sz w:val="24"/>
              </w:rPr>
              <w:t>8,</w:t>
            </w:r>
          </w:p>
        </w:tc>
        <w:tc>
          <w:tcPr>
            <w:tcW w:w="1775" w:type="dxa"/>
            <w:tcBorders>
              <w:bottom w:val="nil"/>
            </w:tcBorders>
          </w:tcPr>
          <w:p w:rsidR="006C3173" w:rsidRDefault="00A623D1">
            <w:pPr>
              <w:pStyle w:val="TableParagraph"/>
              <w:spacing w:line="273" w:lineRule="exact"/>
              <w:ind w:left="11"/>
              <w:jc w:val="center"/>
              <w:rPr>
                <w:sz w:val="24"/>
              </w:rPr>
            </w:pPr>
            <w:r>
              <w:rPr>
                <w:spacing w:val="-5"/>
                <w:sz w:val="24"/>
              </w:rPr>
              <w:t>УО</w:t>
            </w:r>
          </w:p>
        </w:tc>
      </w:tr>
      <w:tr w:rsidR="006C3173">
        <w:trPr>
          <w:trHeight w:val="290"/>
        </w:trPr>
        <w:tc>
          <w:tcPr>
            <w:tcW w:w="2866" w:type="dxa"/>
            <w:tcBorders>
              <w:top w:val="nil"/>
              <w:bottom w:val="nil"/>
            </w:tcBorders>
          </w:tcPr>
          <w:p w:rsidR="006C3173" w:rsidRDefault="00A623D1">
            <w:pPr>
              <w:pStyle w:val="TableParagraph"/>
              <w:spacing w:line="265" w:lineRule="exact"/>
              <w:ind w:left="107"/>
              <w:rPr>
                <w:b/>
                <w:sz w:val="24"/>
              </w:rPr>
            </w:pPr>
            <w:r>
              <w:rPr>
                <w:b/>
                <w:spacing w:val="-2"/>
                <w:sz w:val="24"/>
              </w:rPr>
              <w:t>счисления</w:t>
            </w:r>
          </w:p>
        </w:tc>
        <w:tc>
          <w:tcPr>
            <w:tcW w:w="7220" w:type="dxa"/>
            <w:tcBorders>
              <w:bottom w:val="nil"/>
            </w:tcBorders>
          </w:tcPr>
          <w:p w:rsidR="006C3173" w:rsidRDefault="00A623D1">
            <w:pPr>
              <w:pStyle w:val="TableParagraph"/>
              <w:spacing w:line="270" w:lineRule="exact"/>
              <w:ind w:left="105"/>
              <w:rPr>
                <w:sz w:val="24"/>
              </w:rPr>
            </w:pPr>
            <w:r>
              <w:rPr>
                <w:sz w:val="24"/>
              </w:rPr>
              <w:t>Представление</w:t>
            </w:r>
            <w:r>
              <w:rPr>
                <w:spacing w:val="-7"/>
                <w:sz w:val="24"/>
              </w:rPr>
              <w:t xml:space="preserve"> </w:t>
            </w:r>
            <w:r>
              <w:rPr>
                <w:sz w:val="24"/>
              </w:rPr>
              <w:t>о</w:t>
            </w:r>
            <w:r>
              <w:rPr>
                <w:spacing w:val="-4"/>
                <w:sz w:val="24"/>
              </w:rPr>
              <w:t xml:space="preserve"> </w:t>
            </w:r>
            <w:r>
              <w:rPr>
                <w:sz w:val="24"/>
              </w:rPr>
              <w:t>различных</w:t>
            </w:r>
            <w:r>
              <w:rPr>
                <w:spacing w:val="-3"/>
                <w:sz w:val="24"/>
              </w:rPr>
              <w:t xml:space="preserve"> </w:t>
            </w:r>
            <w:r>
              <w:rPr>
                <w:sz w:val="24"/>
              </w:rPr>
              <w:t>системах</w:t>
            </w:r>
            <w:r>
              <w:rPr>
                <w:spacing w:val="-2"/>
                <w:sz w:val="24"/>
              </w:rPr>
              <w:t xml:space="preserve"> </w:t>
            </w:r>
            <w:r>
              <w:rPr>
                <w:sz w:val="24"/>
              </w:rPr>
              <w:t>счисления,</w:t>
            </w:r>
            <w:r>
              <w:rPr>
                <w:spacing w:val="-3"/>
                <w:sz w:val="24"/>
              </w:rPr>
              <w:t xml:space="preserve"> </w:t>
            </w:r>
            <w:r>
              <w:rPr>
                <w:spacing w:val="-2"/>
                <w:sz w:val="24"/>
              </w:rPr>
              <w:t>представление</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5"/>
              <w:jc w:val="center"/>
              <w:rPr>
                <w:sz w:val="24"/>
              </w:rPr>
            </w:pPr>
            <w:r>
              <w:rPr>
                <w:sz w:val="24"/>
              </w:rPr>
              <w:t>МПР</w:t>
            </w:r>
            <w:r>
              <w:rPr>
                <w:spacing w:val="-4"/>
                <w:sz w:val="24"/>
              </w:rPr>
              <w:t xml:space="preserve"> </w:t>
            </w:r>
            <w:r>
              <w:rPr>
                <w:sz w:val="24"/>
              </w:rPr>
              <w:t>6,</w:t>
            </w:r>
            <w:r>
              <w:rPr>
                <w:spacing w:val="-1"/>
                <w:sz w:val="24"/>
              </w:rPr>
              <w:t xml:space="preserve"> </w:t>
            </w:r>
            <w:r>
              <w:rPr>
                <w:spacing w:val="-5"/>
                <w:sz w:val="24"/>
              </w:rPr>
              <w:t>14</w:t>
            </w:r>
          </w:p>
        </w:tc>
        <w:tc>
          <w:tcPr>
            <w:tcW w:w="1775" w:type="dxa"/>
            <w:tcBorders>
              <w:top w:val="nil"/>
              <w:bottom w:val="nil"/>
            </w:tcBorders>
          </w:tcPr>
          <w:p w:rsidR="006C3173" w:rsidRDefault="006C3173">
            <w:pPr>
              <w:pStyle w:val="TableParagraph"/>
              <w:rPr>
                <w:sz w:val="20"/>
              </w:rPr>
            </w:pPr>
          </w:p>
        </w:tc>
      </w:tr>
      <w:tr w:rsidR="006C3173">
        <w:trPr>
          <w:trHeight w:val="322"/>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20"/>
              <w:ind w:left="105"/>
              <w:rPr>
                <w:sz w:val="24"/>
              </w:rPr>
            </w:pPr>
            <w:r>
              <w:rPr>
                <w:sz w:val="24"/>
              </w:rPr>
              <w:t>вещественного</w:t>
            </w:r>
            <w:r>
              <w:rPr>
                <w:spacing w:val="-4"/>
                <w:sz w:val="24"/>
              </w:rPr>
              <w:t xml:space="preserve"> </w:t>
            </w:r>
            <w:r>
              <w:rPr>
                <w:sz w:val="24"/>
              </w:rPr>
              <w:t>числа</w:t>
            </w:r>
            <w:r>
              <w:rPr>
                <w:spacing w:val="-3"/>
                <w:sz w:val="24"/>
              </w:rPr>
              <w:t xml:space="preserve"> </w:t>
            </w:r>
            <w:r>
              <w:rPr>
                <w:sz w:val="24"/>
              </w:rPr>
              <w:t>в</w:t>
            </w:r>
            <w:r>
              <w:rPr>
                <w:spacing w:val="-3"/>
                <w:sz w:val="24"/>
              </w:rPr>
              <w:t xml:space="preserve"> </w:t>
            </w:r>
            <w:r>
              <w:rPr>
                <w:sz w:val="24"/>
              </w:rPr>
              <w:t>системе</w:t>
            </w:r>
            <w:r>
              <w:rPr>
                <w:spacing w:val="-3"/>
                <w:sz w:val="24"/>
              </w:rPr>
              <w:t xml:space="preserve"> </w:t>
            </w:r>
            <w:r>
              <w:rPr>
                <w:sz w:val="24"/>
              </w:rPr>
              <w:t>счисления</w:t>
            </w:r>
            <w:r>
              <w:rPr>
                <w:spacing w:val="-2"/>
                <w:sz w:val="24"/>
              </w:rPr>
              <w:t xml:space="preserve"> </w:t>
            </w:r>
            <w:r>
              <w:rPr>
                <w:sz w:val="24"/>
              </w:rPr>
              <w:t>с</w:t>
            </w:r>
            <w:r>
              <w:rPr>
                <w:spacing w:val="-3"/>
                <w:sz w:val="24"/>
              </w:rPr>
              <w:t xml:space="preserve"> </w:t>
            </w:r>
            <w:r>
              <w:rPr>
                <w:sz w:val="24"/>
              </w:rPr>
              <w:t>любым</w:t>
            </w:r>
            <w:r>
              <w:rPr>
                <w:spacing w:val="-2"/>
                <w:sz w:val="24"/>
              </w:rPr>
              <w:t xml:space="preserve"> основанием,</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0"/>
              <w:ind w:left="14" w:right="6"/>
              <w:jc w:val="center"/>
              <w:rPr>
                <w:sz w:val="24"/>
              </w:rPr>
            </w:pPr>
            <w:r>
              <w:rPr>
                <w:sz w:val="24"/>
              </w:rPr>
              <w:t>ПР</w:t>
            </w:r>
            <w:r>
              <w:rPr>
                <w:spacing w:val="-2"/>
                <w:sz w:val="24"/>
              </w:rPr>
              <w:t xml:space="preserve"> </w:t>
            </w:r>
            <w:r>
              <w:rPr>
                <w:spacing w:val="-10"/>
                <w:sz w:val="24"/>
              </w:rPr>
              <w:t>8</w:t>
            </w: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6"/>
              <w:ind w:left="105"/>
              <w:rPr>
                <w:sz w:val="24"/>
              </w:rPr>
            </w:pPr>
            <w:r>
              <w:rPr>
                <w:sz w:val="24"/>
              </w:rPr>
              <w:t>перевод</w:t>
            </w:r>
            <w:r>
              <w:rPr>
                <w:spacing w:val="-6"/>
                <w:sz w:val="24"/>
              </w:rPr>
              <w:t xml:space="preserve"> </w:t>
            </w:r>
            <w:r>
              <w:rPr>
                <w:sz w:val="24"/>
              </w:rPr>
              <w:t>числа</w:t>
            </w:r>
            <w:r>
              <w:rPr>
                <w:spacing w:val="-5"/>
                <w:sz w:val="24"/>
              </w:rPr>
              <w:t xml:space="preserve"> </w:t>
            </w:r>
            <w:r>
              <w:rPr>
                <w:sz w:val="24"/>
              </w:rPr>
              <w:t>из</w:t>
            </w:r>
            <w:r>
              <w:rPr>
                <w:spacing w:val="-4"/>
                <w:sz w:val="24"/>
              </w:rPr>
              <w:t xml:space="preserve"> </w:t>
            </w:r>
            <w:r>
              <w:rPr>
                <w:sz w:val="24"/>
              </w:rPr>
              <w:t>недесятичной</w:t>
            </w:r>
            <w:r>
              <w:rPr>
                <w:spacing w:val="-6"/>
                <w:sz w:val="24"/>
              </w:rPr>
              <w:t xml:space="preserve"> </w:t>
            </w:r>
            <w:r>
              <w:rPr>
                <w:sz w:val="24"/>
              </w:rPr>
              <w:t>позиционной</w:t>
            </w:r>
            <w:r>
              <w:rPr>
                <w:spacing w:val="-4"/>
                <w:sz w:val="24"/>
              </w:rPr>
              <w:t xml:space="preserve"> </w:t>
            </w:r>
            <w:r>
              <w:rPr>
                <w:sz w:val="24"/>
              </w:rPr>
              <w:t>системы</w:t>
            </w:r>
            <w:r>
              <w:rPr>
                <w:spacing w:val="-4"/>
                <w:sz w:val="24"/>
              </w:rPr>
              <w:t xml:space="preserve"> </w:t>
            </w:r>
            <w:r>
              <w:rPr>
                <w:sz w:val="24"/>
              </w:rPr>
              <w:t>счисления</w:t>
            </w:r>
            <w:r>
              <w:rPr>
                <w:spacing w:val="-3"/>
                <w:sz w:val="24"/>
              </w:rPr>
              <w:t xml:space="preserve"> </w:t>
            </w:r>
            <w:r>
              <w:rPr>
                <w:spacing w:val="-10"/>
                <w:sz w:val="24"/>
              </w:rPr>
              <w:t>в</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десятичную,</w:t>
            </w:r>
            <w:r>
              <w:rPr>
                <w:spacing w:val="-3"/>
                <w:sz w:val="24"/>
              </w:rPr>
              <w:t xml:space="preserve"> </w:t>
            </w:r>
            <w:r>
              <w:rPr>
                <w:sz w:val="24"/>
              </w:rPr>
              <w:t>перевод</w:t>
            </w:r>
            <w:r>
              <w:rPr>
                <w:spacing w:val="-2"/>
                <w:sz w:val="24"/>
              </w:rPr>
              <w:t xml:space="preserve"> </w:t>
            </w:r>
            <w:r>
              <w:rPr>
                <w:sz w:val="24"/>
              </w:rPr>
              <w:t>вещественного</w:t>
            </w:r>
            <w:r>
              <w:rPr>
                <w:spacing w:val="-3"/>
                <w:sz w:val="24"/>
              </w:rPr>
              <w:t xml:space="preserve"> </w:t>
            </w:r>
            <w:r>
              <w:rPr>
                <w:sz w:val="24"/>
              </w:rPr>
              <w:t>числа</w:t>
            </w:r>
            <w:r>
              <w:rPr>
                <w:spacing w:val="-3"/>
                <w:sz w:val="24"/>
              </w:rPr>
              <w:t xml:space="preserve"> </w:t>
            </w:r>
            <w:r>
              <w:rPr>
                <w:sz w:val="24"/>
              </w:rPr>
              <w:t>из</w:t>
            </w:r>
            <w:r>
              <w:rPr>
                <w:spacing w:val="-3"/>
                <w:sz w:val="24"/>
              </w:rPr>
              <w:t xml:space="preserve"> </w:t>
            </w:r>
            <w:r>
              <w:rPr>
                <w:sz w:val="24"/>
              </w:rPr>
              <w:t>10</w:t>
            </w:r>
            <w:r>
              <w:rPr>
                <w:spacing w:val="-2"/>
                <w:sz w:val="24"/>
              </w:rPr>
              <w:t xml:space="preserve"> </w:t>
            </w:r>
            <w:r>
              <w:rPr>
                <w:sz w:val="24"/>
              </w:rPr>
              <w:t>СС</w:t>
            </w:r>
            <w:r>
              <w:rPr>
                <w:spacing w:val="-3"/>
                <w:sz w:val="24"/>
              </w:rPr>
              <w:t xml:space="preserve"> </w:t>
            </w:r>
            <w:r>
              <w:rPr>
                <w:sz w:val="24"/>
              </w:rPr>
              <w:t>в</w:t>
            </w:r>
            <w:r>
              <w:rPr>
                <w:spacing w:val="-3"/>
                <w:sz w:val="24"/>
              </w:rPr>
              <w:t xml:space="preserve"> </w:t>
            </w:r>
            <w:r>
              <w:rPr>
                <w:sz w:val="24"/>
              </w:rPr>
              <w:t>другую</w:t>
            </w:r>
            <w:r>
              <w:rPr>
                <w:spacing w:val="-2"/>
                <w:sz w:val="24"/>
              </w:rPr>
              <w:t xml:space="preserve"> </w:t>
            </w:r>
            <w:r>
              <w:rPr>
                <w:spacing w:val="-5"/>
                <w:sz w:val="24"/>
              </w:rPr>
              <w:t>СС,</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арифметические</w:t>
            </w:r>
            <w:r>
              <w:rPr>
                <w:spacing w:val="-7"/>
                <w:sz w:val="24"/>
              </w:rPr>
              <w:t xml:space="preserve"> </w:t>
            </w:r>
            <w:r>
              <w:rPr>
                <w:sz w:val="24"/>
              </w:rPr>
              <w:t>действия</w:t>
            </w:r>
            <w:r>
              <w:rPr>
                <w:spacing w:val="-3"/>
                <w:sz w:val="24"/>
              </w:rPr>
              <w:t xml:space="preserve"> </w:t>
            </w:r>
            <w:r>
              <w:rPr>
                <w:sz w:val="24"/>
              </w:rPr>
              <w:t>в</w:t>
            </w:r>
            <w:r>
              <w:rPr>
                <w:spacing w:val="-5"/>
                <w:sz w:val="24"/>
              </w:rPr>
              <w:t xml:space="preserve"> </w:t>
            </w:r>
            <w:r>
              <w:rPr>
                <w:sz w:val="24"/>
              </w:rPr>
              <w:t>разных</w:t>
            </w:r>
            <w:r>
              <w:rPr>
                <w:spacing w:val="-1"/>
                <w:sz w:val="24"/>
              </w:rPr>
              <w:t xml:space="preserve"> </w:t>
            </w:r>
            <w:r>
              <w:rPr>
                <w:sz w:val="24"/>
              </w:rPr>
              <w:t>СС.</w:t>
            </w:r>
            <w:r>
              <w:rPr>
                <w:spacing w:val="-3"/>
                <w:sz w:val="24"/>
              </w:rPr>
              <w:t xml:space="preserve"> </w:t>
            </w:r>
            <w:r>
              <w:rPr>
                <w:sz w:val="24"/>
              </w:rPr>
              <w:t>Представление</w:t>
            </w:r>
            <w:r>
              <w:rPr>
                <w:spacing w:val="-4"/>
                <w:sz w:val="24"/>
              </w:rPr>
              <w:t xml:space="preserve"> </w:t>
            </w:r>
            <w:r>
              <w:rPr>
                <w:spacing w:val="-2"/>
                <w:sz w:val="24"/>
              </w:rPr>
              <w:t>числовых</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данных:</w:t>
            </w:r>
            <w:r>
              <w:rPr>
                <w:spacing w:val="-4"/>
                <w:sz w:val="24"/>
              </w:rPr>
              <w:t xml:space="preserve"> </w:t>
            </w:r>
            <w:r>
              <w:rPr>
                <w:sz w:val="24"/>
              </w:rPr>
              <w:t>общие</w:t>
            </w:r>
            <w:r>
              <w:rPr>
                <w:spacing w:val="-5"/>
                <w:sz w:val="24"/>
              </w:rPr>
              <w:t xml:space="preserve"> </w:t>
            </w:r>
            <w:r>
              <w:rPr>
                <w:sz w:val="24"/>
              </w:rPr>
              <w:t>принципы</w:t>
            </w:r>
            <w:r>
              <w:rPr>
                <w:spacing w:val="-3"/>
                <w:sz w:val="24"/>
              </w:rPr>
              <w:t xml:space="preserve"> </w:t>
            </w:r>
            <w:r>
              <w:rPr>
                <w:sz w:val="24"/>
              </w:rPr>
              <w:t>представления</w:t>
            </w:r>
            <w:r>
              <w:rPr>
                <w:spacing w:val="-4"/>
                <w:sz w:val="24"/>
              </w:rPr>
              <w:t xml:space="preserve"> </w:t>
            </w:r>
            <w:r>
              <w:rPr>
                <w:sz w:val="24"/>
              </w:rPr>
              <w:t>данных,</w:t>
            </w:r>
            <w:r>
              <w:rPr>
                <w:spacing w:val="-3"/>
                <w:sz w:val="24"/>
              </w:rPr>
              <w:t xml:space="preserve"> </w:t>
            </w:r>
            <w:r>
              <w:rPr>
                <w:spacing w:val="-2"/>
                <w:sz w:val="24"/>
              </w:rPr>
              <w:t>форматы</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8"/>
        </w:trPr>
        <w:tc>
          <w:tcPr>
            <w:tcW w:w="2866" w:type="dxa"/>
            <w:tcBorders>
              <w:top w:val="nil"/>
              <w:bottom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6"/>
              <w:ind w:left="105"/>
              <w:rPr>
                <w:sz w:val="24"/>
              </w:rPr>
            </w:pPr>
            <w:r>
              <w:rPr>
                <w:sz w:val="24"/>
              </w:rPr>
              <w:t>представления</w:t>
            </w:r>
            <w:r>
              <w:rPr>
                <w:spacing w:val="-6"/>
                <w:sz w:val="24"/>
              </w:rPr>
              <w:t xml:space="preserve"> </w:t>
            </w:r>
            <w:r>
              <w:rPr>
                <w:spacing w:val="-2"/>
                <w:sz w:val="24"/>
              </w:rPr>
              <w:t>чисел.</w:t>
            </w:r>
          </w:p>
        </w:tc>
        <w:tc>
          <w:tcPr>
            <w:tcW w:w="1171" w:type="dxa"/>
            <w:tcBorders>
              <w:top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Pr>
          <w:p w:rsidR="006C3173" w:rsidRDefault="00A623D1">
            <w:pPr>
              <w:pStyle w:val="TableParagraph"/>
              <w:spacing w:line="276"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296"/>
        </w:trPr>
        <w:tc>
          <w:tcPr>
            <w:tcW w:w="2866" w:type="dxa"/>
            <w:tcBorders>
              <w:top w:val="nil"/>
              <w:bottom w:val="nil"/>
            </w:tcBorders>
          </w:tcPr>
          <w:p w:rsidR="006C3173" w:rsidRDefault="006C3173">
            <w:pPr>
              <w:pStyle w:val="TableParagraph"/>
            </w:pPr>
          </w:p>
        </w:tc>
        <w:tc>
          <w:tcPr>
            <w:tcW w:w="7220" w:type="dxa"/>
            <w:tcBorders>
              <w:bottom w:val="nil"/>
            </w:tcBorders>
          </w:tcPr>
          <w:p w:rsidR="006C3173" w:rsidRDefault="00A623D1">
            <w:pPr>
              <w:pStyle w:val="TableParagraph"/>
              <w:spacing w:line="270" w:lineRule="exact"/>
              <w:ind w:left="105"/>
              <w:rPr>
                <w:sz w:val="24"/>
              </w:rPr>
            </w:pPr>
            <w:r>
              <w:rPr>
                <w:b/>
                <w:sz w:val="24"/>
              </w:rPr>
              <w:t>Практическое</w:t>
            </w:r>
            <w:r>
              <w:rPr>
                <w:b/>
                <w:spacing w:val="-6"/>
                <w:sz w:val="24"/>
              </w:rPr>
              <w:t xml:space="preserve"> </w:t>
            </w:r>
            <w:r>
              <w:rPr>
                <w:b/>
                <w:sz w:val="24"/>
              </w:rPr>
              <w:t>занятие</w:t>
            </w:r>
            <w:r>
              <w:rPr>
                <w:b/>
                <w:spacing w:val="-5"/>
                <w:sz w:val="24"/>
              </w:rPr>
              <w:t xml:space="preserve"> </w:t>
            </w:r>
            <w:r>
              <w:rPr>
                <w:b/>
                <w:sz w:val="24"/>
              </w:rPr>
              <w:t>2.</w:t>
            </w:r>
            <w:r>
              <w:rPr>
                <w:b/>
                <w:spacing w:val="-7"/>
                <w:sz w:val="24"/>
              </w:rPr>
              <w:t xml:space="preserve"> </w:t>
            </w:r>
            <w:r>
              <w:rPr>
                <w:sz w:val="24"/>
              </w:rPr>
              <w:t>Перевод</w:t>
            </w:r>
            <w:r>
              <w:rPr>
                <w:spacing w:val="-2"/>
                <w:sz w:val="24"/>
              </w:rPr>
              <w:t xml:space="preserve"> </w:t>
            </w:r>
            <w:r>
              <w:rPr>
                <w:sz w:val="24"/>
              </w:rPr>
              <w:t>чисел</w:t>
            </w:r>
            <w:r>
              <w:rPr>
                <w:spacing w:val="-2"/>
                <w:sz w:val="24"/>
              </w:rPr>
              <w:t xml:space="preserve"> </w:t>
            </w:r>
            <w:r>
              <w:rPr>
                <w:sz w:val="24"/>
              </w:rPr>
              <w:t>из</w:t>
            </w:r>
            <w:r>
              <w:rPr>
                <w:spacing w:val="-2"/>
                <w:sz w:val="24"/>
              </w:rPr>
              <w:t xml:space="preserve"> </w:t>
            </w:r>
            <w:r>
              <w:rPr>
                <w:sz w:val="24"/>
              </w:rPr>
              <w:t>одной</w:t>
            </w:r>
            <w:r>
              <w:rPr>
                <w:spacing w:val="-2"/>
                <w:sz w:val="24"/>
              </w:rPr>
              <w:t xml:space="preserve"> позиционной</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top w:val="nil"/>
              <w:bottom w:val="nil"/>
            </w:tcBorders>
          </w:tcPr>
          <w:p w:rsidR="006C3173" w:rsidRDefault="006C3173">
            <w:pPr>
              <w:pStyle w:val="TableParagraph"/>
            </w:pPr>
          </w:p>
        </w:tc>
        <w:tc>
          <w:tcPr>
            <w:tcW w:w="1775" w:type="dxa"/>
            <w:tcBorders>
              <w:bottom w:val="nil"/>
            </w:tcBorders>
          </w:tcPr>
          <w:p w:rsidR="006C3173" w:rsidRDefault="00A623D1">
            <w:pPr>
              <w:pStyle w:val="TableParagraph"/>
              <w:spacing w:line="268" w:lineRule="exact"/>
              <w:ind w:left="11" w:right="5"/>
              <w:jc w:val="center"/>
              <w:rPr>
                <w:sz w:val="24"/>
              </w:rPr>
            </w:pPr>
            <w:r>
              <w:rPr>
                <w:spacing w:val="-5"/>
                <w:sz w:val="24"/>
              </w:rPr>
              <w:t>ПР</w:t>
            </w: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6"/>
              <w:ind w:left="105"/>
              <w:rPr>
                <w:sz w:val="24"/>
              </w:rPr>
            </w:pPr>
            <w:r>
              <w:rPr>
                <w:sz w:val="24"/>
              </w:rPr>
              <w:t>системы</w:t>
            </w:r>
            <w:r>
              <w:rPr>
                <w:spacing w:val="-6"/>
                <w:sz w:val="24"/>
              </w:rPr>
              <w:t xml:space="preserve"> </w:t>
            </w:r>
            <w:r>
              <w:rPr>
                <w:sz w:val="24"/>
              </w:rPr>
              <w:t>счисления</w:t>
            </w:r>
            <w:r>
              <w:rPr>
                <w:spacing w:val="-3"/>
                <w:sz w:val="24"/>
              </w:rPr>
              <w:t xml:space="preserve"> </w:t>
            </w:r>
            <w:r>
              <w:rPr>
                <w:sz w:val="24"/>
              </w:rPr>
              <w:t>в</w:t>
            </w:r>
            <w:r>
              <w:rPr>
                <w:spacing w:val="-4"/>
                <w:sz w:val="24"/>
              </w:rPr>
              <w:t xml:space="preserve"> </w:t>
            </w:r>
            <w:r>
              <w:rPr>
                <w:sz w:val="24"/>
              </w:rPr>
              <w:t>другую.</w:t>
            </w:r>
            <w:r>
              <w:rPr>
                <w:spacing w:val="-3"/>
                <w:sz w:val="24"/>
              </w:rPr>
              <w:t xml:space="preserve"> </w:t>
            </w:r>
            <w:r>
              <w:rPr>
                <w:sz w:val="24"/>
              </w:rPr>
              <w:t>Арифметические</w:t>
            </w:r>
            <w:r>
              <w:rPr>
                <w:spacing w:val="-4"/>
                <w:sz w:val="24"/>
              </w:rPr>
              <w:t xml:space="preserve"> </w:t>
            </w:r>
            <w:r>
              <w:rPr>
                <w:sz w:val="24"/>
              </w:rPr>
              <w:t>действия</w:t>
            </w:r>
            <w:r>
              <w:rPr>
                <w:spacing w:val="-3"/>
                <w:sz w:val="24"/>
              </w:rPr>
              <w:t xml:space="preserve"> </w:t>
            </w:r>
            <w:r>
              <w:rPr>
                <w:spacing w:val="-10"/>
                <w:sz w:val="24"/>
              </w:rPr>
              <w:t>в</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7"/>
        </w:trPr>
        <w:tc>
          <w:tcPr>
            <w:tcW w:w="2866" w:type="dxa"/>
            <w:tcBorders>
              <w:top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5"/>
              <w:ind w:left="105"/>
              <w:rPr>
                <w:sz w:val="24"/>
              </w:rPr>
            </w:pPr>
            <w:r>
              <w:rPr>
                <w:sz w:val="24"/>
              </w:rPr>
              <w:t>позиционных</w:t>
            </w:r>
            <w:r>
              <w:rPr>
                <w:spacing w:val="-3"/>
                <w:sz w:val="24"/>
              </w:rPr>
              <w:t xml:space="preserve"> </w:t>
            </w:r>
            <w:r>
              <w:rPr>
                <w:sz w:val="24"/>
              </w:rPr>
              <w:t>системах</w:t>
            </w:r>
            <w:r>
              <w:rPr>
                <w:spacing w:val="-6"/>
                <w:sz w:val="24"/>
              </w:rPr>
              <w:t xml:space="preserve"> </w:t>
            </w:r>
            <w:r>
              <w:rPr>
                <w:spacing w:val="-2"/>
                <w:sz w:val="24"/>
              </w:rPr>
              <w:t>счисления.</w:t>
            </w:r>
          </w:p>
        </w:tc>
        <w:tc>
          <w:tcPr>
            <w:tcW w:w="1171" w:type="dxa"/>
            <w:tcBorders>
              <w:top w:val="nil"/>
            </w:tcBorders>
          </w:tcPr>
          <w:p w:rsidR="006C3173" w:rsidRDefault="006C3173">
            <w:pPr>
              <w:pStyle w:val="TableParagraph"/>
              <w:rPr>
                <w:sz w:val="24"/>
              </w:rPr>
            </w:pPr>
          </w:p>
        </w:tc>
        <w:tc>
          <w:tcPr>
            <w:tcW w:w="1752" w:type="dxa"/>
            <w:tcBorders>
              <w:top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316"/>
        </w:trPr>
        <w:tc>
          <w:tcPr>
            <w:tcW w:w="2866" w:type="dxa"/>
            <w:tcBorders>
              <w:bottom w:val="nil"/>
            </w:tcBorders>
          </w:tcPr>
          <w:p w:rsidR="006C3173" w:rsidRDefault="00A623D1">
            <w:pPr>
              <w:pStyle w:val="TableParagraph"/>
              <w:spacing w:line="275" w:lineRule="exact"/>
              <w:ind w:left="107"/>
              <w:rPr>
                <w:b/>
                <w:sz w:val="24"/>
              </w:rPr>
            </w:pPr>
            <w:r>
              <w:rPr>
                <w:b/>
                <w:sz w:val="24"/>
              </w:rPr>
              <w:t>Тема</w:t>
            </w:r>
            <w:r>
              <w:rPr>
                <w:b/>
                <w:spacing w:val="-1"/>
                <w:sz w:val="24"/>
              </w:rPr>
              <w:t xml:space="preserve"> </w:t>
            </w:r>
            <w:r>
              <w:rPr>
                <w:b/>
                <w:sz w:val="24"/>
              </w:rPr>
              <w:t xml:space="preserve">1.5. </w:t>
            </w:r>
            <w:r>
              <w:rPr>
                <w:b/>
                <w:spacing w:val="-2"/>
                <w:sz w:val="24"/>
              </w:rPr>
              <w:t>Элементы</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0" w:lineRule="exact"/>
              <w:ind w:left="14" w:right="3"/>
              <w:jc w:val="center"/>
              <w:rPr>
                <w:sz w:val="24"/>
              </w:rPr>
            </w:pPr>
            <w:r>
              <w:rPr>
                <w:sz w:val="24"/>
              </w:rPr>
              <w:t xml:space="preserve">ЛР </w:t>
            </w:r>
            <w:r>
              <w:rPr>
                <w:spacing w:val="-5"/>
                <w:sz w:val="24"/>
              </w:rPr>
              <w:t>9,</w:t>
            </w:r>
          </w:p>
        </w:tc>
        <w:tc>
          <w:tcPr>
            <w:tcW w:w="1775" w:type="dxa"/>
            <w:tcBorders>
              <w:bottom w:val="nil"/>
            </w:tcBorders>
          </w:tcPr>
          <w:p w:rsidR="006C3173" w:rsidRDefault="00A623D1">
            <w:pPr>
              <w:pStyle w:val="TableParagraph"/>
              <w:spacing w:line="270" w:lineRule="exact"/>
              <w:ind w:left="11"/>
              <w:jc w:val="center"/>
              <w:rPr>
                <w:sz w:val="24"/>
              </w:rPr>
            </w:pPr>
            <w:r>
              <w:rPr>
                <w:spacing w:val="-5"/>
                <w:sz w:val="24"/>
              </w:rPr>
              <w:t>УО</w:t>
            </w:r>
          </w:p>
        </w:tc>
      </w:tr>
      <w:tr w:rsidR="006C3173">
        <w:trPr>
          <w:trHeight w:val="293"/>
        </w:trPr>
        <w:tc>
          <w:tcPr>
            <w:tcW w:w="2866" w:type="dxa"/>
            <w:tcBorders>
              <w:top w:val="nil"/>
              <w:bottom w:val="nil"/>
            </w:tcBorders>
          </w:tcPr>
          <w:p w:rsidR="006C3173" w:rsidRDefault="00A623D1">
            <w:pPr>
              <w:pStyle w:val="TableParagraph"/>
              <w:spacing w:line="265" w:lineRule="exact"/>
              <w:ind w:left="107"/>
              <w:rPr>
                <w:b/>
                <w:sz w:val="24"/>
              </w:rPr>
            </w:pPr>
            <w:r>
              <w:rPr>
                <w:b/>
                <w:sz w:val="24"/>
              </w:rPr>
              <w:t>комбинаторики,</w:t>
            </w:r>
            <w:r>
              <w:rPr>
                <w:b/>
                <w:spacing w:val="-13"/>
                <w:sz w:val="24"/>
              </w:rPr>
              <w:t xml:space="preserve"> </w:t>
            </w:r>
            <w:r>
              <w:rPr>
                <w:b/>
                <w:spacing w:val="-2"/>
                <w:sz w:val="24"/>
              </w:rPr>
              <w:t>теории</w:t>
            </w:r>
          </w:p>
        </w:tc>
        <w:tc>
          <w:tcPr>
            <w:tcW w:w="7220" w:type="dxa"/>
            <w:tcBorders>
              <w:bottom w:val="nil"/>
            </w:tcBorders>
          </w:tcPr>
          <w:p w:rsidR="006C3173" w:rsidRDefault="00A623D1">
            <w:pPr>
              <w:pStyle w:val="TableParagraph"/>
              <w:spacing w:line="273" w:lineRule="exact"/>
              <w:ind w:left="105"/>
              <w:rPr>
                <w:sz w:val="24"/>
              </w:rPr>
            </w:pPr>
            <w:r>
              <w:rPr>
                <w:sz w:val="24"/>
              </w:rPr>
              <w:t>Основные</w:t>
            </w:r>
            <w:r>
              <w:rPr>
                <w:spacing w:val="-9"/>
                <w:sz w:val="24"/>
              </w:rPr>
              <w:t xml:space="preserve"> </w:t>
            </w:r>
            <w:r>
              <w:rPr>
                <w:sz w:val="24"/>
              </w:rPr>
              <w:t>понятия</w:t>
            </w:r>
            <w:r>
              <w:rPr>
                <w:spacing w:val="-4"/>
                <w:sz w:val="24"/>
              </w:rPr>
              <w:t xml:space="preserve"> </w:t>
            </w:r>
            <w:r>
              <w:rPr>
                <w:sz w:val="24"/>
              </w:rPr>
              <w:t>алгебры</w:t>
            </w:r>
            <w:r>
              <w:rPr>
                <w:spacing w:val="-4"/>
                <w:sz w:val="24"/>
              </w:rPr>
              <w:t xml:space="preserve"> </w:t>
            </w:r>
            <w:r>
              <w:rPr>
                <w:sz w:val="24"/>
              </w:rPr>
              <w:t>логики:</w:t>
            </w:r>
            <w:r>
              <w:rPr>
                <w:spacing w:val="-4"/>
                <w:sz w:val="24"/>
              </w:rPr>
              <w:t xml:space="preserve"> </w:t>
            </w:r>
            <w:r>
              <w:rPr>
                <w:sz w:val="24"/>
              </w:rPr>
              <w:t>высказывание,</w:t>
            </w:r>
            <w:r>
              <w:rPr>
                <w:spacing w:val="-4"/>
                <w:sz w:val="24"/>
              </w:rPr>
              <w:t xml:space="preserve"> </w:t>
            </w:r>
            <w:r>
              <w:rPr>
                <w:spacing w:val="-2"/>
                <w:sz w:val="24"/>
              </w:rPr>
              <w:t>логические</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A623D1">
            <w:pPr>
              <w:pStyle w:val="TableParagraph"/>
              <w:spacing w:line="261" w:lineRule="exact"/>
              <w:ind w:left="14" w:right="5"/>
              <w:jc w:val="center"/>
              <w:rPr>
                <w:sz w:val="24"/>
              </w:rPr>
            </w:pPr>
            <w:r>
              <w:rPr>
                <w:sz w:val="24"/>
              </w:rPr>
              <w:t>МПР</w:t>
            </w:r>
            <w:r>
              <w:rPr>
                <w:spacing w:val="-4"/>
                <w:sz w:val="24"/>
              </w:rPr>
              <w:t xml:space="preserve"> </w:t>
            </w:r>
            <w:r>
              <w:rPr>
                <w:sz w:val="24"/>
              </w:rPr>
              <w:t>4,</w:t>
            </w:r>
            <w:r>
              <w:rPr>
                <w:spacing w:val="-1"/>
                <w:sz w:val="24"/>
              </w:rPr>
              <w:t xml:space="preserve"> </w:t>
            </w:r>
            <w:r>
              <w:rPr>
                <w:spacing w:val="-10"/>
                <w:sz w:val="24"/>
              </w:rPr>
              <w:t>8</w:t>
            </w:r>
          </w:p>
        </w:tc>
        <w:tc>
          <w:tcPr>
            <w:tcW w:w="1775" w:type="dxa"/>
            <w:tcBorders>
              <w:top w:val="nil"/>
              <w:bottom w:val="nil"/>
            </w:tcBorders>
          </w:tcPr>
          <w:p w:rsidR="006C3173" w:rsidRDefault="006C3173">
            <w:pPr>
              <w:pStyle w:val="TableParagraph"/>
            </w:pPr>
          </w:p>
        </w:tc>
      </w:tr>
      <w:tr w:rsidR="006C3173">
        <w:trPr>
          <w:trHeight w:val="319"/>
        </w:trPr>
        <w:tc>
          <w:tcPr>
            <w:tcW w:w="2866" w:type="dxa"/>
            <w:tcBorders>
              <w:top w:val="nil"/>
              <w:bottom w:val="nil"/>
            </w:tcBorders>
          </w:tcPr>
          <w:p w:rsidR="006C3173" w:rsidRDefault="00A623D1">
            <w:pPr>
              <w:pStyle w:val="TableParagraph"/>
              <w:spacing w:before="15"/>
              <w:ind w:left="107"/>
              <w:rPr>
                <w:b/>
                <w:sz w:val="24"/>
              </w:rPr>
            </w:pPr>
            <w:r>
              <w:rPr>
                <w:b/>
                <w:sz w:val="24"/>
              </w:rPr>
              <w:t>множеств</w:t>
            </w:r>
            <w:r>
              <w:rPr>
                <w:b/>
                <w:spacing w:val="-7"/>
                <w:sz w:val="24"/>
              </w:rPr>
              <w:t xml:space="preserve"> </w:t>
            </w:r>
            <w:r>
              <w:rPr>
                <w:b/>
                <w:spacing w:val="-10"/>
                <w:sz w:val="24"/>
              </w:rPr>
              <w:t>и</w:t>
            </w:r>
          </w:p>
        </w:tc>
        <w:tc>
          <w:tcPr>
            <w:tcW w:w="7220" w:type="dxa"/>
            <w:tcBorders>
              <w:top w:val="nil"/>
              <w:bottom w:val="nil"/>
            </w:tcBorders>
          </w:tcPr>
          <w:p w:rsidR="006C3173" w:rsidRDefault="00A623D1">
            <w:pPr>
              <w:pStyle w:val="TableParagraph"/>
              <w:spacing w:before="20"/>
              <w:ind w:left="105"/>
              <w:rPr>
                <w:sz w:val="24"/>
              </w:rPr>
            </w:pPr>
            <w:r>
              <w:rPr>
                <w:sz w:val="24"/>
              </w:rPr>
              <w:t>операции,</w:t>
            </w:r>
            <w:r>
              <w:rPr>
                <w:spacing w:val="-8"/>
                <w:sz w:val="24"/>
              </w:rPr>
              <w:t xml:space="preserve"> </w:t>
            </w:r>
            <w:r>
              <w:rPr>
                <w:sz w:val="24"/>
              </w:rPr>
              <w:t>построение</w:t>
            </w:r>
            <w:r>
              <w:rPr>
                <w:spacing w:val="-5"/>
                <w:sz w:val="24"/>
              </w:rPr>
              <w:t xml:space="preserve"> </w:t>
            </w:r>
            <w:r>
              <w:rPr>
                <w:sz w:val="24"/>
              </w:rPr>
              <w:t>таблицы</w:t>
            </w:r>
            <w:r>
              <w:rPr>
                <w:spacing w:val="-5"/>
                <w:sz w:val="24"/>
              </w:rPr>
              <w:t xml:space="preserve"> </w:t>
            </w:r>
            <w:r>
              <w:rPr>
                <w:sz w:val="24"/>
              </w:rPr>
              <w:t xml:space="preserve">истинности </w:t>
            </w:r>
            <w:r>
              <w:rPr>
                <w:spacing w:val="-2"/>
                <w:sz w:val="24"/>
              </w:rPr>
              <w:t>логического</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0"/>
              <w:ind w:left="14" w:right="6"/>
              <w:jc w:val="center"/>
              <w:rPr>
                <w:sz w:val="24"/>
              </w:rPr>
            </w:pPr>
            <w:r>
              <w:rPr>
                <w:sz w:val="24"/>
              </w:rPr>
              <w:t>ПР</w:t>
            </w:r>
            <w:r>
              <w:rPr>
                <w:spacing w:val="-2"/>
                <w:sz w:val="24"/>
              </w:rPr>
              <w:t xml:space="preserve"> </w:t>
            </w:r>
            <w:r>
              <w:rPr>
                <w:spacing w:val="-10"/>
                <w:sz w:val="24"/>
              </w:rPr>
              <w:t>8</w:t>
            </w:r>
          </w:p>
        </w:tc>
        <w:tc>
          <w:tcPr>
            <w:tcW w:w="1775" w:type="dxa"/>
            <w:tcBorders>
              <w:top w:val="nil"/>
              <w:bottom w:val="nil"/>
            </w:tcBorders>
          </w:tcPr>
          <w:p w:rsidR="006C3173" w:rsidRDefault="006C3173">
            <w:pPr>
              <w:pStyle w:val="TableParagraph"/>
              <w:rPr>
                <w:sz w:val="24"/>
              </w:rPr>
            </w:pPr>
          </w:p>
        </w:tc>
      </w:tr>
      <w:tr w:rsidR="006C3173">
        <w:trPr>
          <w:trHeight w:val="319"/>
        </w:trPr>
        <w:tc>
          <w:tcPr>
            <w:tcW w:w="2866" w:type="dxa"/>
            <w:tcBorders>
              <w:top w:val="nil"/>
              <w:bottom w:val="nil"/>
            </w:tcBorders>
          </w:tcPr>
          <w:p w:rsidR="006C3173" w:rsidRDefault="00A623D1">
            <w:pPr>
              <w:pStyle w:val="TableParagraph"/>
              <w:spacing w:before="13"/>
              <w:ind w:left="107"/>
              <w:rPr>
                <w:b/>
                <w:sz w:val="24"/>
              </w:rPr>
            </w:pPr>
            <w:r>
              <w:rPr>
                <w:b/>
                <w:sz w:val="24"/>
              </w:rPr>
              <w:t>математической</w:t>
            </w:r>
            <w:r>
              <w:rPr>
                <w:b/>
                <w:spacing w:val="-7"/>
                <w:sz w:val="24"/>
              </w:rPr>
              <w:t xml:space="preserve"> </w:t>
            </w:r>
            <w:r>
              <w:rPr>
                <w:b/>
                <w:spacing w:val="-2"/>
                <w:sz w:val="24"/>
              </w:rPr>
              <w:t>логики</w:t>
            </w:r>
          </w:p>
        </w:tc>
        <w:tc>
          <w:tcPr>
            <w:tcW w:w="7220" w:type="dxa"/>
            <w:tcBorders>
              <w:top w:val="nil"/>
              <w:bottom w:val="nil"/>
            </w:tcBorders>
          </w:tcPr>
          <w:p w:rsidR="006C3173" w:rsidRDefault="00A623D1">
            <w:pPr>
              <w:pStyle w:val="TableParagraph"/>
              <w:spacing w:before="17"/>
              <w:ind w:left="105"/>
              <w:rPr>
                <w:sz w:val="24"/>
              </w:rPr>
            </w:pPr>
            <w:r>
              <w:rPr>
                <w:sz w:val="24"/>
              </w:rPr>
              <w:t>выражения.</w:t>
            </w:r>
            <w:r>
              <w:rPr>
                <w:spacing w:val="-3"/>
                <w:sz w:val="24"/>
              </w:rPr>
              <w:t xml:space="preserve"> </w:t>
            </w:r>
            <w:r>
              <w:rPr>
                <w:sz w:val="24"/>
              </w:rPr>
              <w:t>Графический</w:t>
            </w:r>
            <w:r>
              <w:rPr>
                <w:spacing w:val="-3"/>
                <w:sz w:val="24"/>
              </w:rPr>
              <w:t xml:space="preserve"> </w:t>
            </w:r>
            <w:r>
              <w:rPr>
                <w:sz w:val="24"/>
              </w:rPr>
              <w:t>метод</w:t>
            </w:r>
            <w:r>
              <w:rPr>
                <w:spacing w:val="-3"/>
                <w:sz w:val="24"/>
              </w:rPr>
              <w:t xml:space="preserve"> </w:t>
            </w:r>
            <w:r>
              <w:rPr>
                <w:sz w:val="24"/>
              </w:rPr>
              <w:t>алгебры</w:t>
            </w:r>
            <w:r>
              <w:rPr>
                <w:spacing w:val="-3"/>
                <w:sz w:val="24"/>
              </w:rPr>
              <w:t xml:space="preserve"> </w:t>
            </w:r>
            <w:r>
              <w:rPr>
                <w:sz w:val="24"/>
              </w:rPr>
              <w:t>логики.</w:t>
            </w:r>
            <w:r>
              <w:rPr>
                <w:spacing w:val="-3"/>
                <w:sz w:val="24"/>
              </w:rPr>
              <w:t xml:space="preserve"> </w:t>
            </w:r>
            <w:r>
              <w:rPr>
                <w:spacing w:val="-2"/>
                <w:sz w:val="24"/>
              </w:rPr>
              <w:t>Понятие</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8"/>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множества.</w:t>
            </w:r>
            <w:r>
              <w:rPr>
                <w:spacing w:val="-6"/>
                <w:sz w:val="24"/>
              </w:rPr>
              <w:t xml:space="preserve"> </w:t>
            </w:r>
            <w:r>
              <w:rPr>
                <w:sz w:val="24"/>
              </w:rPr>
              <w:t>Мощность</w:t>
            </w:r>
            <w:r>
              <w:rPr>
                <w:spacing w:val="-3"/>
                <w:sz w:val="24"/>
              </w:rPr>
              <w:t xml:space="preserve"> </w:t>
            </w:r>
            <w:r>
              <w:rPr>
                <w:sz w:val="24"/>
              </w:rPr>
              <w:t>множества.</w:t>
            </w:r>
            <w:r>
              <w:rPr>
                <w:spacing w:val="-3"/>
                <w:sz w:val="24"/>
              </w:rPr>
              <w:t xml:space="preserve"> </w:t>
            </w:r>
            <w:r>
              <w:rPr>
                <w:sz w:val="24"/>
              </w:rPr>
              <w:t>Операции</w:t>
            </w:r>
            <w:r>
              <w:rPr>
                <w:spacing w:val="-4"/>
                <w:sz w:val="24"/>
              </w:rPr>
              <w:t xml:space="preserve"> </w:t>
            </w:r>
            <w:r>
              <w:rPr>
                <w:sz w:val="24"/>
              </w:rPr>
              <w:t>над</w:t>
            </w:r>
            <w:r>
              <w:rPr>
                <w:spacing w:val="-3"/>
                <w:sz w:val="24"/>
              </w:rPr>
              <w:t xml:space="preserve"> </w:t>
            </w:r>
            <w:r>
              <w:rPr>
                <w:spacing w:val="-2"/>
                <w:sz w:val="24"/>
              </w:rPr>
              <w:t>множествами.</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8"/>
        </w:trPr>
        <w:tc>
          <w:tcPr>
            <w:tcW w:w="2866" w:type="dxa"/>
            <w:tcBorders>
              <w:top w:val="nil"/>
              <w:bottom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6"/>
              <w:ind w:left="105"/>
              <w:rPr>
                <w:sz w:val="24"/>
              </w:rPr>
            </w:pPr>
            <w:r>
              <w:rPr>
                <w:sz w:val="24"/>
              </w:rPr>
              <w:t>Решение</w:t>
            </w:r>
            <w:r>
              <w:rPr>
                <w:spacing w:val="-6"/>
                <w:sz w:val="24"/>
              </w:rPr>
              <w:t xml:space="preserve"> </w:t>
            </w:r>
            <w:r>
              <w:rPr>
                <w:sz w:val="24"/>
              </w:rPr>
              <w:t>логических</w:t>
            </w:r>
            <w:r>
              <w:rPr>
                <w:spacing w:val="-3"/>
                <w:sz w:val="24"/>
              </w:rPr>
              <w:t xml:space="preserve"> </w:t>
            </w:r>
            <w:r>
              <w:rPr>
                <w:sz w:val="24"/>
              </w:rPr>
              <w:t>задач</w:t>
            </w:r>
            <w:r>
              <w:rPr>
                <w:spacing w:val="-5"/>
                <w:sz w:val="24"/>
              </w:rPr>
              <w:t xml:space="preserve"> </w:t>
            </w:r>
            <w:r>
              <w:rPr>
                <w:sz w:val="24"/>
              </w:rPr>
              <w:t>графическим</w:t>
            </w:r>
            <w:r>
              <w:rPr>
                <w:spacing w:val="-5"/>
                <w:sz w:val="24"/>
              </w:rPr>
              <w:t xml:space="preserve"> </w:t>
            </w:r>
            <w:r>
              <w:rPr>
                <w:spacing w:val="-2"/>
                <w:sz w:val="24"/>
              </w:rPr>
              <w:t>способом</w:t>
            </w:r>
          </w:p>
        </w:tc>
        <w:tc>
          <w:tcPr>
            <w:tcW w:w="1171" w:type="dxa"/>
            <w:tcBorders>
              <w:top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426"/>
        </w:trPr>
        <w:tc>
          <w:tcPr>
            <w:tcW w:w="2866" w:type="dxa"/>
            <w:tcBorders>
              <w:top w:val="nil"/>
              <w:bottom w:val="nil"/>
            </w:tcBorders>
          </w:tcPr>
          <w:p w:rsidR="006C3173" w:rsidRDefault="006C3173">
            <w:pPr>
              <w:pStyle w:val="TableParagraph"/>
              <w:rPr>
                <w:sz w:val="24"/>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8"/>
        </w:trPr>
        <w:tc>
          <w:tcPr>
            <w:tcW w:w="2866" w:type="dxa"/>
            <w:tcBorders>
              <w:top w:val="nil"/>
            </w:tcBorders>
          </w:tcPr>
          <w:p w:rsidR="006C3173" w:rsidRDefault="006C3173">
            <w:pPr>
              <w:pStyle w:val="TableParagraph"/>
              <w:rPr>
                <w:sz w:val="24"/>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3.</w:t>
            </w:r>
            <w:r>
              <w:rPr>
                <w:b/>
                <w:spacing w:val="-8"/>
                <w:sz w:val="24"/>
              </w:rPr>
              <w:t xml:space="preserve"> </w:t>
            </w:r>
            <w:r>
              <w:rPr>
                <w:sz w:val="24"/>
              </w:rPr>
              <w:t>Решение</w:t>
            </w:r>
            <w:r>
              <w:rPr>
                <w:spacing w:val="-4"/>
                <w:sz w:val="24"/>
              </w:rPr>
              <w:t xml:space="preserve"> </w:t>
            </w:r>
            <w:r>
              <w:rPr>
                <w:sz w:val="24"/>
              </w:rPr>
              <w:t>логических</w:t>
            </w:r>
            <w:r>
              <w:rPr>
                <w:spacing w:val="-1"/>
                <w:sz w:val="24"/>
              </w:rPr>
              <w:t xml:space="preserve"> </w:t>
            </w:r>
            <w:r>
              <w:rPr>
                <w:spacing w:val="-2"/>
                <w:sz w:val="24"/>
              </w:rPr>
              <w:t>задач</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tcBorders>
              <w:top w:val="nil"/>
            </w:tcBorders>
          </w:tcPr>
          <w:p w:rsidR="006C3173" w:rsidRDefault="006C3173">
            <w:pPr>
              <w:pStyle w:val="TableParagraph"/>
              <w:rPr>
                <w:sz w:val="24"/>
              </w:rPr>
            </w:pPr>
          </w:p>
        </w:tc>
        <w:tc>
          <w:tcPr>
            <w:tcW w:w="1775" w:type="dxa"/>
          </w:tcPr>
          <w:p w:rsidR="006C3173" w:rsidRDefault="00A623D1">
            <w:pPr>
              <w:pStyle w:val="TableParagraph"/>
              <w:spacing w:line="268" w:lineRule="exact"/>
              <w:ind w:left="11" w:right="4"/>
              <w:jc w:val="center"/>
              <w:rPr>
                <w:sz w:val="24"/>
              </w:rPr>
            </w:pPr>
            <w:r>
              <w:rPr>
                <w:sz w:val="24"/>
              </w:rPr>
              <w:t>Тесты,</w:t>
            </w:r>
            <w:r>
              <w:rPr>
                <w:spacing w:val="-3"/>
                <w:sz w:val="24"/>
              </w:rPr>
              <w:t xml:space="preserve"> </w:t>
            </w:r>
            <w:r>
              <w:rPr>
                <w:spacing w:val="-5"/>
                <w:sz w:val="24"/>
              </w:rPr>
              <w:t>ПР</w:t>
            </w:r>
          </w:p>
        </w:tc>
      </w:tr>
      <w:tr w:rsidR="006C3173">
        <w:trPr>
          <w:trHeight w:val="316"/>
        </w:trPr>
        <w:tc>
          <w:tcPr>
            <w:tcW w:w="2866" w:type="dxa"/>
            <w:tcBorders>
              <w:bottom w:val="nil"/>
            </w:tcBorders>
          </w:tcPr>
          <w:p w:rsidR="006C3173" w:rsidRDefault="00A623D1">
            <w:pPr>
              <w:pStyle w:val="TableParagraph"/>
              <w:spacing w:line="275" w:lineRule="exact"/>
              <w:ind w:left="107"/>
              <w:rPr>
                <w:b/>
                <w:sz w:val="24"/>
              </w:rPr>
            </w:pPr>
            <w:r>
              <w:rPr>
                <w:b/>
                <w:sz w:val="24"/>
              </w:rPr>
              <w:t>Тема</w:t>
            </w:r>
            <w:r>
              <w:rPr>
                <w:b/>
                <w:spacing w:val="-1"/>
                <w:sz w:val="24"/>
              </w:rPr>
              <w:t xml:space="preserve"> </w:t>
            </w:r>
            <w:r>
              <w:rPr>
                <w:b/>
                <w:spacing w:val="-4"/>
                <w:sz w:val="24"/>
              </w:rPr>
              <w:t>1.6.</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0" w:lineRule="exact"/>
              <w:ind w:left="14" w:right="3"/>
              <w:jc w:val="center"/>
              <w:rPr>
                <w:sz w:val="24"/>
              </w:rPr>
            </w:pPr>
            <w:r>
              <w:rPr>
                <w:sz w:val="24"/>
              </w:rPr>
              <w:t xml:space="preserve">ЛР </w:t>
            </w:r>
            <w:r>
              <w:rPr>
                <w:spacing w:val="-5"/>
                <w:sz w:val="24"/>
              </w:rPr>
              <w:t>8,</w:t>
            </w:r>
          </w:p>
        </w:tc>
        <w:tc>
          <w:tcPr>
            <w:tcW w:w="1775" w:type="dxa"/>
            <w:vMerge w:val="restart"/>
          </w:tcPr>
          <w:p w:rsidR="006C3173" w:rsidRDefault="006C3173">
            <w:pPr>
              <w:pStyle w:val="TableParagraph"/>
              <w:rPr>
                <w:sz w:val="24"/>
              </w:rPr>
            </w:pPr>
          </w:p>
        </w:tc>
      </w:tr>
      <w:tr w:rsidR="006C3173">
        <w:trPr>
          <w:trHeight w:val="285"/>
        </w:trPr>
        <w:tc>
          <w:tcPr>
            <w:tcW w:w="2866" w:type="dxa"/>
            <w:tcBorders>
              <w:top w:val="nil"/>
              <w:bottom w:val="nil"/>
            </w:tcBorders>
          </w:tcPr>
          <w:p w:rsidR="006C3173" w:rsidRDefault="00A623D1">
            <w:pPr>
              <w:pStyle w:val="TableParagraph"/>
              <w:spacing w:line="265" w:lineRule="exact"/>
              <w:ind w:left="107"/>
              <w:rPr>
                <w:b/>
                <w:sz w:val="24"/>
              </w:rPr>
            </w:pPr>
            <w:r>
              <w:rPr>
                <w:b/>
                <w:sz w:val="24"/>
              </w:rPr>
              <w:t>Компьютерные</w:t>
            </w:r>
            <w:r>
              <w:rPr>
                <w:b/>
                <w:spacing w:val="-10"/>
                <w:sz w:val="24"/>
              </w:rPr>
              <w:t xml:space="preserve"> </w:t>
            </w:r>
            <w:r>
              <w:rPr>
                <w:b/>
                <w:spacing w:val="-4"/>
                <w:sz w:val="24"/>
              </w:rPr>
              <w:t>сети.</w:t>
            </w:r>
          </w:p>
        </w:tc>
        <w:tc>
          <w:tcPr>
            <w:tcW w:w="7220" w:type="dxa"/>
            <w:tcBorders>
              <w:bottom w:val="nil"/>
            </w:tcBorders>
          </w:tcPr>
          <w:p w:rsidR="006C3173" w:rsidRDefault="00A623D1">
            <w:pPr>
              <w:pStyle w:val="TableParagraph"/>
              <w:spacing w:line="266" w:lineRule="exact"/>
              <w:ind w:left="105"/>
              <w:rPr>
                <w:sz w:val="24"/>
              </w:rPr>
            </w:pPr>
            <w:r>
              <w:rPr>
                <w:sz w:val="24"/>
              </w:rPr>
              <w:t>Компьютерные</w:t>
            </w:r>
            <w:r>
              <w:rPr>
                <w:spacing w:val="-7"/>
                <w:sz w:val="24"/>
              </w:rPr>
              <w:t xml:space="preserve"> </w:t>
            </w:r>
            <w:r>
              <w:rPr>
                <w:sz w:val="24"/>
              </w:rPr>
              <w:t>сети</w:t>
            </w:r>
            <w:r>
              <w:rPr>
                <w:spacing w:val="-1"/>
                <w:sz w:val="24"/>
              </w:rPr>
              <w:t xml:space="preserve"> </w:t>
            </w:r>
            <w:r>
              <w:rPr>
                <w:sz w:val="24"/>
              </w:rPr>
              <w:t>их</w:t>
            </w:r>
            <w:r>
              <w:rPr>
                <w:spacing w:val="-3"/>
                <w:sz w:val="24"/>
              </w:rPr>
              <w:t xml:space="preserve"> </w:t>
            </w:r>
            <w:r>
              <w:rPr>
                <w:sz w:val="24"/>
              </w:rPr>
              <w:t>классификация.</w:t>
            </w:r>
            <w:r>
              <w:rPr>
                <w:spacing w:val="-5"/>
                <w:sz w:val="24"/>
              </w:rPr>
              <w:t xml:space="preserve"> </w:t>
            </w:r>
            <w:r>
              <w:rPr>
                <w:sz w:val="24"/>
              </w:rPr>
              <w:t>Работа</w:t>
            </w:r>
            <w:r>
              <w:rPr>
                <w:spacing w:val="-3"/>
                <w:sz w:val="24"/>
              </w:rPr>
              <w:t xml:space="preserve"> </w:t>
            </w:r>
            <w:r>
              <w:rPr>
                <w:sz w:val="24"/>
              </w:rPr>
              <w:t>в</w:t>
            </w:r>
            <w:r>
              <w:rPr>
                <w:spacing w:val="-3"/>
                <w:sz w:val="24"/>
              </w:rPr>
              <w:t xml:space="preserve"> </w:t>
            </w:r>
            <w:r>
              <w:rPr>
                <w:sz w:val="24"/>
              </w:rPr>
              <w:t>локальной</w:t>
            </w:r>
            <w:r>
              <w:rPr>
                <w:spacing w:val="-2"/>
                <w:sz w:val="24"/>
              </w:rPr>
              <w:t xml:space="preserve"> сети.</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6"/>
              <w:jc w:val="center"/>
              <w:rPr>
                <w:sz w:val="24"/>
              </w:rPr>
            </w:pPr>
            <w:r>
              <w:rPr>
                <w:sz w:val="24"/>
              </w:rPr>
              <w:t>МПР</w:t>
            </w:r>
            <w:r>
              <w:rPr>
                <w:spacing w:val="-4"/>
                <w:sz w:val="24"/>
              </w:rPr>
              <w:t xml:space="preserve"> </w:t>
            </w:r>
            <w:r>
              <w:rPr>
                <w:sz w:val="24"/>
              </w:rPr>
              <w:t>12-</w:t>
            </w:r>
            <w:r>
              <w:rPr>
                <w:spacing w:val="59"/>
                <w:sz w:val="24"/>
              </w:rPr>
              <w:t xml:space="preserve"> </w:t>
            </w:r>
            <w:r>
              <w:rPr>
                <w:spacing w:val="-5"/>
                <w:sz w:val="24"/>
              </w:rPr>
              <w:t>13</w:t>
            </w:r>
          </w:p>
        </w:tc>
        <w:tc>
          <w:tcPr>
            <w:tcW w:w="1775" w:type="dxa"/>
            <w:vMerge/>
            <w:tcBorders>
              <w:top w:val="nil"/>
            </w:tcBorders>
          </w:tcPr>
          <w:p w:rsidR="006C3173" w:rsidRDefault="006C3173">
            <w:pPr>
              <w:rPr>
                <w:sz w:val="2"/>
                <w:szCs w:val="2"/>
              </w:rPr>
            </w:pPr>
          </w:p>
        </w:tc>
      </w:tr>
      <w:tr w:rsidR="006C3173">
        <w:trPr>
          <w:trHeight w:val="311"/>
        </w:trPr>
        <w:tc>
          <w:tcPr>
            <w:tcW w:w="2866" w:type="dxa"/>
            <w:tcBorders>
              <w:top w:val="nil"/>
              <w:bottom w:val="nil"/>
            </w:tcBorders>
          </w:tcPr>
          <w:p w:rsidR="006C3173" w:rsidRDefault="00A623D1">
            <w:pPr>
              <w:pStyle w:val="TableParagraph"/>
              <w:spacing w:before="10"/>
              <w:ind w:left="107"/>
              <w:rPr>
                <w:b/>
                <w:sz w:val="24"/>
              </w:rPr>
            </w:pPr>
            <w:r>
              <w:rPr>
                <w:b/>
                <w:sz w:val="24"/>
              </w:rPr>
              <w:t>Адресация</w:t>
            </w:r>
            <w:r>
              <w:rPr>
                <w:b/>
                <w:spacing w:val="-4"/>
                <w:sz w:val="24"/>
              </w:rPr>
              <w:t xml:space="preserve"> </w:t>
            </w:r>
            <w:r>
              <w:rPr>
                <w:b/>
                <w:sz w:val="24"/>
              </w:rPr>
              <w:t>в</w:t>
            </w:r>
            <w:r>
              <w:rPr>
                <w:b/>
                <w:spacing w:val="-2"/>
                <w:sz w:val="24"/>
              </w:rPr>
              <w:t xml:space="preserve"> </w:t>
            </w:r>
            <w:r>
              <w:rPr>
                <w:b/>
                <w:spacing w:val="-4"/>
                <w:sz w:val="24"/>
              </w:rPr>
              <w:t>сети</w:t>
            </w:r>
          </w:p>
        </w:tc>
        <w:tc>
          <w:tcPr>
            <w:tcW w:w="7220" w:type="dxa"/>
            <w:tcBorders>
              <w:top w:val="nil"/>
              <w:bottom w:val="nil"/>
            </w:tcBorders>
          </w:tcPr>
          <w:p w:rsidR="006C3173" w:rsidRDefault="00A623D1">
            <w:pPr>
              <w:pStyle w:val="TableParagraph"/>
              <w:spacing w:before="17" w:line="274" w:lineRule="exact"/>
              <w:ind w:left="105"/>
              <w:rPr>
                <w:sz w:val="24"/>
              </w:rPr>
            </w:pPr>
            <w:r>
              <w:rPr>
                <w:sz w:val="24"/>
              </w:rPr>
              <w:t>Топологии</w:t>
            </w:r>
            <w:r>
              <w:rPr>
                <w:spacing w:val="-8"/>
                <w:sz w:val="24"/>
              </w:rPr>
              <w:t xml:space="preserve"> </w:t>
            </w:r>
            <w:r>
              <w:rPr>
                <w:sz w:val="24"/>
              </w:rPr>
              <w:t>локальных</w:t>
            </w:r>
            <w:r>
              <w:rPr>
                <w:spacing w:val="-2"/>
                <w:sz w:val="24"/>
              </w:rPr>
              <w:t xml:space="preserve"> </w:t>
            </w:r>
            <w:r>
              <w:rPr>
                <w:sz w:val="24"/>
              </w:rPr>
              <w:t>сетей.</w:t>
            </w:r>
            <w:r>
              <w:rPr>
                <w:spacing w:val="-4"/>
                <w:sz w:val="24"/>
              </w:rPr>
              <w:t xml:space="preserve"> </w:t>
            </w:r>
            <w:r>
              <w:rPr>
                <w:sz w:val="24"/>
              </w:rPr>
              <w:t>Обмен</w:t>
            </w:r>
            <w:r>
              <w:rPr>
                <w:spacing w:val="-4"/>
                <w:sz w:val="24"/>
              </w:rPr>
              <w:t xml:space="preserve"> </w:t>
            </w:r>
            <w:r>
              <w:rPr>
                <w:sz w:val="24"/>
              </w:rPr>
              <w:t>данными.</w:t>
            </w:r>
            <w:r>
              <w:rPr>
                <w:spacing w:val="-4"/>
                <w:sz w:val="24"/>
              </w:rPr>
              <w:t xml:space="preserve"> </w:t>
            </w:r>
            <w:r>
              <w:rPr>
                <w:sz w:val="24"/>
              </w:rPr>
              <w:t>Глобальная</w:t>
            </w:r>
            <w:r>
              <w:rPr>
                <w:spacing w:val="-4"/>
                <w:sz w:val="24"/>
              </w:rPr>
              <w:t xml:space="preserve"> сеть</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A623D1">
            <w:pPr>
              <w:pStyle w:val="TableParagraph"/>
              <w:spacing w:before="5"/>
              <w:ind w:left="14" w:right="6"/>
              <w:jc w:val="center"/>
              <w:rPr>
                <w:sz w:val="24"/>
              </w:rPr>
            </w:pPr>
            <w:r>
              <w:rPr>
                <w:sz w:val="24"/>
              </w:rPr>
              <w:t>ПР</w:t>
            </w:r>
            <w:r>
              <w:rPr>
                <w:spacing w:val="-2"/>
                <w:sz w:val="24"/>
              </w:rPr>
              <w:t xml:space="preserve"> </w:t>
            </w:r>
            <w:r>
              <w:rPr>
                <w:spacing w:val="-10"/>
                <w:sz w:val="24"/>
              </w:rPr>
              <w:t>4</w:t>
            </w:r>
          </w:p>
        </w:tc>
        <w:tc>
          <w:tcPr>
            <w:tcW w:w="1775" w:type="dxa"/>
            <w:vMerge/>
            <w:tcBorders>
              <w:top w:val="nil"/>
            </w:tcBorders>
          </w:tcPr>
          <w:p w:rsidR="006C3173" w:rsidRDefault="006C3173">
            <w:pPr>
              <w:rPr>
                <w:sz w:val="2"/>
                <w:szCs w:val="2"/>
              </w:rPr>
            </w:pPr>
          </w:p>
        </w:tc>
      </w:tr>
      <w:tr w:rsidR="006C3173">
        <w:trPr>
          <w:trHeight w:val="307"/>
        </w:trPr>
        <w:tc>
          <w:tcPr>
            <w:tcW w:w="2866" w:type="dxa"/>
            <w:tcBorders>
              <w:top w:val="nil"/>
              <w:bottom w:val="nil"/>
            </w:tcBorders>
          </w:tcPr>
          <w:p w:rsidR="006C3173" w:rsidRDefault="00A623D1">
            <w:pPr>
              <w:pStyle w:val="TableParagraph"/>
              <w:spacing w:before="8"/>
              <w:ind w:left="107"/>
              <w:rPr>
                <w:b/>
                <w:sz w:val="24"/>
              </w:rPr>
            </w:pPr>
            <w:r>
              <w:rPr>
                <w:b/>
                <w:sz w:val="24"/>
              </w:rPr>
              <w:t xml:space="preserve">Интернет. </w:t>
            </w:r>
            <w:r>
              <w:rPr>
                <w:b/>
                <w:spacing w:val="-2"/>
                <w:sz w:val="24"/>
              </w:rPr>
              <w:t>Службы</w:t>
            </w:r>
          </w:p>
        </w:tc>
        <w:tc>
          <w:tcPr>
            <w:tcW w:w="7220" w:type="dxa"/>
            <w:tcBorders>
              <w:top w:val="nil"/>
              <w:bottom w:val="nil"/>
            </w:tcBorders>
          </w:tcPr>
          <w:p w:rsidR="006C3173" w:rsidRDefault="00A623D1">
            <w:pPr>
              <w:pStyle w:val="TableParagraph"/>
              <w:spacing w:before="13" w:line="274" w:lineRule="exact"/>
              <w:ind w:left="105"/>
              <w:rPr>
                <w:sz w:val="24"/>
              </w:rPr>
            </w:pPr>
            <w:r>
              <w:rPr>
                <w:sz w:val="24"/>
              </w:rPr>
              <w:t>Интернет.</w:t>
            </w:r>
            <w:r>
              <w:rPr>
                <w:spacing w:val="-3"/>
                <w:sz w:val="24"/>
              </w:rPr>
              <w:t xml:space="preserve"> </w:t>
            </w:r>
            <w:r>
              <w:rPr>
                <w:sz w:val="24"/>
              </w:rPr>
              <w:t>IP-адресация.</w:t>
            </w:r>
            <w:r>
              <w:rPr>
                <w:spacing w:val="-3"/>
                <w:sz w:val="24"/>
              </w:rPr>
              <w:t xml:space="preserve"> </w:t>
            </w:r>
            <w:r>
              <w:rPr>
                <w:sz w:val="24"/>
              </w:rPr>
              <w:t>Правовые</w:t>
            </w:r>
            <w:r>
              <w:rPr>
                <w:spacing w:val="-4"/>
                <w:sz w:val="24"/>
              </w:rPr>
              <w:t xml:space="preserve"> </w:t>
            </w:r>
            <w:r>
              <w:rPr>
                <w:sz w:val="24"/>
              </w:rPr>
              <w:t>основы</w:t>
            </w:r>
            <w:r>
              <w:rPr>
                <w:spacing w:val="-4"/>
                <w:sz w:val="24"/>
              </w:rPr>
              <w:t xml:space="preserve"> </w:t>
            </w:r>
            <w:r>
              <w:rPr>
                <w:sz w:val="24"/>
              </w:rPr>
              <w:t>работы</w:t>
            </w:r>
            <w:r>
              <w:rPr>
                <w:spacing w:val="-3"/>
                <w:sz w:val="24"/>
              </w:rPr>
              <w:t xml:space="preserve"> </w:t>
            </w:r>
            <w:r>
              <w:rPr>
                <w:sz w:val="24"/>
              </w:rPr>
              <w:t>в</w:t>
            </w:r>
            <w:r>
              <w:rPr>
                <w:spacing w:val="-4"/>
                <w:sz w:val="24"/>
              </w:rPr>
              <w:t xml:space="preserve"> </w:t>
            </w:r>
            <w:r>
              <w:rPr>
                <w:sz w:val="24"/>
              </w:rPr>
              <w:t>сети</w:t>
            </w:r>
            <w:r>
              <w:rPr>
                <w:spacing w:val="-1"/>
                <w:sz w:val="24"/>
              </w:rPr>
              <w:t xml:space="preserve"> </w:t>
            </w:r>
            <w:r>
              <w:rPr>
                <w:spacing w:val="-2"/>
                <w:sz w:val="24"/>
              </w:rPr>
              <w:t>Интернет.</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6C3173">
            <w:pPr>
              <w:pStyle w:val="TableParagraph"/>
            </w:pPr>
          </w:p>
        </w:tc>
        <w:tc>
          <w:tcPr>
            <w:tcW w:w="1775" w:type="dxa"/>
            <w:vMerge/>
            <w:tcBorders>
              <w:top w:val="nil"/>
            </w:tcBorders>
          </w:tcPr>
          <w:p w:rsidR="006C3173" w:rsidRDefault="006C3173">
            <w:pPr>
              <w:rPr>
                <w:sz w:val="2"/>
                <w:szCs w:val="2"/>
              </w:rPr>
            </w:pPr>
          </w:p>
        </w:tc>
      </w:tr>
      <w:tr w:rsidR="006C3173">
        <w:trPr>
          <w:trHeight w:val="309"/>
        </w:trPr>
        <w:tc>
          <w:tcPr>
            <w:tcW w:w="2866" w:type="dxa"/>
            <w:tcBorders>
              <w:top w:val="nil"/>
              <w:bottom w:val="nil"/>
            </w:tcBorders>
          </w:tcPr>
          <w:p w:rsidR="006C3173" w:rsidRDefault="00A623D1">
            <w:pPr>
              <w:pStyle w:val="TableParagraph"/>
              <w:spacing w:before="8"/>
              <w:ind w:left="107"/>
              <w:rPr>
                <w:b/>
                <w:sz w:val="24"/>
              </w:rPr>
            </w:pPr>
            <w:r>
              <w:rPr>
                <w:b/>
                <w:spacing w:val="-2"/>
                <w:sz w:val="24"/>
              </w:rPr>
              <w:t>Интернета</w:t>
            </w:r>
          </w:p>
        </w:tc>
        <w:tc>
          <w:tcPr>
            <w:tcW w:w="7220" w:type="dxa"/>
            <w:tcBorders>
              <w:top w:val="nil"/>
              <w:bottom w:val="nil"/>
            </w:tcBorders>
          </w:tcPr>
          <w:p w:rsidR="006C3173" w:rsidRDefault="00A623D1">
            <w:pPr>
              <w:pStyle w:val="TableParagraph"/>
              <w:spacing w:before="12"/>
              <w:ind w:left="105"/>
              <w:rPr>
                <w:sz w:val="24"/>
              </w:rPr>
            </w:pPr>
            <w:r>
              <w:rPr>
                <w:sz w:val="24"/>
              </w:rPr>
              <w:t>Службы</w:t>
            </w:r>
            <w:r>
              <w:rPr>
                <w:spacing w:val="-4"/>
                <w:sz w:val="24"/>
              </w:rPr>
              <w:t xml:space="preserve"> </w:t>
            </w:r>
            <w:r>
              <w:rPr>
                <w:sz w:val="24"/>
              </w:rPr>
              <w:t>и</w:t>
            </w:r>
            <w:r>
              <w:rPr>
                <w:spacing w:val="-3"/>
                <w:sz w:val="24"/>
              </w:rPr>
              <w:t xml:space="preserve"> </w:t>
            </w:r>
            <w:r>
              <w:rPr>
                <w:sz w:val="24"/>
              </w:rPr>
              <w:t>сервисы</w:t>
            </w:r>
            <w:r>
              <w:rPr>
                <w:spacing w:val="-3"/>
                <w:sz w:val="24"/>
              </w:rPr>
              <w:t xml:space="preserve"> </w:t>
            </w:r>
            <w:r>
              <w:rPr>
                <w:sz w:val="24"/>
              </w:rPr>
              <w:t>Интернета</w:t>
            </w:r>
            <w:r>
              <w:rPr>
                <w:spacing w:val="-3"/>
                <w:sz w:val="24"/>
              </w:rPr>
              <w:t xml:space="preserve"> </w:t>
            </w:r>
            <w:r>
              <w:rPr>
                <w:sz w:val="24"/>
              </w:rPr>
              <w:t>(электронная</w:t>
            </w:r>
            <w:r>
              <w:rPr>
                <w:spacing w:val="-3"/>
                <w:sz w:val="24"/>
              </w:rPr>
              <w:t xml:space="preserve"> </w:t>
            </w:r>
            <w:r>
              <w:rPr>
                <w:spacing w:val="-2"/>
                <w:sz w:val="24"/>
              </w:rPr>
              <w:t>почта,</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6C3173">
            <w:pPr>
              <w:pStyle w:val="TableParagraph"/>
            </w:pPr>
          </w:p>
        </w:tc>
        <w:tc>
          <w:tcPr>
            <w:tcW w:w="1775" w:type="dxa"/>
            <w:vMerge/>
            <w:tcBorders>
              <w:top w:val="nil"/>
            </w:tcBorders>
          </w:tcPr>
          <w:p w:rsidR="006C3173" w:rsidRDefault="006C3173">
            <w:pPr>
              <w:rPr>
                <w:sz w:val="2"/>
                <w:szCs w:val="2"/>
              </w:rPr>
            </w:pPr>
          </w:p>
        </w:tc>
      </w:tr>
      <w:tr w:rsidR="006C3173">
        <w:trPr>
          <w:trHeight w:val="306"/>
        </w:trPr>
        <w:tc>
          <w:tcPr>
            <w:tcW w:w="2866" w:type="dxa"/>
            <w:tcBorders>
              <w:top w:val="nil"/>
              <w:bottom w:val="nil"/>
            </w:tcBorders>
          </w:tcPr>
          <w:p w:rsidR="006C3173" w:rsidRDefault="006C3173">
            <w:pPr>
              <w:pStyle w:val="TableParagraph"/>
            </w:pPr>
          </w:p>
        </w:tc>
        <w:tc>
          <w:tcPr>
            <w:tcW w:w="7220" w:type="dxa"/>
            <w:tcBorders>
              <w:top w:val="nil"/>
              <w:bottom w:val="nil"/>
            </w:tcBorders>
          </w:tcPr>
          <w:p w:rsidR="006C3173" w:rsidRDefault="00A623D1">
            <w:pPr>
              <w:pStyle w:val="TableParagraph"/>
              <w:spacing w:before="10"/>
              <w:ind w:left="105"/>
              <w:rPr>
                <w:sz w:val="24"/>
              </w:rPr>
            </w:pPr>
            <w:r>
              <w:rPr>
                <w:sz w:val="24"/>
              </w:rPr>
              <w:t>видеоконференции,</w:t>
            </w:r>
            <w:r>
              <w:rPr>
                <w:spacing w:val="-7"/>
                <w:sz w:val="24"/>
              </w:rPr>
              <w:t xml:space="preserve"> </w:t>
            </w:r>
            <w:r>
              <w:rPr>
                <w:sz w:val="24"/>
              </w:rPr>
              <w:t>форумы,</w:t>
            </w:r>
            <w:r>
              <w:rPr>
                <w:spacing w:val="-5"/>
                <w:sz w:val="24"/>
              </w:rPr>
              <w:t xml:space="preserve"> </w:t>
            </w:r>
            <w:r>
              <w:rPr>
                <w:sz w:val="24"/>
              </w:rPr>
              <w:t>мессенджеры,</w:t>
            </w:r>
            <w:r>
              <w:rPr>
                <w:spacing w:val="-4"/>
                <w:sz w:val="24"/>
              </w:rPr>
              <w:t xml:space="preserve"> </w:t>
            </w:r>
            <w:r>
              <w:rPr>
                <w:sz w:val="24"/>
              </w:rPr>
              <w:t>социальные</w:t>
            </w:r>
            <w:r>
              <w:rPr>
                <w:spacing w:val="-6"/>
                <w:sz w:val="24"/>
              </w:rPr>
              <w:t xml:space="preserve"> </w:t>
            </w:r>
            <w:r>
              <w:rPr>
                <w:spacing w:val="-2"/>
                <w:sz w:val="24"/>
              </w:rPr>
              <w:t>сети).</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6C3173">
            <w:pPr>
              <w:pStyle w:val="TableParagraph"/>
            </w:pPr>
          </w:p>
        </w:tc>
        <w:tc>
          <w:tcPr>
            <w:tcW w:w="1775" w:type="dxa"/>
            <w:vMerge/>
            <w:tcBorders>
              <w:top w:val="nil"/>
            </w:tcBorders>
          </w:tcPr>
          <w:p w:rsidR="006C3173" w:rsidRDefault="006C3173">
            <w:pPr>
              <w:rPr>
                <w:sz w:val="2"/>
                <w:szCs w:val="2"/>
              </w:rPr>
            </w:pPr>
          </w:p>
        </w:tc>
      </w:tr>
      <w:tr w:rsidR="006C3173">
        <w:trPr>
          <w:trHeight w:val="307"/>
        </w:trPr>
        <w:tc>
          <w:tcPr>
            <w:tcW w:w="2866" w:type="dxa"/>
            <w:tcBorders>
              <w:top w:val="nil"/>
              <w:bottom w:val="nil"/>
            </w:tcBorders>
          </w:tcPr>
          <w:p w:rsidR="006C3173" w:rsidRDefault="006C3173">
            <w:pPr>
              <w:pStyle w:val="TableParagraph"/>
            </w:pPr>
          </w:p>
        </w:tc>
        <w:tc>
          <w:tcPr>
            <w:tcW w:w="7220" w:type="dxa"/>
            <w:tcBorders>
              <w:top w:val="nil"/>
              <w:bottom w:val="nil"/>
            </w:tcBorders>
          </w:tcPr>
          <w:p w:rsidR="006C3173" w:rsidRDefault="00A623D1">
            <w:pPr>
              <w:pStyle w:val="TableParagraph"/>
              <w:spacing w:before="10"/>
              <w:ind w:left="105"/>
              <w:rPr>
                <w:sz w:val="24"/>
              </w:rPr>
            </w:pPr>
            <w:r>
              <w:rPr>
                <w:sz w:val="24"/>
              </w:rPr>
              <w:t>Поиск</w:t>
            </w:r>
            <w:r>
              <w:rPr>
                <w:spacing w:val="-5"/>
                <w:sz w:val="24"/>
              </w:rPr>
              <w:t xml:space="preserve"> </w:t>
            </w:r>
            <w:r>
              <w:rPr>
                <w:sz w:val="24"/>
              </w:rPr>
              <w:t>в</w:t>
            </w:r>
            <w:r>
              <w:rPr>
                <w:spacing w:val="-4"/>
                <w:sz w:val="24"/>
              </w:rPr>
              <w:t xml:space="preserve"> </w:t>
            </w:r>
            <w:r>
              <w:rPr>
                <w:sz w:val="24"/>
              </w:rPr>
              <w:t>Интернете.</w:t>
            </w:r>
            <w:r>
              <w:rPr>
                <w:spacing w:val="-3"/>
                <w:sz w:val="24"/>
              </w:rPr>
              <w:t xml:space="preserve"> </w:t>
            </w:r>
            <w:r>
              <w:rPr>
                <w:sz w:val="24"/>
              </w:rPr>
              <w:t>Электронная</w:t>
            </w:r>
            <w:r>
              <w:rPr>
                <w:spacing w:val="-3"/>
                <w:sz w:val="24"/>
              </w:rPr>
              <w:t xml:space="preserve"> </w:t>
            </w:r>
            <w:r>
              <w:rPr>
                <w:sz w:val="24"/>
              </w:rPr>
              <w:t>коммерция.</w:t>
            </w:r>
            <w:r>
              <w:rPr>
                <w:spacing w:val="-6"/>
                <w:sz w:val="24"/>
              </w:rPr>
              <w:t xml:space="preserve"> </w:t>
            </w:r>
            <w:r>
              <w:rPr>
                <w:sz w:val="24"/>
              </w:rPr>
              <w:t>Цифровые</w:t>
            </w:r>
            <w:r>
              <w:rPr>
                <w:spacing w:val="-4"/>
                <w:sz w:val="24"/>
              </w:rPr>
              <w:t xml:space="preserve"> </w:t>
            </w:r>
            <w:r>
              <w:rPr>
                <w:spacing w:val="-2"/>
                <w:sz w:val="24"/>
              </w:rPr>
              <w:t>сервисы</w:t>
            </w:r>
          </w:p>
        </w:tc>
        <w:tc>
          <w:tcPr>
            <w:tcW w:w="1171" w:type="dxa"/>
            <w:tcBorders>
              <w:top w:val="nil"/>
              <w:bottom w:val="nil"/>
            </w:tcBorders>
          </w:tcPr>
          <w:p w:rsidR="006C3173" w:rsidRDefault="006C3173">
            <w:pPr>
              <w:pStyle w:val="TableParagraph"/>
            </w:pPr>
          </w:p>
        </w:tc>
        <w:tc>
          <w:tcPr>
            <w:tcW w:w="1752" w:type="dxa"/>
            <w:tcBorders>
              <w:top w:val="nil"/>
              <w:bottom w:val="nil"/>
            </w:tcBorders>
          </w:tcPr>
          <w:p w:rsidR="006C3173" w:rsidRDefault="006C3173">
            <w:pPr>
              <w:pStyle w:val="TableParagraph"/>
            </w:pPr>
          </w:p>
        </w:tc>
        <w:tc>
          <w:tcPr>
            <w:tcW w:w="1775" w:type="dxa"/>
            <w:vMerge/>
            <w:tcBorders>
              <w:top w:val="nil"/>
            </w:tcBorders>
          </w:tcPr>
          <w:p w:rsidR="006C3173" w:rsidRDefault="006C3173">
            <w:pPr>
              <w:rPr>
                <w:sz w:val="2"/>
                <w:szCs w:val="2"/>
              </w:rPr>
            </w:pPr>
          </w:p>
        </w:tc>
      </w:tr>
      <w:tr w:rsidR="006C3173">
        <w:trPr>
          <w:trHeight w:val="333"/>
        </w:trPr>
        <w:tc>
          <w:tcPr>
            <w:tcW w:w="2866" w:type="dxa"/>
            <w:tcBorders>
              <w:top w:val="nil"/>
              <w:bottom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1"/>
              <w:ind w:left="105"/>
              <w:rPr>
                <w:sz w:val="24"/>
              </w:rPr>
            </w:pPr>
            <w:r>
              <w:rPr>
                <w:sz w:val="24"/>
              </w:rPr>
              <w:t>государственных</w:t>
            </w:r>
            <w:r>
              <w:rPr>
                <w:spacing w:val="-4"/>
                <w:sz w:val="24"/>
              </w:rPr>
              <w:t xml:space="preserve"> </w:t>
            </w:r>
            <w:r>
              <w:rPr>
                <w:sz w:val="24"/>
              </w:rPr>
              <w:t>услуг.</w:t>
            </w:r>
            <w:r>
              <w:rPr>
                <w:spacing w:val="-3"/>
                <w:sz w:val="24"/>
              </w:rPr>
              <w:t xml:space="preserve"> </w:t>
            </w:r>
            <w:r>
              <w:rPr>
                <w:sz w:val="24"/>
              </w:rPr>
              <w:t>Достоверность</w:t>
            </w:r>
            <w:r>
              <w:rPr>
                <w:spacing w:val="-3"/>
                <w:sz w:val="24"/>
              </w:rPr>
              <w:t xml:space="preserve"> </w:t>
            </w:r>
            <w:r>
              <w:rPr>
                <w:sz w:val="24"/>
              </w:rPr>
              <w:t>информации</w:t>
            </w:r>
            <w:r>
              <w:rPr>
                <w:spacing w:val="-4"/>
                <w:sz w:val="24"/>
              </w:rPr>
              <w:t xml:space="preserve"> </w:t>
            </w:r>
            <w:r>
              <w:rPr>
                <w:sz w:val="24"/>
              </w:rPr>
              <w:t>в</w:t>
            </w:r>
            <w:r>
              <w:rPr>
                <w:spacing w:val="-5"/>
                <w:sz w:val="24"/>
              </w:rPr>
              <w:t xml:space="preserve"> </w:t>
            </w:r>
            <w:r>
              <w:rPr>
                <w:spacing w:val="-2"/>
                <w:sz w:val="24"/>
              </w:rPr>
              <w:t>Интернете</w:t>
            </w:r>
          </w:p>
        </w:tc>
        <w:tc>
          <w:tcPr>
            <w:tcW w:w="1171" w:type="dxa"/>
            <w:tcBorders>
              <w:top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vMerge/>
            <w:tcBorders>
              <w:top w:val="nil"/>
            </w:tcBorders>
          </w:tcPr>
          <w:p w:rsidR="006C3173" w:rsidRDefault="006C3173">
            <w:pPr>
              <w:rPr>
                <w:sz w:val="2"/>
                <w:szCs w:val="2"/>
              </w:rPr>
            </w:pPr>
          </w:p>
        </w:tc>
      </w:tr>
      <w:tr w:rsidR="006C3173">
        <w:trPr>
          <w:trHeight w:val="318"/>
        </w:trPr>
        <w:tc>
          <w:tcPr>
            <w:tcW w:w="2866" w:type="dxa"/>
            <w:tcBorders>
              <w:top w:val="nil"/>
            </w:tcBorders>
          </w:tcPr>
          <w:p w:rsidR="006C3173" w:rsidRDefault="006C3173">
            <w:pPr>
              <w:pStyle w:val="TableParagraph"/>
              <w:rPr>
                <w:sz w:val="24"/>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tcBorders>
              <w:top w:val="nil"/>
            </w:tcBorders>
          </w:tcPr>
          <w:p w:rsidR="006C3173" w:rsidRDefault="006C3173">
            <w:pPr>
              <w:pStyle w:val="TableParagraph"/>
              <w:rPr>
                <w:sz w:val="24"/>
              </w:rPr>
            </w:pPr>
          </w:p>
        </w:tc>
        <w:tc>
          <w:tcPr>
            <w:tcW w:w="1775" w:type="dxa"/>
            <w:vMerge/>
            <w:tcBorders>
              <w:top w:val="nil"/>
            </w:tcBorders>
          </w:tcPr>
          <w:p w:rsidR="006C3173" w:rsidRDefault="006C3173">
            <w:pPr>
              <w:rPr>
                <w:sz w:val="2"/>
                <w:szCs w:val="2"/>
              </w:rPr>
            </w:pPr>
          </w:p>
        </w:tc>
      </w:tr>
    </w:tbl>
    <w:p w:rsidR="006C3173" w:rsidRDefault="006C3173">
      <w:pPr>
        <w:rPr>
          <w:sz w:val="2"/>
          <w:szCs w:val="2"/>
        </w:rPr>
        <w:sectPr w:rsidR="006C3173">
          <w:footerReference w:type="default" r:id="rId15"/>
          <w:pgSz w:w="16840" w:h="11910" w:orient="landscape"/>
          <w:pgMar w:top="1100" w:right="708" w:bottom="1140" w:left="1133" w:header="0" w:footer="942" w:gutter="0"/>
          <w:pgNumType w:start="14"/>
          <w:cols w:space="720"/>
        </w:sectPr>
      </w:pPr>
    </w:p>
    <w:p w:rsidR="006C3173" w:rsidRDefault="006C3173">
      <w:pPr>
        <w:pStyle w:val="a4"/>
        <w:spacing w:before="3"/>
        <w:ind w:left="0"/>
        <w:rPr>
          <w:b/>
          <w:sz w:val="2"/>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636"/>
        </w:trPr>
        <w:tc>
          <w:tcPr>
            <w:tcW w:w="2866" w:type="dxa"/>
          </w:tcPr>
          <w:p w:rsidR="006C3173" w:rsidRDefault="006C3173">
            <w:pPr>
              <w:pStyle w:val="TableParagraph"/>
              <w:rPr>
                <w:sz w:val="24"/>
              </w:rPr>
            </w:pPr>
          </w:p>
        </w:tc>
        <w:tc>
          <w:tcPr>
            <w:tcW w:w="7220" w:type="dxa"/>
          </w:tcPr>
          <w:p w:rsidR="006C3173" w:rsidRDefault="00A623D1">
            <w:pPr>
              <w:pStyle w:val="TableParagraph"/>
              <w:spacing w:line="273" w:lineRule="exact"/>
              <w:ind w:left="105"/>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4.</w:t>
            </w:r>
            <w:r>
              <w:rPr>
                <w:b/>
                <w:spacing w:val="-8"/>
                <w:sz w:val="24"/>
              </w:rPr>
              <w:t xml:space="preserve"> </w:t>
            </w:r>
            <w:r>
              <w:rPr>
                <w:sz w:val="24"/>
              </w:rPr>
              <w:t>Расширенный</w:t>
            </w:r>
            <w:r>
              <w:rPr>
                <w:spacing w:val="-3"/>
                <w:sz w:val="24"/>
              </w:rPr>
              <w:t xml:space="preserve"> </w:t>
            </w:r>
            <w:r>
              <w:rPr>
                <w:sz w:val="24"/>
              </w:rPr>
              <w:t>поиск</w:t>
            </w:r>
            <w:r>
              <w:rPr>
                <w:spacing w:val="-3"/>
                <w:sz w:val="24"/>
              </w:rPr>
              <w:t xml:space="preserve"> </w:t>
            </w:r>
            <w:r>
              <w:rPr>
                <w:sz w:val="24"/>
              </w:rPr>
              <w:t>информации</w:t>
            </w:r>
            <w:r>
              <w:rPr>
                <w:spacing w:val="-3"/>
                <w:sz w:val="24"/>
              </w:rPr>
              <w:t xml:space="preserve"> </w:t>
            </w:r>
            <w:r>
              <w:rPr>
                <w:sz w:val="24"/>
              </w:rPr>
              <w:t>в</w:t>
            </w:r>
            <w:r>
              <w:rPr>
                <w:spacing w:val="-4"/>
                <w:sz w:val="24"/>
              </w:rPr>
              <w:t xml:space="preserve"> сети</w:t>
            </w:r>
          </w:p>
          <w:p w:rsidR="006C3173" w:rsidRDefault="00A623D1">
            <w:pPr>
              <w:pStyle w:val="TableParagraph"/>
              <w:spacing w:before="41"/>
              <w:ind w:left="105"/>
              <w:rPr>
                <w:sz w:val="24"/>
              </w:rPr>
            </w:pPr>
            <w:r>
              <w:rPr>
                <w:spacing w:val="-2"/>
                <w:sz w:val="24"/>
              </w:rPr>
              <w:t>Интернет</w:t>
            </w:r>
          </w:p>
        </w:tc>
        <w:tc>
          <w:tcPr>
            <w:tcW w:w="1171" w:type="dxa"/>
          </w:tcPr>
          <w:p w:rsidR="006C3173" w:rsidRDefault="00A623D1">
            <w:pPr>
              <w:pStyle w:val="TableParagraph"/>
              <w:spacing w:line="273" w:lineRule="exact"/>
              <w:ind w:left="10"/>
              <w:jc w:val="center"/>
              <w:rPr>
                <w:i/>
                <w:sz w:val="24"/>
              </w:rPr>
            </w:pPr>
            <w:r>
              <w:rPr>
                <w:i/>
                <w:spacing w:val="-10"/>
                <w:sz w:val="24"/>
              </w:rPr>
              <w:t>2</w:t>
            </w:r>
          </w:p>
        </w:tc>
        <w:tc>
          <w:tcPr>
            <w:tcW w:w="1752" w:type="dxa"/>
          </w:tcPr>
          <w:p w:rsidR="006C3173" w:rsidRDefault="006C3173">
            <w:pPr>
              <w:pStyle w:val="TableParagraph"/>
              <w:rPr>
                <w:sz w:val="24"/>
              </w:rPr>
            </w:pPr>
          </w:p>
        </w:tc>
        <w:tc>
          <w:tcPr>
            <w:tcW w:w="1775" w:type="dxa"/>
          </w:tcPr>
          <w:p w:rsidR="006C3173" w:rsidRDefault="00A623D1">
            <w:pPr>
              <w:pStyle w:val="TableParagraph"/>
              <w:spacing w:line="273" w:lineRule="exact"/>
              <w:ind w:left="11" w:right="5"/>
              <w:jc w:val="center"/>
              <w:rPr>
                <w:sz w:val="24"/>
              </w:rPr>
            </w:pPr>
            <w:r>
              <w:rPr>
                <w:spacing w:val="-5"/>
                <w:sz w:val="24"/>
              </w:rPr>
              <w:t>ПР</w:t>
            </w:r>
          </w:p>
        </w:tc>
      </w:tr>
      <w:tr w:rsidR="006C3173">
        <w:trPr>
          <w:trHeight w:val="318"/>
        </w:trPr>
        <w:tc>
          <w:tcPr>
            <w:tcW w:w="2866" w:type="dxa"/>
            <w:vMerge w:val="restart"/>
          </w:tcPr>
          <w:p w:rsidR="006C3173" w:rsidRDefault="00A623D1">
            <w:pPr>
              <w:pStyle w:val="TableParagraph"/>
              <w:spacing w:line="276" w:lineRule="auto"/>
              <w:ind w:left="107" w:right="106"/>
              <w:rPr>
                <w:b/>
                <w:sz w:val="24"/>
              </w:rPr>
            </w:pPr>
            <w:r>
              <w:rPr>
                <w:b/>
                <w:sz w:val="24"/>
              </w:rPr>
              <w:t xml:space="preserve">Тема 1.7. </w:t>
            </w:r>
            <w:r>
              <w:rPr>
                <w:b/>
                <w:spacing w:val="-2"/>
                <w:sz w:val="24"/>
              </w:rPr>
              <w:t>Информационная безопасность</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0" w:lineRule="exact"/>
              <w:ind w:left="10"/>
              <w:jc w:val="center"/>
              <w:rPr>
                <w:i/>
                <w:sz w:val="24"/>
              </w:rPr>
            </w:pPr>
            <w:r>
              <w:rPr>
                <w:i/>
                <w:spacing w:val="-10"/>
                <w:sz w:val="24"/>
              </w:rPr>
              <w:t>2</w:t>
            </w:r>
          </w:p>
        </w:tc>
        <w:tc>
          <w:tcPr>
            <w:tcW w:w="1752" w:type="dxa"/>
            <w:vMerge w:val="restart"/>
          </w:tcPr>
          <w:p w:rsidR="006C3173" w:rsidRDefault="00A623D1">
            <w:pPr>
              <w:pStyle w:val="TableParagraph"/>
              <w:spacing w:line="270" w:lineRule="exact"/>
              <w:ind w:left="14" w:right="6"/>
              <w:jc w:val="center"/>
              <w:rPr>
                <w:sz w:val="24"/>
              </w:rPr>
            </w:pPr>
            <w:r>
              <w:rPr>
                <w:sz w:val="24"/>
              </w:rPr>
              <w:t>ЛР</w:t>
            </w:r>
            <w:r>
              <w:rPr>
                <w:spacing w:val="-1"/>
                <w:sz w:val="24"/>
              </w:rPr>
              <w:t xml:space="preserve"> </w:t>
            </w:r>
            <w:r>
              <w:rPr>
                <w:sz w:val="24"/>
              </w:rPr>
              <w:t>1-</w:t>
            </w:r>
            <w:r>
              <w:rPr>
                <w:spacing w:val="-5"/>
                <w:sz w:val="24"/>
              </w:rPr>
              <w:t>6,</w:t>
            </w:r>
          </w:p>
          <w:p w:rsidR="006C3173" w:rsidRDefault="00A623D1">
            <w:pPr>
              <w:pStyle w:val="TableParagraph"/>
              <w:spacing w:before="43"/>
              <w:ind w:left="14" w:right="6"/>
              <w:jc w:val="center"/>
              <w:rPr>
                <w:sz w:val="24"/>
              </w:rPr>
            </w:pPr>
            <w:r>
              <w:rPr>
                <w:sz w:val="24"/>
              </w:rPr>
              <w:t>ЛВР</w:t>
            </w:r>
            <w:r>
              <w:rPr>
                <w:spacing w:val="-3"/>
                <w:sz w:val="24"/>
              </w:rPr>
              <w:t xml:space="preserve"> </w:t>
            </w:r>
            <w:r>
              <w:rPr>
                <w:sz w:val="24"/>
              </w:rPr>
              <w:t>6-</w:t>
            </w:r>
            <w:r>
              <w:rPr>
                <w:spacing w:val="-5"/>
                <w:sz w:val="24"/>
              </w:rPr>
              <w:t>10,</w:t>
            </w:r>
          </w:p>
          <w:p w:rsidR="006C3173" w:rsidRDefault="00A623D1">
            <w:pPr>
              <w:pStyle w:val="TableParagraph"/>
              <w:spacing w:before="41"/>
              <w:ind w:left="14" w:right="3"/>
              <w:jc w:val="center"/>
              <w:rPr>
                <w:sz w:val="24"/>
              </w:rPr>
            </w:pPr>
            <w:r>
              <w:rPr>
                <w:sz w:val="24"/>
              </w:rPr>
              <w:t>МПР</w:t>
            </w:r>
            <w:r>
              <w:rPr>
                <w:spacing w:val="-5"/>
                <w:sz w:val="24"/>
              </w:rPr>
              <w:t xml:space="preserve"> </w:t>
            </w:r>
            <w:r>
              <w:rPr>
                <w:sz w:val="24"/>
              </w:rPr>
              <w:t>12-</w:t>
            </w:r>
            <w:r>
              <w:rPr>
                <w:spacing w:val="-5"/>
                <w:sz w:val="24"/>
              </w:rPr>
              <w:t>13,</w:t>
            </w:r>
          </w:p>
          <w:p w:rsidR="006C3173" w:rsidRDefault="00A623D1">
            <w:pPr>
              <w:pStyle w:val="TableParagraph"/>
              <w:spacing w:before="41"/>
              <w:ind w:left="14" w:right="6"/>
              <w:jc w:val="center"/>
              <w:rPr>
                <w:sz w:val="24"/>
              </w:rPr>
            </w:pPr>
            <w:r>
              <w:rPr>
                <w:sz w:val="24"/>
              </w:rPr>
              <w:t>ПР</w:t>
            </w:r>
            <w:r>
              <w:rPr>
                <w:spacing w:val="-2"/>
                <w:sz w:val="24"/>
              </w:rPr>
              <w:t xml:space="preserve"> </w:t>
            </w:r>
            <w:r>
              <w:rPr>
                <w:spacing w:val="-10"/>
                <w:sz w:val="24"/>
              </w:rPr>
              <w:t>5</w:t>
            </w:r>
          </w:p>
        </w:tc>
        <w:tc>
          <w:tcPr>
            <w:tcW w:w="1775" w:type="dxa"/>
            <w:vMerge w:val="restart"/>
          </w:tcPr>
          <w:p w:rsidR="006C3173" w:rsidRDefault="00A623D1">
            <w:pPr>
              <w:pStyle w:val="TableParagraph"/>
              <w:spacing w:line="270" w:lineRule="exact"/>
              <w:ind w:left="11"/>
              <w:jc w:val="center"/>
              <w:rPr>
                <w:sz w:val="24"/>
              </w:rPr>
            </w:pPr>
            <w:r>
              <w:rPr>
                <w:spacing w:val="-5"/>
                <w:sz w:val="24"/>
              </w:rPr>
              <w:t>УО</w:t>
            </w:r>
          </w:p>
        </w:tc>
      </w:tr>
      <w:tr w:rsidR="006C3173">
        <w:trPr>
          <w:trHeight w:val="1903"/>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sz w:val="24"/>
              </w:rPr>
              <w:t>Информационная</w:t>
            </w:r>
            <w:r>
              <w:rPr>
                <w:spacing w:val="-6"/>
                <w:sz w:val="24"/>
              </w:rPr>
              <w:t xml:space="preserve"> </w:t>
            </w:r>
            <w:r>
              <w:rPr>
                <w:sz w:val="24"/>
              </w:rPr>
              <w:t>безопасность.</w:t>
            </w:r>
            <w:r>
              <w:rPr>
                <w:spacing w:val="-6"/>
                <w:sz w:val="24"/>
              </w:rPr>
              <w:t xml:space="preserve"> </w:t>
            </w:r>
            <w:r>
              <w:rPr>
                <w:sz w:val="24"/>
              </w:rPr>
              <w:t>Защита</w:t>
            </w:r>
            <w:r>
              <w:rPr>
                <w:spacing w:val="-5"/>
                <w:sz w:val="24"/>
              </w:rPr>
              <w:t xml:space="preserve"> </w:t>
            </w:r>
            <w:r>
              <w:rPr>
                <w:spacing w:val="-2"/>
                <w:sz w:val="24"/>
              </w:rPr>
              <w:t>информации.</w:t>
            </w:r>
          </w:p>
          <w:p w:rsidR="006C3173" w:rsidRDefault="00A623D1">
            <w:pPr>
              <w:pStyle w:val="TableParagraph"/>
              <w:spacing w:before="41"/>
              <w:ind w:left="105"/>
              <w:rPr>
                <w:sz w:val="24"/>
              </w:rPr>
            </w:pPr>
            <w:r>
              <w:rPr>
                <w:sz w:val="24"/>
              </w:rPr>
              <w:t>Информационная</w:t>
            </w:r>
            <w:r>
              <w:rPr>
                <w:spacing w:val="-6"/>
                <w:sz w:val="24"/>
              </w:rPr>
              <w:t xml:space="preserve"> </w:t>
            </w:r>
            <w:r>
              <w:rPr>
                <w:sz w:val="24"/>
              </w:rPr>
              <w:t>безопасность</w:t>
            </w:r>
            <w:r>
              <w:rPr>
                <w:spacing w:val="-3"/>
                <w:sz w:val="24"/>
              </w:rPr>
              <w:t xml:space="preserve"> </w:t>
            </w:r>
            <w:r>
              <w:rPr>
                <w:sz w:val="24"/>
              </w:rPr>
              <w:t>в</w:t>
            </w:r>
            <w:r>
              <w:rPr>
                <w:spacing w:val="-5"/>
                <w:sz w:val="24"/>
              </w:rPr>
              <w:t xml:space="preserve"> </w:t>
            </w:r>
            <w:r>
              <w:rPr>
                <w:sz w:val="24"/>
              </w:rPr>
              <w:t>мире,</w:t>
            </w:r>
            <w:r>
              <w:rPr>
                <w:spacing w:val="-4"/>
                <w:sz w:val="24"/>
              </w:rPr>
              <w:t xml:space="preserve"> </w:t>
            </w:r>
            <w:r>
              <w:rPr>
                <w:sz w:val="24"/>
              </w:rPr>
              <w:t>России.</w:t>
            </w:r>
            <w:r>
              <w:rPr>
                <w:spacing w:val="-3"/>
                <w:sz w:val="24"/>
              </w:rPr>
              <w:t xml:space="preserve"> </w:t>
            </w:r>
            <w:r>
              <w:rPr>
                <w:spacing w:val="-2"/>
                <w:sz w:val="24"/>
              </w:rPr>
              <w:t>Вредоносные</w:t>
            </w:r>
          </w:p>
          <w:p w:rsidR="006C3173" w:rsidRDefault="00A623D1">
            <w:pPr>
              <w:pStyle w:val="TableParagraph"/>
              <w:spacing w:before="40" w:line="276" w:lineRule="auto"/>
              <w:ind w:left="105"/>
              <w:rPr>
                <w:sz w:val="24"/>
              </w:rPr>
            </w:pPr>
            <w:r>
              <w:rPr>
                <w:sz w:val="24"/>
              </w:rPr>
              <w:t>программы.</w:t>
            </w:r>
            <w:r>
              <w:rPr>
                <w:spacing w:val="-8"/>
                <w:sz w:val="24"/>
              </w:rPr>
              <w:t xml:space="preserve"> </w:t>
            </w:r>
            <w:r>
              <w:rPr>
                <w:sz w:val="24"/>
              </w:rPr>
              <w:t>Антивирусные</w:t>
            </w:r>
            <w:r>
              <w:rPr>
                <w:spacing w:val="-10"/>
                <w:sz w:val="24"/>
              </w:rPr>
              <w:t xml:space="preserve"> </w:t>
            </w:r>
            <w:r>
              <w:rPr>
                <w:sz w:val="24"/>
              </w:rPr>
              <w:t>программы.</w:t>
            </w:r>
            <w:r>
              <w:rPr>
                <w:spacing w:val="-8"/>
                <w:sz w:val="24"/>
              </w:rPr>
              <w:t xml:space="preserve"> </w:t>
            </w:r>
            <w:r>
              <w:rPr>
                <w:sz w:val="24"/>
              </w:rPr>
              <w:t>Безопасность</w:t>
            </w:r>
            <w:r>
              <w:rPr>
                <w:spacing w:val="-7"/>
                <w:sz w:val="24"/>
              </w:rPr>
              <w:t xml:space="preserve"> </w:t>
            </w:r>
            <w:r>
              <w:rPr>
                <w:sz w:val="24"/>
              </w:rPr>
              <w:t>в</w:t>
            </w:r>
            <w:r>
              <w:rPr>
                <w:spacing w:val="-9"/>
                <w:sz w:val="24"/>
              </w:rPr>
              <w:t xml:space="preserve"> </w:t>
            </w:r>
            <w:r>
              <w:rPr>
                <w:sz w:val="24"/>
              </w:rPr>
              <w:t>Интернете (сетевые угрозы, мошенничество). Тренды в развитии цифровых технологий; риски и прогнозы использования цифровых</w:t>
            </w:r>
          </w:p>
          <w:p w:rsidR="006C3173" w:rsidRDefault="00A623D1">
            <w:pPr>
              <w:pStyle w:val="TableParagraph"/>
              <w:spacing w:before="2"/>
              <w:ind w:left="105"/>
              <w:rPr>
                <w:sz w:val="24"/>
              </w:rPr>
            </w:pPr>
            <w:r>
              <w:rPr>
                <w:sz w:val="24"/>
              </w:rPr>
              <w:t>технологий</w:t>
            </w:r>
            <w:r>
              <w:rPr>
                <w:spacing w:val="-7"/>
                <w:sz w:val="24"/>
              </w:rPr>
              <w:t xml:space="preserve"> </w:t>
            </w:r>
            <w:r>
              <w:rPr>
                <w:sz w:val="24"/>
              </w:rPr>
              <w:t>при</w:t>
            </w:r>
            <w:r>
              <w:rPr>
                <w:spacing w:val="-5"/>
                <w:sz w:val="24"/>
              </w:rPr>
              <w:t xml:space="preserve"> </w:t>
            </w:r>
            <w:r>
              <w:rPr>
                <w:sz w:val="24"/>
              </w:rPr>
              <w:t>решении</w:t>
            </w:r>
            <w:r>
              <w:rPr>
                <w:spacing w:val="-6"/>
                <w:sz w:val="24"/>
              </w:rPr>
              <w:t xml:space="preserve"> </w:t>
            </w:r>
            <w:r>
              <w:rPr>
                <w:sz w:val="24"/>
              </w:rPr>
              <w:t>профессиональных</w:t>
            </w:r>
            <w:r>
              <w:rPr>
                <w:spacing w:val="-5"/>
                <w:sz w:val="24"/>
              </w:rPr>
              <w:t xml:space="preserve"> </w:t>
            </w:r>
            <w:r>
              <w:rPr>
                <w:spacing w:val="-2"/>
                <w:sz w:val="24"/>
              </w:rPr>
              <w:t>задачи</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8"/>
        </w:trPr>
        <w:tc>
          <w:tcPr>
            <w:tcW w:w="2866" w:type="dxa"/>
          </w:tcPr>
          <w:p w:rsidR="006C3173" w:rsidRDefault="00A623D1">
            <w:pPr>
              <w:pStyle w:val="TableParagraph"/>
              <w:spacing w:line="275" w:lineRule="exact"/>
              <w:ind w:left="107"/>
              <w:rPr>
                <w:b/>
                <w:sz w:val="24"/>
              </w:rPr>
            </w:pPr>
            <w:r>
              <w:rPr>
                <w:b/>
                <w:sz w:val="24"/>
              </w:rPr>
              <w:t>Раздел</w:t>
            </w:r>
            <w:r>
              <w:rPr>
                <w:b/>
                <w:spacing w:val="-4"/>
                <w:sz w:val="24"/>
              </w:rPr>
              <w:t xml:space="preserve"> </w:t>
            </w:r>
            <w:r>
              <w:rPr>
                <w:b/>
                <w:spacing w:val="-5"/>
                <w:sz w:val="24"/>
              </w:rPr>
              <w:t>2.</w:t>
            </w:r>
          </w:p>
        </w:tc>
        <w:tc>
          <w:tcPr>
            <w:tcW w:w="7220" w:type="dxa"/>
          </w:tcPr>
          <w:p w:rsidR="006C3173" w:rsidRDefault="00A623D1">
            <w:pPr>
              <w:pStyle w:val="TableParagraph"/>
              <w:spacing w:line="275" w:lineRule="exact"/>
              <w:ind w:left="105"/>
              <w:rPr>
                <w:b/>
                <w:sz w:val="24"/>
              </w:rPr>
            </w:pPr>
            <w:r>
              <w:rPr>
                <w:b/>
                <w:sz w:val="24"/>
              </w:rPr>
              <w:t>Использование</w:t>
            </w:r>
            <w:r>
              <w:rPr>
                <w:b/>
                <w:spacing w:val="-5"/>
                <w:sz w:val="24"/>
              </w:rPr>
              <w:t xml:space="preserve"> </w:t>
            </w:r>
            <w:r>
              <w:rPr>
                <w:b/>
                <w:sz w:val="24"/>
              </w:rPr>
              <w:t>программных</w:t>
            </w:r>
            <w:r>
              <w:rPr>
                <w:b/>
                <w:spacing w:val="-4"/>
                <w:sz w:val="24"/>
              </w:rPr>
              <w:t xml:space="preserve"> </w:t>
            </w:r>
            <w:r>
              <w:rPr>
                <w:b/>
                <w:sz w:val="24"/>
              </w:rPr>
              <w:t>систем</w:t>
            </w:r>
            <w:r>
              <w:rPr>
                <w:b/>
                <w:spacing w:val="-5"/>
                <w:sz w:val="24"/>
              </w:rPr>
              <w:t xml:space="preserve"> </w:t>
            </w:r>
            <w:r>
              <w:rPr>
                <w:b/>
                <w:sz w:val="24"/>
              </w:rPr>
              <w:t>и</w:t>
            </w:r>
            <w:r>
              <w:rPr>
                <w:b/>
                <w:spacing w:val="-4"/>
                <w:sz w:val="24"/>
              </w:rPr>
              <w:t xml:space="preserve"> </w:t>
            </w:r>
            <w:r>
              <w:rPr>
                <w:b/>
                <w:spacing w:val="-2"/>
                <w:sz w:val="24"/>
              </w:rPr>
              <w:t>сервисов</w:t>
            </w:r>
          </w:p>
        </w:tc>
        <w:tc>
          <w:tcPr>
            <w:tcW w:w="1171" w:type="dxa"/>
          </w:tcPr>
          <w:p w:rsidR="006C3173" w:rsidRDefault="00A623D1">
            <w:pPr>
              <w:pStyle w:val="TableParagraph"/>
              <w:spacing w:line="275" w:lineRule="exact"/>
              <w:ind w:left="10"/>
              <w:jc w:val="center"/>
              <w:rPr>
                <w:b/>
                <w:i/>
                <w:sz w:val="24"/>
              </w:rPr>
            </w:pPr>
            <w:r>
              <w:rPr>
                <w:b/>
                <w:i/>
                <w:spacing w:val="-5"/>
                <w:sz w:val="24"/>
              </w:rPr>
              <w:t>22</w:t>
            </w:r>
          </w:p>
        </w:tc>
        <w:tc>
          <w:tcPr>
            <w:tcW w:w="1752" w:type="dxa"/>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6"/>
        </w:trPr>
        <w:tc>
          <w:tcPr>
            <w:tcW w:w="2866" w:type="dxa"/>
            <w:tcBorders>
              <w:bottom w:val="nil"/>
            </w:tcBorders>
          </w:tcPr>
          <w:p w:rsidR="006C3173" w:rsidRDefault="00A623D1">
            <w:pPr>
              <w:pStyle w:val="TableParagraph"/>
              <w:spacing w:line="275" w:lineRule="exact"/>
              <w:ind w:left="107"/>
              <w:rPr>
                <w:b/>
                <w:sz w:val="24"/>
              </w:rPr>
            </w:pPr>
            <w:r>
              <w:rPr>
                <w:b/>
                <w:sz w:val="24"/>
              </w:rPr>
              <w:t>Тема</w:t>
            </w:r>
            <w:r>
              <w:rPr>
                <w:b/>
                <w:spacing w:val="-1"/>
                <w:sz w:val="24"/>
              </w:rPr>
              <w:t xml:space="preserve"> </w:t>
            </w:r>
            <w:r>
              <w:rPr>
                <w:b/>
                <w:sz w:val="24"/>
              </w:rPr>
              <w:t xml:space="preserve">2.1. </w:t>
            </w:r>
            <w:r>
              <w:rPr>
                <w:b/>
                <w:spacing w:val="-2"/>
                <w:sz w:val="24"/>
              </w:rPr>
              <w:t>Обработка</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tc>
        <w:tc>
          <w:tcPr>
            <w:tcW w:w="1775" w:type="dxa"/>
            <w:tcBorders>
              <w:bottom w:val="nil"/>
            </w:tcBorders>
          </w:tcPr>
          <w:p w:rsidR="006C3173" w:rsidRDefault="00A623D1">
            <w:pPr>
              <w:pStyle w:val="TableParagraph"/>
              <w:spacing w:line="270" w:lineRule="exact"/>
              <w:ind w:left="11"/>
              <w:jc w:val="center"/>
              <w:rPr>
                <w:sz w:val="24"/>
              </w:rPr>
            </w:pPr>
            <w:r>
              <w:rPr>
                <w:spacing w:val="-5"/>
                <w:sz w:val="24"/>
              </w:rPr>
              <w:t>УО</w:t>
            </w:r>
          </w:p>
        </w:tc>
      </w:tr>
      <w:tr w:rsidR="006C3173">
        <w:trPr>
          <w:trHeight w:val="290"/>
        </w:trPr>
        <w:tc>
          <w:tcPr>
            <w:tcW w:w="2866" w:type="dxa"/>
            <w:tcBorders>
              <w:top w:val="nil"/>
              <w:bottom w:val="nil"/>
            </w:tcBorders>
          </w:tcPr>
          <w:p w:rsidR="006C3173" w:rsidRDefault="00A623D1">
            <w:pPr>
              <w:pStyle w:val="TableParagraph"/>
              <w:spacing w:line="265" w:lineRule="exact"/>
              <w:ind w:left="107"/>
              <w:rPr>
                <w:b/>
                <w:sz w:val="24"/>
              </w:rPr>
            </w:pPr>
            <w:r>
              <w:rPr>
                <w:b/>
                <w:sz w:val="24"/>
              </w:rPr>
              <w:t>информации</w:t>
            </w:r>
            <w:r>
              <w:rPr>
                <w:b/>
                <w:spacing w:val="-8"/>
                <w:sz w:val="24"/>
              </w:rPr>
              <w:t xml:space="preserve"> </w:t>
            </w:r>
            <w:r>
              <w:rPr>
                <w:b/>
                <w:spacing w:val="-10"/>
                <w:sz w:val="24"/>
              </w:rPr>
              <w:t>в</w:t>
            </w:r>
          </w:p>
        </w:tc>
        <w:tc>
          <w:tcPr>
            <w:tcW w:w="7220" w:type="dxa"/>
            <w:tcBorders>
              <w:bottom w:val="nil"/>
            </w:tcBorders>
          </w:tcPr>
          <w:p w:rsidR="006C3173" w:rsidRDefault="00A623D1">
            <w:pPr>
              <w:pStyle w:val="TableParagraph"/>
              <w:spacing w:line="270" w:lineRule="exact"/>
              <w:ind w:left="105"/>
              <w:rPr>
                <w:sz w:val="24"/>
              </w:rPr>
            </w:pPr>
            <w:r>
              <w:rPr>
                <w:sz w:val="24"/>
              </w:rPr>
              <w:t>Текстовые</w:t>
            </w:r>
            <w:r>
              <w:rPr>
                <w:spacing w:val="-5"/>
                <w:sz w:val="24"/>
              </w:rPr>
              <w:t xml:space="preserve"> </w:t>
            </w:r>
            <w:r>
              <w:rPr>
                <w:sz w:val="24"/>
              </w:rPr>
              <w:t>документы.</w:t>
            </w:r>
            <w:r>
              <w:rPr>
                <w:spacing w:val="-1"/>
                <w:sz w:val="24"/>
              </w:rPr>
              <w:t xml:space="preserve"> </w:t>
            </w:r>
            <w:r>
              <w:rPr>
                <w:sz w:val="24"/>
              </w:rPr>
              <w:t>Виды</w:t>
            </w:r>
            <w:r>
              <w:rPr>
                <w:spacing w:val="-3"/>
                <w:sz w:val="24"/>
              </w:rPr>
              <w:t xml:space="preserve"> </w:t>
            </w:r>
            <w:r>
              <w:rPr>
                <w:sz w:val="24"/>
              </w:rPr>
              <w:t>программного</w:t>
            </w:r>
            <w:r>
              <w:rPr>
                <w:spacing w:val="-3"/>
                <w:sz w:val="24"/>
              </w:rPr>
              <w:t xml:space="preserve"> </w:t>
            </w:r>
            <w:r>
              <w:rPr>
                <w:sz w:val="24"/>
              </w:rPr>
              <w:t>обеспечения</w:t>
            </w:r>
            <w:r>
              <w:rPr>
                <w:spacing w:val="-3"/>
                <w:sz w:val="24"/>
              </w:rPr>
              <w:t xml:space="preserve"> </w:t>
            </w:r>
            <w:r>
              <w:rPr>
                <w:spacing w:val="-5"/>
                <w:sz w:val="24"/>
              </w:rPr>
              <w:t>для</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7"/>
              <w:jc w:val="center"/>
              <w:rPr>
                <w:sz w:val="24"/>
              </w:rPr>
            </w:pPr>
            <w:r>
              <w:rPr>
                <w:sz w:val="24"/>
              </w:rPr>
              <w:t xml:space="preserve">МПР4, 7, 9, </w:t>
            </w:r>
            <w:r>
              <w:rPr>
                <w:spacing w:val="-5"/>
                <w:sz w:val="24"/>
              </w:rPr>
              <w:t>11</w:t>
            </w:r>
          </w:p>
        </w:tc>
        <w:tc>
          <w:tcPr>
            <w:tcW w:w="1775" w:type="dxa"/>
            <w:tcBorders>
              <w:top w:val="nil"/>
              <w:bottom w:val="nil"/>
            </w:tcBorders>
          </w:tcPr>
          <w:p w:rsidR="006C3173" w:rsidRDefault="006C3173">
            <w:pPr>
              <w:pStyle w:val="TableParagraph"/>
              <w:rPr>
                <w:sz w:val="20"/>
              </w:rPr>
            </w:pPr>
          </w:p>
        </w:tc>
      </w:tr>
      <w:tr w:rsidR="006C3173">
        <w:trPr>
          <w:trHeight w:val="322"/>
        </w:trPr>
        <w:tc>
          <w:tcPr>
            <w:tcW w:w="2866" w:type="dxa"/>
            <w:tcBorders>
              <w:top w:val="nil"/>
              <w:bottom w:val="nil"/>
            </w:tcBorders>
          </w:tcPr>
          <w:p w:rsidR="006C3173" w:rsidRDefault="00A623D1">
            <w:pPr>
              <w:pStyle w:val="TableParagraph"/>
              <w:spacing w:before="15"/>
              <w:ind w:left="107"/>
              <w:rPr>
                <w:b/>
                <w:sz w:val="24"/>
              </w:rPr>
            </w:pPr>
            <w:r>
              <w:rPr>
                <w:b/>
                <w:sz w:val="24"/>
              </w:rPr>
              <w:t>текстовых</w:t>
            </w:r>
            <w:r>
              <w:rPr>
                <w:b/>
                <w:spacing w:val="-3"/>
                <w:sz w:val="24"/>
              </w:rPr>
              <w:t xml:space="preserve"> </w:t>
            </w:r>
            <w:r>
              <w:rPr>
                <w:b/>
                <w:spacing w:val="-2"/>
                <w:sz w:val="24"/>
              </w:rPr>
              <w:t>процессорах</w:t>
            </w:r>
          </w:p>
        </w:tc>
        <w:tc>
          <w:tcPr>
            <w:tcW w:w="7220" w:type="dxa"/>
            <w:tcBorders>
              <w:top w:val="nil"/>
              <w:bottom w:val="nil"/>
            </w:tcBorders>
          </w:tcPr>
          <w:p w:rsidR="006C3173" w:rsidRDefault="00A623D1">
            <w:pPr>
              <w:pStyle w:val="TableParagraph"/>
              <w:spacing w:before="20"/>
              <w:ind w:left="105"/>
              <w:rPr>
                <w:sz w:val="24"/>
              </w:rPr>
            </w:pPr>
            <w:r>
              <w:rPr>
                <w:sz w:val="24"/>
              </w:rPr>
              <w:t>обработки</w:t>
            </w:r>
            <w:r>
              <w:rPr>
                <w:spacing w:val="-7"/>
                <w:sz w:val="24"/>
              </w:rPr>
              <w:t xml:space="preserve"> </w:t>
            </w:r>
            <w:r>
              <w:rPr>
                <w:sz w:val="24"/>
              </w:rPr>
              <w:t>текстовой</w:t>
            </w:r>
            <w:r>
              <w:rPr>
                <w:spacing w:val="-4"/>
                <w:sz w:val="24"/>
              </w:rPr>
              <w:t xml:space="preserve"> </w:t>
            </w:r>
            <w:r>
              <w:rPr>
                <w:sz w:val="24"/>
              </w:rPr>
              <w:t>информации.</w:t>
            </w:r>
            <w:r>
              <w:rPr>
                <w:spacing w:val="-6"/>
                <w:sz w:val="24"/>
              </w:rPr>
              <w:t xml:space="preserve"> </w:t>
            </w:r>
            <w:r>
              <w:rPr>
                <w:sz w:val="24"/>
              </w:rPr>
              <w:t>Создание</w:t>
            </w:r>
            <w:r>
              <w:rPr>
                <w:spacing w:val="-5"/>
                <w:sz w:val="24"/>
              </w:rPr>
              <w:t xml:space="preserve"> </w:t>
            </w:r>
            <w:r>
              <w:rPr>
                <w:sz w:val="24"/>
              </w:rPr>
              <w:t>текстовых</w:t>
            </w:r>
            <w:r>
              <w:rPr>
                <w:spacing w:val="-3"/>
                <w:sz w:val="24"/>
              </w:rPr>
              <w:t xml:space="preserve"> </w:t>
            </w:r>
            <w:r>
              <w:rPr>
                <w:spacing w:val="-2"/>
                <w:sz w:val="24"/>
              </w:rPr>
              <w:t>документов</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0"/>
              <w:ind w:left="14" w:right="6"/>
              <w:jc w:val="center"/>
              <w:rPr>
                <w:sz w:val="24"/>
              </w:rPr>
            </w:pPr>
            <w:r>
              <w:rPr>
                <w:sz w:val="24"/>
              </w:rPr>
              <w:t>ПР</w:t>
            </w:r>
            <w:r>
              <w:rPr>
                <w:spacing w:val="-2"/>
                <w:sz w:val="24"/>
              </w:rPr>
              <w:t xml:space="preserve"> </w:t>
            </w:r>
            <w:r>
              <w:rPr>
                <w:spacing w:val="-5"/>
                <w:sz w:val="24"/>
              </w:rPr>
              <w:t>11</w:t>
            </w: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6"/>
              <w:ind w:left="105"/>
              <w:rPr>
                <w:sz w:val="24"/>
              </w:rPr>
            </w:pPr>
            <w:r>
              <w:rPr>
                <w:sz w:val="24"/>
              </w:rPr>
              <w:t>на</w:t>
            </w:r>
            <w:r>
              <w:rPr>
                <w:spacing w:val="-6"/>
                <w:sz w:val="24"/>
              </w:rPr>
              <w:t xml:space="preserve"> </w:t>
            </w:r>
            <w:r>
              <w:rPr>
                <w:sz w:val="24"/>
              </w:rPr>
              <w:t>компьютере</w:t>
            </w:r>
            <w:r>
              <w:rPr>
                <w:spacing w:val="-5"/>
                <w:sz w:val="24"/>
              </w:rPr>
              <w:t xml:space="preserve"> </w:t>
            </w:r>
            <w:r>
              <w:rPr>
                <w:sz w:val="24"/>
              </w:rPr>
              <w:t>(операции</w:t>
            </w:r>
            <w:r>
              <w:rPr>
                <w:spacing w:val="-3"/>
                <w:sz w:val="24"/>
              </w:rPr>
              <w:t xml:space="preserve"> </w:t>
            </w:r>
            <w:r>
              <w:rPr>
                <w:sz w:val="24"/>
              </w:rPr>
              <w:t>ввода,</w:t>
            </w:r>
            <w:r>
              <w:rPr>
                <w:spacing w:val="-3"/>
                <w:sz w:val="24"/>
              </w:rPr>
              <w:t xml:space="preserve"> </w:t>
            </w:r>
            <w:r>
              <w:rPr>
                <w:sz w:val="24"/>
              </w:rPr>
              <w:t>редактирования,</w:t>
            </w:r>
            <w:r>
              <w:rPr>
                <w:spacing w:val="-2"/>
                <w:sz w:val="24"/>
              </w:rPr>
              <w:t xml:space="preserve"> форматирования)</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Многостраничные</w:t>
            </w:r>
            <w:r>
              <w:rPr>
                <w:spacing w:val="-7"/>
                <w:sz w:val="24"/>
              </w:rPr>
              <w:t xml:space="preserve"> </w:t>
            </w:r>
            <w:r>
              <w:rPr>
                <w:sz w:val="24"/>
              </w:rPr>
              <w:t>документы.</w:t>
            </w:r>
            <w:r>
              <w:rPr>
                <w:spacing w:val="-5"/>
                <w:sz w:val="24"/>
              </w:rPr>
              <w:t xml:space="preserve"> </w:t>
            </w:r>
            <w:r>
              <w:rPr>
                <w:sz w:val="24"/>
              </w:rPr>
              <w:t>Структура</w:t>
            </w:r>
            <w:r>
              <w:rPr>
                <w:spacing w:val="-6"/>
                <w:sz w:val="24"/>
              </w:rPr>
              <w:t xml:space="preserve"> </w:t>
            </w:r>
            <w:r>
              <w:rPr>
                <w:spacing w:val="-2"/>
                <w:sz w:val="24"/>
              </w:rPr>
              <w:t>документа.</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7"/>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Гипертекстовые</w:t>
            </w:r>
            <w:r>
              <w:rPr>
                <w:spacing w:val="-4"/>
                <w:sz w:val="24"/>
              </w:rPr>
              <w:t xml:space="preserve"> </w:t>
            </w:r>
            <w:r>
              <w:rPr>
                <w:sz w:val="24"/>
              </w:rPr>
              <w:t>документы.</w:t>
            </w:r>
            <w:r>
              <w:rPr>
                <w:spacing w:val="-2"/>
                <w:sz w:val="24"/>
              </w:rPr>
              <w:t xml:space="preserve"> </w:t>
            </w:r>
            <w:r>
              <w:rPr>
                <w:sz w:val="24"/>
              </w:rPr>
              <w:t>Совместная</w:t>
            </w:r>
            <w:r>
              <w:rPr>
                <w:spacing w:val="-1"/>
                <w:sz w:val="24"/>
              </w:rPr>
              <w:t xml:space="preserve"> </w:t>
            </w:r>
            <w:r>
              <w:rPr>
                <w:sz w:val="24"/>
              </w:rPr>
              <w:t>работа</w:t>
            </w:r>
            <w:r>
              <w:rPr>
                <w:spacing w:val="-2"/>
                <w:sz w:val="24"/>
              </w:rPr>
              <w:t xml:space="preserve"> </w:t>
            </w:r>
            <w:r>
              <w:rPr>
                <w:sz w:val="24"/>
              </w:rPr>
              <w:t>над</w:t>
            </w:r>
            <w:r>
              <w:rPr>
                <w:spacing w:val="-1"/>
                <w:sz w:val="24"/>
              </w:rPr>
              <w:t xml:space="preserve"> </w:t>
            </w:r>
            <w:r>
              <w:rPr>
                <w:spacing w:val="-2"/>
                <w:sz w:val="24"/>
              </w:rPr>
              <w:t>документом.</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40"/>
        </w:trPr>
        <w:tc>
          <w:tcPr>
            <w:tcW w:w="2866" w:type="dxa"/>
            <w:tcBorders>
              <w:top w:val="nil"/>
              <w:bottom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5"/>
              <w:ind w:left="105"/>
              <w:rPr>
                <w:sz w:val="24"/>
              </w:rPr>
            </w:pPr>
            <w:r>
              <w:rPr>
                <w:spacing w:val="-2"/>
                <w:sz w:val="24"/>
              </w:rPr>
              <w:t>Шаблоны.</w:t>
            </w:r>
          </w:p>
        </w:tc>
        <w:tc>
          <w:tcPr>
            <w:tcW w:w="1171" w:type="dxa"/>
            <w:tcBorders>
              <w:top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6"/>
        </w:trPr>
        <w:tc>
          <w:tcPr>
            <w:tcW w:w="2866" w:type="dxa"/>
            <w:vMerge w:val="restart"/>
            <w:tcBorders>
              <w:top w:val="nil"/>
              <w:bottom w:val="nil"/>
            </w:tcBorders>
          </w:tcPr>
          <w:p w:rsidR="006C3173" w:rsidRDefault="006C3173">
            <w:pPr>
              <w:pStyle w:val="TableParagraph"/>
              <w:rPr>
                <w:sz w:val="24"/>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4"/>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val="restart"/>
            <w:tcBorders>
              <w:top w:val="nil"/>
              <w:bottom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551"/>
        </w:trPr>
        <w:tc>
          <w:tcPr>
            <w:tcW w:w="2866" w:type="dxa"/>
            <w:vMerge/>
            <w:tcBorders>
              <w:top w:val="nil"/>
              <w:bottom w:val="nil"/>
            </w:tcBorders>
          </w:tcPr>
          <w:p w:rsidR="006C3173" w:rsidRDefault="006C3173">
            <w:pPr>
              <w:rPr>
                <w:sz w:val="2"/>
                <w:szCs w:val="2"/>
              </w:rPr>
            </w:pPr>
          </w:p>
        </w:tc>
        <w:tc>
          <w:tcPr>
            <w:tcW w:w="7220" w:type="dxa"/>
          </w:tcPr>
          <w:p w:rsidR="006C3173" w:rsidRDefault="00A623D1">
            <w:pPr>
              <w:pStyle w:val="TableParagraph"/>
              <w:tabs>
                <w:tab w:val="left" w:pos="3000"/>
              </w:tabs>
              <w:spacing w:line="268" w:lineRule="exact"/>
              <w:ind w:left="105"/>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pacing w:val="-5"/>
                <w:sz w:val="24"/>
              </w:rPr>
              <w:t>5.</w:t>
            </w:r>
            <w:r>
              <w:rPr>
                <w:b/>
                <w:sz w:val="24"/>
              </w:rPr>
              <w:tab/>
            </w:r>
            <w:r>
              <w:rPr>
                <w:sz w:val="24"/>
              </w:rPr>
              <w:t>Технологии</w:t>
            </w:r>
            <w:r>
              <w:rPr>
                <w:spacing w:val="-6"/>
                <w:sz w:val="24"/>
              </w:rPr>
              <w:t xml:space="preserve"> </w:t>
            </w:r>
            <w:r>
              <w:rPr>
                <w:spacing w:val="-2"/>
                <w:sz w:val="24"/>
              </w:rPr>
              <w:t>создания</w:t>
            </w:r>
          </w:p>
          <w:p w:rsidR="006C3173" w:rsidRDefault="00A623D1">
            <w:pPr>
              <w:pStyle w:val="TableParagraph"/>
              <w:spacing w:line="264" w:lineRule="exact"/>
              <w:ind w:left="105"/>
              <w:rPr>
                <w:sz w:val="24"/>
              </w:rPr>
            </w:pPr>
            <w:r>
              <w:rPr>
                <w:sz w:val="24"/>
              </w:rPr>
              <w:t>структурированных</w:t>
            </w:r>
            <w:r>
              <w:rPr>
                <w:spacing w:val="-8"/>
                <w:sz w:val="24"/>
              </w:rPr>
              <w:t xml:space="preserve"> </w:t>
            </w:r>
            <w:r>
              <w:rPr>
                <w:sz w:val="24"/>
              </w:rPr>
              <w:t>текстовых</w:t>
            </w:r>
            <w:r>
              <w:rPr>
                <w:spacing w:val="-5"/>
                <w:sz w:val="24"/>
              </w:rPr>
              <w:t xml:space="preserve"> </w:t>
            </w:r>
            <w:r>
              <w:rPr>
                <w:spacing w:val="-2"/>
                <w:sz w:val="24"/>
              </w:rPr>
              <w:t>документов</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bottom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551"/>
        </w:trPr>
        <w:tc>
          <w:tcPr>
            <w:tcW w:w="2866" w:type="dxa"/>
            <w:tcBorders>
              <w:top w:val="nil"/>
            </w:tcBorders>
          </w:tcPr>
          <w:p w:rsidR="006C3173" w:rsidRDefault="006C3173">
            <w:pPr>
              <w:pStyle w:val="TableParagraph"/>
              <w:rPr>
                <w:sz w:val="24"/>
              </w:rPr>
            </w:pPr>
          </w:p>
        </w:tc>
        <w:tc>
          <w:tcPr>
            <w:tcW w:w="7220" w:type="dxa"/>
          </w:tcPr>
          <w:p w:rsidR="006C3173" w:rsidRDefault="00A623D1">
            <w:pPr>
              <w:pStyle w:val="TableParagraph"/>
              <w:tabs>
                <w:tab w:val="left" w:pos="3000"/>
              </w:tabs>
              <w:spacing w:line="268" w:lineRule="exact"/>
              <w:ind w:left="105"/>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pacing w:val="-5"/>
                <w:sz w:val="24"/>
              </w:rPr>
              <w:t>6.</w:t>
            </w:r>
            <w:r>
              <w:rPr>
                <w:b/>
                <w:sz w:val="24"/>
              </w:rPr>
              <w:tab/>
            </w:r>
            <w:r>
              <w:rPr>
                <w:sz w:val="24"/>
              </w:rPr>
              <w:t>Средства</w:t>
            </w:r>
            <w:r>
              <w:rPr>
                <w:spacing w:val="-5"/>
                <w:sz w:val="24"/>
              </w:rPr>
              <w:t xml:space="preserve"> </w:t>
            </w:r>
            <w:r>
              <w:rPr>
                <w:sz w:val="24"/>
              </w:rPr>
              <w:t>и</w:t>
            </w:r>
            <w:r>
              <w:rPr>
                <w:spacing w:val="-3"/>
                <w:sz w:val="24"/>
              </w:rPr>
              <w:t xml:space="preserve"> </w:t>
            </w:r>
            <w:r>
              <w:rPr>
                <w:sz w:val="24"/>
              </w:rPr>
              <w:t>технологии</w:t>
            </w:r>
            <w:r>
              <w:rPr>
                <w:spacing w:val="-3"/>
                <w:sz w:val="24"/>
              </w:rPr>
              <w:t xml:space="preserve"> </w:t>
            </w:r>
            <w:r>
              <w:rPr>
                <w:sz w:val="24"/>
              </w:rPr>
              <w:t>работы</w:t>
            </w:r>
            <w:r>
              <w:rPr>
                <w:spacing w:val="-2"/>
                <w:sz w:val="24"/>
              </w:rPr>
              <w:t xml:space="preserve"> </w:t>
            </w:r>
            <w:r>
              <w:rPr>
                <w:spacing w:val="-10"/>
                <w:sz w:val="24"/>
              </w:rPr>
              <w:t>с</w:t>
            </w:r>
          </w:p>
          <w:p w:rsidR="006C3173" w:rsidRDefault="00A623D1">
            <w:pPr>
              <w:pStyle w:val="TableParagraph"/>
              <w:spacing w:line="264" w:lineRule="exact"/>
              <w:ind w:left="105"/>
              <w:rPr>
                <w:sz w:val="24"/>
              </w:rPr>
            </w:pPr>
            <w:r>
              <w:rPr>
                <w:sz w:val="24"/>
              </w:rPr>
              <w:t>таблицами.</w:t>
            </w:r>
            <w:r>
              <w:rPr>
                <w:spacing w:val="-8"/>
                <w:sz w:val="24"/>
              </w:rPr>
              <w:t xml:space="preserve"> </w:t>
            </w:r>
            <w:r>
              <w:rPr>
                <w:sz w:val="24"/>
              </w:rPr>
              <w:t>Вставка</w:t>
            </w:r>
            <w:r>
              <w:rPr>
                <w:spacing w:val="-6"/>
                <w:sz w:val="24"/>
              </w:rPr>
              <w:t xml:space="preserve"> </w:t>
            </w:r>
            <w:r>
              <w:rPr>
                <w:spacing w:val="-2"/>
                <w:sz w:val="24"/>
              </w:rPr>
              <w:t>объектов</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tcBorders>
              <w:top w:val="nil"/>
            </w:tcBorders>
          </w:tcPr>
          <w:p w:rsidR="006C3173" w:rsidRDefault="006C3173">
            <w:pPr>
              <w:pStyle w:val="TableParagraph"/>
              <w:rPr>
                <w:sz w:val="24"/>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318"/>
        </w:trPr>
        <w:tc>
          <w:tcPr>
            <w:tcW w:w="2866" w:type="dxa"/>
            <w:tcBorders>
              <w:bottom w:val="nil"/>
            </w:tcBorders>
          </w:tcPr>
          <w:p w:rsidR="006C3173" w:rsidRDefault="00A623D1">
            <w:pPr>
              <w:pStyle w:val="TableParagraph"/>
              <w:spacing w:line="275" w:lineRule="exact"/>
              <w:ind w:left="107"/>
              <w:rPr>
                <w:b/>
                <w:sz w:val="24"/>
              </w:rPr>
            </w:pPr>
            <w:r>
              <w:rPr>
                <w:b/>
                <w:sz w:val="24"/>
              </w:rPr>
              <w:t>Тема</w:t>
            </w:r>
            <w:r>
              <w:rPr>
                <w:b/>
                <w:spacing w:val="-1"/>
                <w:sz w:val="24"/>
              </w:rPr>
              <w:t xml:space="preserve"> </w:t>
            </w:r>
            <w:r>
              <w:rPr>
                <w:b/>
                <w:spacing w:val="-4"/>
                <w:sz w:val="24"/>
              </w:rPr>
              <w:t>2.2.</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Borders>
              <w:bottom w:val="nil"/>
            </w:tcBorders>
          </w:tcPr>
          <w:p w:rsidR="006C3173" w:rsidRDefault="00A623D1">
            <w:pPr>
              <w:pStyle w:val="TableParagraph"/>
              <w:spacing w:line="270" w:lineRule="exact"/>
              <w:ind w:left="10"/>
              <w:jc w:val="center"/>
              <w:rPr>
                <w:i/>
                <w:sz w:val="24"/>
              </w:rPr>
            </w:pPr>
            <w:r>
              <w:rPr>
                <w:i/>
                <w:spacing w:val="-10"/>
                <w:sz w:val="24"/>
              </w:rPr>
              <w:t>2</w:t>
            </w:r>
          </w:p>
        </w:tc>
        <w:tc>
          <w:tcPr>
            <w:tcW w:w="1752" w:type="dxa"/>
            <w:tcBorders>
              <w:bottom w:val="nil"/>
            </w:tcBorders>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tc>
        <w:tc>
          <w:tcPr>
            <w:tcW w:w="1775" w:type="dxa"/>
            <w:tcBorders>
              <w:bottom w:val="nil"/>
            </w:tcBorders>
          </w:tcPr>
          <w:p w:rsidR="006C3173" w:rsidRDefault="00A623D1">
            <w:pPr>
              <w:pStyle w:val="TableParagraph"/>
              <w:spacing w:line="270" w:lineRule="exact"/>
              <w:ind w:left="11"/>
              <w:jc w:val="center"/>
              <w:rPr>
                <w:sz w:val="24"/>
              </w:rPr>
            </w:pPr>
            <w:r>
              <w:rPr>
                <w:spacing w:val="-5"/>
                <w:sz w:val="24"/>
              </w:rPr>
              <w:t>УО</w:t>
            </w:r>
          </w:p>
        </w:tc>
      </w:tr>
      <w:tr w:rsidR="006C3173">
        <w:trPr>
          <w:trHeight w:val="291"/>
        </w:trPr>
        <w:tc>
          <w:tcPr>
            <w:tcW w:w="2866" w:type="dxa"/>
            <w:tcBorders>
              <w:top w:val="nil"/>
              <w:bottom w:val="nil"/>
            </w:tcBorders>
          </w:tcPr>
          <w:p w:rsidR="006C3173" w:rsidRDefault="00A623D1">
            <w:pPr>
              <w:pStyle w:val="TableParagraph"/>
              <w:spacing w:line="265" w:lineRule="exact"/>
              <w:ind w:left="107"/>
              <w:rPr>
                <w:b/>
                <w:sz w:val="24"/>
              </w:rPr>
            </w:pPr>
            <w:r>
              <w:rPr>
                <w:b/>
                <w:sz w:val="24"/>
              </w:rPr>
              <w:t>Компьютерная</w:t>
            </w:r>
            <w:r>
              <w:rPr>
                <w:b/>
                <w:spacing w:val="-6"/>
                <w:sz w:val="24"/>
              </w:rPr>
              <w:t xml:space="preserve"> </w:t>
            </w:r>
            <w:r>
              <w:rPr>
                <w:b/>
                <w:spacing w:val="-2"/>
                <w:sz w:val="24"/>
              </w:rPr>
              <w:t>графика</w:t>
            </w:r>
          </w:p>
        </w:tc>
        <w:tc>
          <w:tcPr>
            <w:tcW w:w="7220" w:type="dxa"/>
            <w:tcBorders>
              <w:bottom w:val="nil"/>
            </w:tcBorders>
          </w:tcPr>
          <w:p w:rsidR="006C3173" w:rsidRDefault="00A623D1">
            <w:pPr>
              <w:pStyle w:val="TableParagraph"/>
              <w:spacing w:line="270" w:lineRule="exact"/>
              <w:ind w:left="105"/>
              <w:rPr>
                <w:sz w:val="24"/>
              </w:rPr>
            </w:pPr>
            <w:r>
              <w:rPr>
                <w:sz w:val="24"/>
              </w:rPr>
              <w:t>Компьютерная</w:t>
            </w:r>
            <w:r>
              <w:rPr>
                <w:spacing w:val="-2"/>
                <w:sz w:val="24"/>
              </w:rPr>
              <w:t xml:space="preserve"> </w:t>
            </w:r>
            <w:r>
              <w:rPr>
                <w:sz w:val="24"/>
              </w:rPr>
              <w:t>графика</w:t>
            </w:r>
            <w:r>
              <w:rPr>
                <w:spacing w:val="-3"/>
                <w:sz w:val="24"/>
              </w:rPr>
              <w:t xml:space="preserve"> </w:t>
            </w:r>
            <w:r>
              <w:rPr>
                <w:sz w:val="24"/>
              </w:rPr>
              <w:t>и</w:t>
            </w:r>
            <w:r>
              <w:rPr>
                <w:spacing w:val="-1"/>
                <w:sz w:val="24"/>
              </w:rPr>
              <w:t xml:space="preserve"> </w:t>
            </w:r>
            <w:r>
              <w:rPr>
                <w:sz w:val="24"/>
              </w:rPr>
              <w:t>её</w:t>
            </w:r>
            <w:r>
              <w:rPr>
                <w:spacing w:val="-3"/>
                <w:sz w:val="24"/>
              </w:rPr>
              <w:t xml:space="preserve"> </w:t>
            </w:r>
            <w:r>
              <w:rPr>
                <w:sz w:val="24"/>
              </w:rPr>
              <w:t>виды.</w:t>
            </w:r>
            <w:r>
              <w:rPr>
                <w:spacing w:val="-2"/>
                <w:sz w:val="24"/>
              </w:rPr>
              <w:t xml:space="preserve"> </w:t>
            </w:r>
            <w:r>
              <w:rPr>
                <w:sz w:val="24"/>
              </w:rPr>
              <w:t>Форматы</w:t>
            </w:r>
            <w:r>
              <w:rPr>
                <w:spacing w:val="-1"/>
                <w:sz w:val="24"/>
              </w:rPr>
              <w:t xml:space="preserve"> </w:t>
            </w:r>
            <w:r>
              <w:rPr>
                <w:spacing w:val="-2"/>
                <w:sz w:val="24"/>
              </w:rPr>
              <w:t>мультимедийных</w:t>
            </w:r>
          </w:p>
        </w:tc>
        <w:tc>
          <w:tcPr>
            <w:tcW w:w="1171" w:type="dxa"/>
            <w:tcBorders>
              <w:top w:val="nil"/>
              <w:bottom w:val="nil"/>
            </w:tcBorders>
          </w:tcPr>
          <w:p w:rsidR="006C3173" w:rsidRDefault="006C3173">
            <w:pPr>
              <w:pStyle w:val="TableParagraph"/>
              <w:rPr>
                <w:sz w:val="20"/>
              </w:rPr>
            </w:pPr>
          </w:p>
        </w:tc>
        <w:tc>
          <w:tcPr>
            <w:tcW w:w="1752" w:type="dxa"/>
            <w:tcBorders>
              <w:top w:val="nil"/>
              <w:bottom w:val="nil"/>
            </w:tcBorders>
          </w:tcPr>
          <w:p w:rsidR="006C3173" w:rsidRDefault="00A623D1">
            <w:pPr>
              <w:pStyle w:val="TableParagraph"/>
              <w:spacing w:line="261" w:lineRule="exact"/>
              <w:ind w:left="14" w:right="3"/>
              <w:jc w:val="center"/>
              <w:rPr>
                <w:sz w:val="24"/>
              </w:rPr>
            </w:pPr>
            <w:r>
              <w:rPr>
                <w:sz w:val="24"/>
              </w:rPr>
              <w:t>МПР</w:t>
            </w:r>
            <w:r>
              <w:rPr>
                <w:spacing w:val="-2"/>
                <w:sz w:val="24"/>
              </w:rPr>
              <w:t xml:space="preserve"> </w:t>
            </w:r>
            <w:r>
              <w:rPr>
                <w:sz w:val="24"/>
              </w:rPr>
              <w:t>4,</w:t>
            </w:r>
            <w:r>
              <w:rPr>
                <w:spacing w:val="-1"/>
                <w:sz w:val="24"/>
              </w:rPr>
              <w:t xml:space="preserve"> </w:t>
            </w:r>
            <w:r>
              <w:rPr>
                <w:sz w:val="24"/>
              </w:rPr>
              <w:t>14-</w:t>
            </w:r>
            <w:r>
              <w:rPr>
                <w:spacing w:val="-5"/>
                <w:sz w:val="24"/>
              </w:rPr>
              <w:t>16,</w:t>
            </w:r>
          </w:p>
        </w:tc>
        <w:tc>
          <w:tcPr>
            <w:tcW w:w="1775" w:type="dxa"/>
            <w:tcBorders>
              <w:top w:val="nil"/>
              <w:bottom w:val="nil"/>
            </w:tcBorders>
          </w:tcPr>
          <w:p w:rsidR="006C3173" w:rsidRDefault="006C3173">
            <w:pPr>
              <w:pStyle w:val="TableParagraph"/>
              <w:rPr>
                <w:sz w:val="20"/>
              </w:rPr>
            </w:pPr>
          </w:p>
        </w:tc>
      </w:tr>
      <w:tr w:rsidR="006C3173">
        <w:trPr>
          <w:trHeight w:val="321"/>
        </w:trPr>
        <w:tc>
          <w:tcPr>
            <w:tcW w:w="2866" w:type="dxa"/>
            <w:tcBorders>
              <w:top w:val="nil"/>
              <w:bottom w:val="nil"/>
            </w:tcBorders>
          </w:tcPr>
          <w:p w:rsidR="006C3173" w:rsidRDefault="00A623D1">
            <w:pPr>
              <w:pStyle w:val="TableParagraph"/>
              <w:spacing w:before="15"/>
              <w:ind w:left="107"/>
              <w:rPr>
                <w:b/>
                <w:sz w:val="24"/>
              </w:rPr>
            </w:pPr>
            <w:r>
              <w:rPr>
                <w:b/>
                <w:sz w:val="24"/>
              </w:rPr>
              <w:t xml:space="preserve">и </w:t>
            </w:r>
            <w:r>
              <w:rPr>
                <w:b/>
                <w:spacing w:val="-2"/>
                <w:sz w:val="24"/>
              </w:rPr>
              <w:t>мультимедиа</w:t>
            </w:r>
          </w:p>
        </w:tc>
        <w:tc>
          <w:tcPr>
            <w:tcW w:w="7220" w:type="dxa"/>
            <w:tcBorders>
              <w:top w:val="nil"/>
              <w:bottom w:val="nil"/>
            </w:tcBorders>
          </w:tcPr>
          <w:p w:rsidR="006C3173" w:rsidRDefault="00A623D1">
            <w:pPr>
              <w:pStyle w:val="TableParagraph"/>
              <w:spacing w:before="20"/>
              <w:ind w:left="105"/>
              <w:rPr>
                <w:sz w:val="24"/>
              </w:rPr>
            </w:pPr>
            <w:r>
              <w:rPr>
                <w:sz w:val="24"/>
              </w:rPr>
              <w:t>файлов.</w:t>
            </w:r>
            <w:r>
              <w:rPr>
                <w:spacing w:val="-5"/>
                <w:sz w:val="24"/>
              </w:rPr>
              <w:t xml:space="preserve"> </w:t>
            </w:r>
            <w:r>
              <w:rPr>
                <w:sz w:val="24"/>
              </w:rPr>
              <w:t>Графические</w:t>
            </w:r>
            <w:r>
              <w:rPr>
                <w:spacing w:val="-4"/>
                <w:sz w:val="24"/>
              </w:rPr>
              <w:t xml:space="preserve"> </w:t>
            </w:r>
            <w:r>
              <w:rPr>
                <w:sz w:val="24"/>
              </w:rPr>
              <w:t>редакторы</w:t>
            </w:r>
            <w:r>
              <w:rPr>
                <w:spacing w:val="-2"/>
                <w:sz w:val="24"/>
              </w:rPr>
              <w:t xml:space="preserve"> </w:t>
            </w:r>
            <w:r>
              <w:rPr>
                <w:sz w:val="24"/>
              </w:rPr>
              <w:t>(ПО</w:t>
            </w:r>
            <w:r>
              <w:rPr>
                <w:spacing w:val="-4"/>
                <w:sz w:val="24"/>
              </w:rPr>
              <w:t xml:space="preserve"> </w:t>
            </w:r>
            <w:r>
              <w:rPr>
                <w:sz w:val="24"/>
              </w:rPr>
              <w:t>Gimp,</w:t>
            </w:r>
            <w:r>
              <w:rPr>
                <w:spacing w:val="-1"/>
                <w:sz w:val="24"/>
              </w:rPr>
              <w:t xml:space="preserve"> </w:t>
            </w:r>
            <w:r>
              <w:rPr>
                <w:sz w:val="24"/>
              </w:rPr>
              <w:t>Inkscape).</w:t>
            </w:r>
            <w:r>
              <w:rPr>
                <w:spacing w:val="-1"/>
                <w:sz w:val="24"/>
              </w:rPr>
              <w:t xml:space="preserve"> </w:t>
            </w:r>
            <w:r>
              <w:rPr>
                <w:spacing w:val="-2"/>
                <w:sz w:val="24"/>
              </w:rPr>
              <w:t>Программы</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A623D1">
            <w:pPr>
              <w:pStyle w:val="TableParagraph"/>
              <w:spacing w:before="11"/>
              <w:ind w:left="14" w:right="6"/>
              <w:jc w:val="center"/>
              <w:rPr>
                <w:sz w:val="24"/>
              </w:rPr>
            </w:pPr>
            <w:r>
              <w:rPr>
                <w:sz w:val="24"/>
              </w:rPr>
              <w:t>ПР</w:t>
            </w:r>
            <w:r>
              <w:rPr>
                <w:spacing w:val="-2"/>
                <w:sz w:val="24"/>
              </w:rPr>
              <w:t xml:space="preserve"> </w:t>
            </w:r>
            <w:r>
              <w:rPr>
                <w:spacing w:val="-5"/>
                <w:sz w:val="24"/>
              </w:rPr>
              <w:t>11</w:t>
            </w:r>
          </w:p>
        </w:tc>
        <w:tc>
          <w:tcPr>
            <w:tcW w:w="1775" w:type="dxa"/>
            <w:tcBorders>
              <w:top w:val="nil"/>
              <w:bottom w:val="nil"/>
            </w:tcBorders>
          </w:tcPr>
          <w:p w:rsidR="006C3173" w:rsidRDefault="006C3173">
            <w:pPr>
              <w:pStyle w:val="TableParagraph"/>
              <w:rPr>
                <w:sz w:val="24"/>
              </w:rPr>
            </w:pPr>
          </w:p>
        </w:tc>
      </w:tr>
      <w:tr w:rsidR="006C3173">
        <w:trPr>
          <w:trHeight w:val="318"/>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5"/>
              <w:ind w:left="105"/>
              <w:rPr>
                <w:sz w:val="24"/>
              </w:rPr>
            </w:pPr>
            <w:r>
              <w:rPr>
                <w:sz w:val="24"/>
              </w:rPr>
              <w:t>записи</w:t>
            </w:r>
            <w:r>
              <w:rPr>
                <w:spacing w:val="-8"/>
                <w:sz w:val="24"/>
              </w:rPr>
              <w:t xml:space="preserve"> </w:t>
            </w:r>
            <w:r>
              <w:rPr>
                <w:sz w:val="24"/>
              </w:rPr>
              <w:t>и</w:t>
            </w:r>
            <w:r>
              <w:rPr>
                <w:spacing w:val="-3"/>
                <w:sz w:val="24"/>
              </w:rPr>
              <w:t xml:space="preserve"> </w:t>
            </w:r>
            <w:r>
              <w:rPr>
                <w:sz w:val="24"/>
              </w:rPr>
              <w:t>редактирования</w:t>
            </w:r>
            <w:r>
              <w:rPr>
                <w:spacing w:val="-4"/>
                <w:sz w:val="24"/>
              </w:rPr>
              <w:t xml:space="preserve"> </w:t>
            </w:r>
            <w:r>
              <w:rPr>
                <w:sz w:val="24"/>
              </w:rPr>
              <w:t>звука</w:t>
            </w:r>
            <w:r>
              <w:rPr>
                <w:spacing w:val="-3"/>
                <w:sz w:val="24"/>
              </w:rPr>
              <w:t xml:space="preserve"> </w:t>
            </w:r>
            <w:r>
              <w:rPr>
                <w:sz w:val="24"/>
              </w:rPr>
              <w:t>(ПО</w:t>
            </w:r>
            <w:r>
              <w:rPr>
                <w:spacing w:val="-4"/>
                <w:sz w:val="24"/>
              </w:rPr>
              <w:t xml:space="preserve"> </w:t>
            </w:r>
            <w:r>
              <w:rPr>
                <w:sz w:val="24"/>
              </w:rPr>
              <w:t>АудиоМастер).</w:t>
            </w:r>
            <w:r>
              <w:rPr>
                <w:spacing w:val="-3"/>
                <w:sz w:val="24"/>
              </w:rPr>
              <w:t xml:space="preserve"> </w:t>
            </w:r>
            <w:r>
              <w:rPr>
                <w:spacing w:val="-2"/>
                <w:sz w:val="24"/>
              </w:rPr>
              <w:t>Программы</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18"/>
        </w:trPr>
        <w:tc>
          <w:tcPr>
            <w:tcW w:w="2866" w:type="dxa"/>
            <w:tcBorders>
              <w:top w:val="nil"/>
              <w:bottom w:val="nil"/>
            </w:tcBorders>
          </w:tcPr>
          <w:p w:rsidR="006C3173" w:rsidRDefault="006C3173">
            <w:pPr>
              <w:pStyle w:val="TableParagraph"/>
              <w:rPr>
                <w:sz w:val="24"/>
              </w:rPr>
            </w:pPr>
          </w:p>
        </w:tc>
        <w:tc>
          <w:tcPr>
            <w:tcW w:w="7220" w:type="dxa"/>
            <w:tcBorders>
              <w:top w:val="nil"/>
              <w:bottom w:val="nil"/>
            </w:tcBorders>
          </w:tcPr>
          <w:p w:rsidR="006C3173" w:rsidRDefault="00A623D1">
            <w:pPr>
              <w:pStyle w:val="TableParagraph"/>
              <w:spacing w:before="16"/>
              <w:ind w:left="105"/>
              <w:rPr>
                <w:sz w:val="24"/>
              </w:rPr>
            </w:pPr>
            <w:r>
              <w:rPr>
                <w:sz w:val="24"/>
              </w:rPr>
              <w:t>редактирования</w:t>
            </w:r>
            <w:r>
              <w:rPr>
                <w:spacing w:val="-6"/>
                <w:sz w:val="24"/>
              </w:rPr>
              <w:t xml:space="preserve"> </w:t>
            </w:r>
            <w:r>
              <w:rPr>
                <w:sz w:val="24"/>
              </w:rPr>
              <w:t>видео</w:t>
            </w:r>
            <w:r>
              <w:rPr>
                <w:spacing w:val="-4"/>
                <w:sz w:val="24"/>
              </w:rPr>
              <w:t xml:space="preserve"> </w:t>
            </w:r>
            <w:r>
              <w:rPr>
                <w:sz w:val="24"/>
              </w:rPr>
              <w:t>(ПО</w:t>
            </w:r>
            <w:r>
              <w:rPr>
                <w:spacing w:val="-4"/>
                <w:sz w:val="24"/>
              </w:rPr>
              <w:t xml:space="preserve"> </w:t>
            </w:r>
            <w:r>
              <w:rPr>
                <w:spacing w:val="-2"/>
                <w:sz w:val="24"/>
              </w:rPr>
              <w:t>Movavi)</w:t>
            </w:r>
          </w:p>
        </w:tc>
        <w:tc>
          <w:tcPr>
            <w:tcW w:w="1171" w:type="dxa"/>
            <w:tcBorders>
              <w:top w:val="nil"/>
              <w:bottom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bottom w:val="nil"/>
            </w:tcBorders>
          </w:tcPr>
          <w:p w:rsidR="006C3173" w:rsidRDefault="006C3173">
            <w:pPr>
              <w:pStyle w:val="TableParagraph"/>
              <w:rPr>
                <w:sz w:val="24"/>
              </w:rPr>
            </w:pPr>
          </w:p>
        </w:tc>
      </w:tr>
      <w:tr w:rsidR="006C3173">
        <w:trPr>
          <w:trHeight w:val="337"/>
        </w:trPr>
        <w:tc>
          <w:tcPr>
            <w:tcW w:w="2866" w:type="dxa"/>
            <w:tcBorders>
              <w:top w:val="nil"/>
              <w:bottom w:val="nil"/>
            </w:tcBorders>
          </w:tcPr>
          <w:p w:rsidR="006C3173" w:rsidRDefault="006C3173">
            <w:pPr>
              <w:pStyle w:val="TableParagraph"/>
              <w:rPr>
                <w:sz w:val="24"/>
              </w:rPr>
            </w:pPr>
          </w:p>
        </w:tc>
        <w:tc>
          <w:tcPr>
            <w:tcW w:w="7220" w:type="dxa"/>
            <w:tcBorders>
              <w:top w:val="nil"/>
            </w:tcBorders>
          </w:tcPr>
          <w:p w:rsidR="006C3173" w:rsidRDefault="00A623D1">
            <w:pPr>
              <w:pStyle w:val="TableParagraph"/>
              <w:spacing w:before="15"/>
              <w:ind w:left="105"/>
              <w:rPr>
                <w:sz w:val="24"/>
              </w:rPr>
            </w:pPr>
            <w:r>
              <w:rPr>
                <w:sz w:val="24"/>
              </w:rPr>
              <w:t>Технологии</w:t>
            </w:r>
            <w:r>
              <w:rPr>
                <w:spacing w:val="-7"/>
                <w:sz w:val="24"/>
              </w:rPr>
              <w:t xml:space="preserve"> </w:t>
            </w:r>
            <w:r>
              <w:rPr>
                <w:sz w:val="24"/>
              </w:rPr>
              <w:t>обработки</w:t>
            </w:r>
            <w:r>
              <w:rPr>
                <w:spacing w:val="-6"/>
                <w:sz w:val="24"/>
              </w:rPr>
              <w:t xml:space="preserve"> </w:t>
            </w:r>
            <w:r>
              <w:rPr>
                <w:sz w:val="24"/>
              </w:rPr>
              <w:t>различных</w:t>
            </w:r>
            <w:r>
              <w:rPr>
                <w:spacing w:val="-3"/>
                <w:sz w:val="24"/>
              </w:rPr>
              <w:t xml:space="preserve"> </w:t>
            </w:r>
            <w:r>
              <w:rPr>
                <w:sz w:val="24"/>
              </w:rPr>
              <w:t>объектов</w:t>
            </w:r>
            <w:r>
              <w:rPr>
                <w:spacing w:val="-7"/>
                <w:sz w:val="24"/>
              </w:rPr>
              <w:t xml:space="preserve"> </w:t>
            </w:r>
            <w:r>
              <w:rPr>
                <w:sz w:val="24"/>
              </w:rPr>
              <w:t>компьютерной</w:t>
            </w:r>
            <w:r>
              <w:rPr>
                <w:spacing w:val="-4"/>
                <w:sz w:val="24"/>
              </w:rPr>
              <w:t xml:space="preserve"> </w:t>
            </w:r>
            <w:r>
              <w:rPr>
                <w:spacing w:val="-2"/>
                <w:sz w:val="24"/>
              </w:rPr>
              <w:t>графики</w:t>
            </w:r>
          </w:p>
        </w:tc>
        <w:tc>
          <w:tcPr>
            <w:tcW w:w="1171" w:type="dxa"/>
            <w:tcBorders>
              <w:top w:val="nil"/>
            </w:tcBorders>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Borders>
              <w:top w:val="nil"/>
            </w:tcBorders>
          </w:tcPr>
          <w:p w:rsidR="006C3173" w:rsidRDefault="006C3173">
            <w:pPr>
              <w:pStyle w:val="TableParagraph"/>
              <w:rPr>
                <w:sz w:val="24"/>
              </w:rPr>
            </w:pPr>
          </w:p>
        </w:tc>
      </w:tr>
      <w:tr w:rsidR="006C3173">
        <w:trPr>
          <w:trHeight w:val="316"/>
        </w:trPr>
        <w:tc>
          <w:tcPr>
            <w:tcW w:w="2866" w:type="dxa"/>
            <w:tcBorders>
              <w:top w:val="nil"/>
              <w:bottom w:val="nil"/>
            </w:tcBorders>
          </w:tcPr>
          <w:p w:rsidR="006C3173" w:rsidRDefault="006C3173">
            <w:pPr>
              <w:pStyle w:val="TableParagraph"/>
              <w:rPr>
                <w:sz w:val="24"/>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tcBorders>
              <w:top w:val="nil"/>
              <w:bottom w:val="nil"/>
            </w:tcBorders>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8"/>
        </w:trPr>
        <w:tc>
          <w:tcPr>
            <w:tcW w:w="2866" w:type="dxa"/>
            <w:tcBorders>
              <w:top w:val="nil"/>
            </w:tcBorders>
          </w:tcPr>
          <w:p w:rsidR="006C3173" w:rsidRDefault="006C3173">
            <w:pPr>
              <w:pStyle w:val="TableParagraph"/>
              <w:rPr>
                <w:sz w:val="24"/>
              </w:rPr>
            </w:pPr>
          </w:p>
        </w:tc>
        <w:tc>
          <w:tcPr>
            <w:tcW w:w="7220" w:type="dxa"/>
          </w:tcPr>
          <w:p w:rsidR="006C3173" w:rsidRDefault="00A623D1">
            <w:pPr>
              <w:pStyle w:val="TableParagraph"/>
              <w:spacing w:line="273" w:lineRule="exact"/>
              <w:ind w:left="105"/>
              <w:rPr>
                <w:sz w:val="24"/>
              </w:rPr>
            </w:pPr>
            <w:r>
              <w:rPr>
                <w:b/>
                <w:sz w:val="24"/>
              </w:rPr>
              <w:t>Практическое</w:t>
            </w:r>
            <w:r>
              <w:rPr>
                <w:b/>
                <w:spacing w:val="-4"/>
                <w:sz w:val="24"/>
              </w:rPr>
              <w:t xml:space="preserve"> </w:t>
            </w:r>
            <w:r>
              <w:rPr>
                <w:b/>
                <w:sz w:val="24"/>
              </w:rPr>
              <w:t>занятие</w:t>
            </w:r>
            <w:r>
              <w:rPr>
                <w:b/>
                <w:spacing w:val="-6"/>
                <w:sz w:val="24"/>
              </w:rPr>
              <w:t xml:space="preserve"> </w:t>
            </w:r>
            <w:r>
              <w:rPr>
                <w:b/>
                <w:sz w:val="24"/>
              </w:rPr>
              <w:t>7.</w:t>
            </w:r>
            <w:r>
              <w:rPr>
                <w:b/>
                <w:spacing w:val="-7"/>
                <w:sz w:val="24"/>
              </w:rPr>
              <w:t xml:space="preserve"> </w:t>
            </w:r>
            <w:r>
              <w:rPr>
                <w:spacing w:val="-2"/>
                <w:sz w:val="24"/>
              </w:rPr>
              <w:t>Аудиоредакторы.</w:t>
            </w:r>
          </w:p>
        </w:tc>
        <w:tc>
          <w:tcPr>
            <w:tcW w:w="1171" w:type="dxa"/>
          </w:tcPr>
          <w:p w:rsidR="006C3173" w:rsidRDefault="00A623D1">
            <w:pPr>
              <w:pStyle w:val="TableParagraph"/>
              <w:spacing w:line="273" w:lineRule="exact"/>
              <w:ind w:left="10"/>
              <w:jc w:val="center"/>
              <w:rPr>
                <w:i/>
                <w:sz w:val="24"/>
              </w:rPr>
            </w:pPr>
            <w:r>
              <w:rPr>
                <w:i/>
                <w:spacing w:val="-10"/>
                <w:sz w:val="24"/>
              </w:rPr>
              <w:t>2</w:t>
            </w:r>
          </w:p>
        </w:tc>
        <w:tc>
          <w:tcPr>
            <w:tcW w:w="1752" w:type="dxa"/>
            <w:tcBorders>
              <w:top w:val="nil"/>
            </w:tcBorders>
          </w:tcPr>
          <w:p w:rsidR="006C3173" w:rsidRDefault="006C3173">
            <w:pPr>
              <w:pStyle w:val="TableParagraph"/>
              <w:rPr>
                <w:sz w:val="24"/>
              </w:rPr>
            </w:pPr>
          </w:p>
        </w:tc>
        <w:tc>
          <w:tcPr>
            <w:tcW w:w="1775" w:type="dxa"/>
          </w:tcPr>
          <w:p w:rsidR="006C3173" w:rsidRDefault="00A623D1">
            <w:pPr>
              <w:pStyle w:val="TableParagraph"/>
              <w:spacing w:line="273" w:lineRule="exact"/>
              <w:ind w:left="11" w:right="5"/>
              <w:jc w:val="center"/>
              <w:rPr>
                <w:sz w:val="24"/>
              </w:rPr>
            </w:pPr>
            <w:r>
              <w:rPr>
                <w:spacing w:val="-5"/>
                <w:sz w:val="24"/>
              </w:rPr>
              <w:t>ПР</w:t>
            </w:r>
          </w:p>
        </w:tc>
      </w:tr>
    </w:tbl>
    <w:p w:rsidR="006C3173" w:rsidRDefault="006C3173">
      <w:pPr>
        <w:pStyle w:val="TableParagraph"/>
        <w:spacing w:line="273" w:lineRule="exact"/>
        <w:jc w:val="center"/>
        <w:rPr>
          <w:sz w:val="24"/>
        </w:rPr>
        <w:sectPr w:rsidR="006C3173">
          <w:pgSz w:w="16840" w:h="11910" w:orient="landscape"/>
          <w:pgMar w:top="1100" w:right="708" w:bottom="1160" w:left="1133" w:header="0" w:footer="942" w:gutter="0"/>
          <w:cols w:space="720"/>
        </w:sectPr>
      </w:pPr>
    </w:p>
    <w:p w:rsidR="006C3173" w:rsidRDefault="006C3173">
      <w:pPr>
        <w:pStyle w:val="a4"/>
        <w:spacing w:before="3"/>
        <w:ind w:left="0"/>
        <w:rPr>
          <w:b/>
          <w:sz w:val="2"/>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319"/>
        </w:trPr>
        <w:tc>
          <w:tcPr>
            <w:tcW w:w="2866" w:type="dxa"/>
            <w:vMerge w:val="restart"/>
          </w:tcPr>
          <w:p w:rsidR="006C3173" w:rsidRDefault="006C3173">
            <w:pPr>
              <w:pStyle w:val="TableParagraph"/>
              <w:rPr>
                <w:sz w:val="24"/>
              </w:rPr>
            </w:pPr>
          </w:p>
        </w:tc>
        <w:tc>
          <w:tcPr>
            <w:tcW w:w="7220" w:type="dxa"/>
          </w:tcPr>
          <w:p w:rsidR="006C3173" w:rsidRDefault="00A623D1">
            <w:pPr>
              <w:pStyle w:val="TableParagraph"/>
              <w:spacing w:line="273" w:lineRule="exact"/>
              <w:ind w:left="105"/>
              <w:rPr>
                <w:sz w:val="24"/>
              </w:rPr>
            </w:pPr>
            <w:r>
              <w:rPr>
                <w:b/>
                <w:sz w:val="24"/>
              </w:rPr>
              <w:t>Практическое</w:t>
            </w:r>
            <w:r>
              <w:rPr>
                <w:b/>
                <w:spacing w:val="-4"/>
                <w:sz w:val="24"/>
              </w:rPr>
              <w:t xml:space="preserve"> </w:t>
            </w:r>
            <w:r>
              <w:rPr>
                <w:b/>
                <w:sz w:val="24"/>
              </w:rPr>
              <w:t>занятие</w:t>
            </w:r>
            <w:r>
              <w:rPr>
                <w:b/>
                <w:spacing w:val="-6"/>
                <w:sz w:val="24"/>
              </w:rPr>
              <w:t xml:space="preserve"> </w:t>
            </w:r>
            <w:r>
              <w:rPr>
                <w:b/>
                <w:sz w:val="24"/>
              </w:rPr>
              <w:t>8.</w:t>
            </w:r>
            <w:r>
              <w:rPr>
                <w:b/>
                <w:spacing w:val="-7"/>
                <w:sz w:val="24"/>
              </w:rPr>
              <w:t xml:space="preserve"> </w:t>
            </w:r>
            <w:r>
              <w:rPr>
                <w:spacing w:val="-2"/>
                <w:sz w:val="24"/>
              </w:rPr>
              <w:t>Видеоредакторы</w:t>
            </w:r>
          </w:p>
        </w:tc>
        <w:tc>
          <w:tcPr>
            <w:tcW w:w="1171" w:type="dxa"/>
          </w:tcPr>
          <w:p w:rsidR="006C3173" w:rsidRDefault="00A623D1">
            <w:pPr>
              <w:pStyle w:val="TableParagraph"/>
              <w:spacing w:line="273" w:lineRule="exact"/>
              <w:ind w:left="10"/>
              <w:jc w:val="center"/>
              <w:rPr>
                <w:i/>
                <w:sz w:val="24"/>
              </w:rPr>
            </w:pPr>
            <w:r>
              <w:rPr>
                <w:i/>
                <w:spacing w:val="-10"/>
                <w:sz w:val="24"/>
              </w:rPr>
              <w:t>2</w:t>
            </w:r>
          </w:p>
        </w:tc>
        <w:tc>
          <w:tcPr>
            <w:tcW w:w="1752" w:type="dxa"/>
            <w:vMerge w:val="restart"/>
          </w:tcPr>
          <w:p w:rsidR="006C3173" w:rsidRDefault="006C3173">
            <w:pPr>
              <w:pStyle w:val="TableParagraph"/>
              <w:rPr>
                <w:sz w:val="24"/>
              </w:rPr>
            </w:pPr>
          </w:p>
        </w:tc>
        <w:tc>
          <w:tcPr>
            <w:tcW w:w="1775" w:type="dxa"/>
          </w:tcPr>
          <w:p w:rsidR="006C3173" w:rsidRDefault="00A623D1">
            <w:pPr>
              <w:pStyle w:val="TableParagraph"/>
              <w:spacing w:line="273" w:lineRule="exact"/>
              <w:ind w:left="11" w:right="5"/>
              <w:jc w:val="center"/>
              <w:rPr>
                <w:sz w:val="24"/>
              </w:rPr>
            </w:pPr>
            <w:r>
              <w:rPr>
                <w:spacing w:val="-5"/>
                <w:sz w:val="24"/>
              </w:rPr>
              <w:t>ПР</w:t>
            </w:r>
          </w:p>
        </w:tc>
      </w:tr>
      <w:tr w:rsidR="006C3173">
        <w:trPr>
          <w:trHeight w:val="635"/>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9.</w:t>
            </w:r>
            <w:r>
              <w:rPr>
                <w:b/>
                <w:spacing w:val="-8"/>
                <w:sz w:val="24"/>
              </w:rPr>
              <w:t xml:space="preserve"> </w:t>
            </w:r>
            <w:r>
              <w:rPr>
                <w:sz w:val="24"/>
              </w:rPr>
              <w:t>Технологии</w:t>
            </w:r>
            <w:r>
              <w:rPr>
                <w:spacing w:val="-3"/>
                <w:sz w:val="24"/>
              </w:rPr>
              <w:t xml:space="preserve"> </w:t>
            </w:r>
            <w:r>
              <w:rPr>
                <w:sz w:val="24"/>
              </w:rPr>
              <w:t>обработки</w:t>
            </w:r>
            <w:r>
              <w:rPr>
                <w:spacing w:val="-5"/>
                <w:sz w:val="24"/>
              </w:rPr>
              <w:t xml:space="preserve"> </w:t>
            </w:r>
            <w:r>
              <w:rPr>
                <w:spacing w:val="-2"/>
                <w:sz w:val="24"/>
              </w:rPr>
              <w:t>графических</w:t>
            </w:r>
          </w:p>
          <w:p w:rsidR="006C3173" w:rsidRDefault="00A623D1">
            <w:pPr>
              <w:pStyle w:val="TableParagraph"/>
              <w:spacing w:before="41"/>
              <w:ind w:left="105"/>
              <w:rPr>
                <w:sz w:val="24"/>
              </w:rPr>
            </w:pPr>
            <w:r>
              <w:rPr>
                <w:spacing w:val="-2"/>
                <w:sz w:val="24"/>
              </w:rPr>
              <w:t>объектов</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316"/>
        </w:trPr>
        <w:tc>
          <w:tcPr>
            <w:tcW w:w="2866" w:type="dxa"/>
            <w:vMerge w:val="restart"/>
          </w:tcPr>
          <w:p w:rsidR="006C3173" w:rsidRDefault="00A623D1">
            <w:pPr>
              <w:pStyle w:val="TableParagraph"/>
              <w:spacing w:line="275" w:lineRule="exact"/>
              <w:ind w:left="107"/>
              <w:rPr>
                <w:b/>
                <w:sz w:val="24"/>
              </w:rPr>
            </w:pPr>
            <w:r>
              <w:rPr>
                <w:b/>
                <w:sz w:val="24"/>
              </w:rPr>
              <w:t>Тема</w:t>
            </w:r>
            <w:r>
              <w:rPr>
                <w:b/>
                <w:spacing w:val="-1"/>
                <w:sz w:val="24"/>
              </w:rPr>
              <w:t xml:space="preserve"> </w:t>
            </w:r>
            <w:r>
              <w:rPr>
                <w:b/>
                <w:spacing w:val="-4"/>
                <w:sz w:val="24"/>
              </w:rPr>
              <w:t>2.3.</w:t>
            </w:r>
          </w:p>
          <w:p w:rsidR="006C3173" w:rsidRDefault="00A623D1">
            <w:pPr>
              <w:pStyle w:val="TableParagraph"/>
              <w:spacing w:before="41" w:line="276" w:lineRule="auto"/>
              <w:ind w:left="107" w:right="106"/>
              <w:rPr>
                <w:b/>
                <w:sz w:val="24"/>
              </w:rPr>
            </w:pPr>
            <w:r>
              <w:rPr>
                <w:b/>
                <w:spacing w:val="-2"/>
                <w:sz w:val="24"/>
              </w:rPr>
              <w:t>Представление профессиональной</w:t>
            </w:r>
          </w:p>
          <w:p w:rsidR="006C3173" w:rsidRDefault="00A623D1">
            <w:pPr>
              <w:pStyle w:val="TableParagraph"/>
              <w:spacing w:line="278" w:lineRule="auto"/>
              <w:ind w:left="107" w:right="106"/>
              <w:rPr>
                <w:b/>
                <w:sz w:val="24"/>
              </w:rPr>
            </w:pPr>
            <w:r>
              <w:rPr>
                <w:b/>
                <w:sz w:val="24"/>
              </w:rPr>
              <w:t>информации</w:t>
            </w:r>
            <w:r>
              <w:rPr>
                <w:b/>
                <w:spacing w:val="-15"/>
                <w:sz w:val="24"/>
              </w:rPr>
              <w:t xml:space="preserve"> </w:t>
            </w:r>
            <w:r>
              <w:rPr>
                <w:b/>
                <w:sz w:val="24"/>
              </w:rPr>
              <w:t>в</w:t>
            </w:r>
            <w:r>
              <w:rPr>
                <w:b/>
                <w:spacing w:val="-15"/>
                <w:sz w:val="24"/>
              </w:rPr>
              <w:t xml:space="preserve"> </w:t>
            </w:r>
            <w:r>
              <w:rPr>
                <w:b/>
                <w:sz w:val="24"/>
              </w:rPr>
              <w:t xml:space="preserve">виде </w:t>
            </w:r>
            <w:r>
              <w:rPr>
                <w:b/>
                <w:spacing w:val="-2"/>
                <w:sz w:val="24"/>
              </w:rPr>
              <w:t>презентаций</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0" w:lineRule="exact"/>
              <w:ind w:left="10"/>
              <w:jc w:val="center"/>
              <w:rPr>
                <w:i/>
                <w:sz w:val="24"/>
              </w:rPr>
            </w:pPr>
            <w:r>
              <w:rPr>
                <w:i/>
                <w:spacing w:val="-10"/>
                <w:sz w:val="24"/>
              </w:rPr>
              <w:t>2</w:t>
            </w:r>
          </w:p>
        </w:tc>
        <w:tc>
          <w:tcPr>
            <w:tcW w:w="1752" w:type="dxa"/>
            <w:vMerge w:val="restart"/>
          </w:tcPr>
          <w:p w:rsidR="006C3173" w:rsidRDefault="00A623D1">
            <w:pPr>
              <w:pStyle w:val="TableParagraph"/>
              <w:spacing w:line="270" w:lineRule="exact"/>
              <w:ind w:left="14" w:right="3"/>
              <w:jc w:val="center"/>
              <w:rPr>
                <w:sz w:val="24"/>
              </w:rPr>
            </w:pPr>
            <w:r>
              <w:rPr>
                <w:sz w:val="24"/>
              </w:rPr>
              <w:t xml:space="preserve">ЛР </w:t>
            </w:r>
            <w:r>
              <w:rPr>
                <w:spacing w:val="-5"/>
                <w:sz w:val="24"/>
              </w:rPr>
              <w:t>9,</w:t>
            </w:r>
          </w:p>
          <w:p w:rsidR="006C3173" w:rsidRDefault="00A623D1">
            <w:pPr>
              <w:pStyle w:val="TableParagraph"/>
              <w:spacing w:before="41"/>
              <w:ind w:left="14" w:right="5"/>
              <w:jc w:val="center"/>
              <w:rPr>
                <w:sz w:val="24"/>
              </w:rPr>
            </w:pPr>
            <w:r>
              <w:rPr>
                <w:sz w:val="24"/>
              </w:rPr>
              <w:t>МПР</w:t>
            </w:r>
            <w:r>
              <w:rPr>
                <w:spacing w:val="-4"/>
                <w:sz w:val="24"/>
              </w:rPr>
              <w:t xml:space="preserve"> </w:t>
            </w:r>
            <w:r>
              <w:rPr>
                <w:sz w:val="24"/>
              </w:rPr>
              <w:t>4,</w:t>
            </w:r>
            <w:r>
              <w:rPr>
                <w:spacing w:val="-1"/>
                <w:sz w:val="24"/>
              </w:rPr>
              <w:t xml:space="preserve"> </w:t>
            </w:r>
            <w:r>
              <w:rPr>
                <w:spacing w:val="-10"/>
                <w:sz w:val="24"/>
              </w:rPr>
              <w:t>7</w:t>
            </w:r>
          </w:p>
          <w:p w:rsidR="006C3173" w:rsidRDefault="00A623D1">
            <w:pPr>
              <w:pStyle w:val="TableParagraph"/>
              <w:spacing w:before="40"/>
              <w:ind w:left="14" w:right="6"/>
              <w:jc w:val="center"/>
              <w:rPr>
                <w:sz w:val="24"/>
              </w:rPr>
            </w:pPr>
            <w:r>
              <w:rPr>
                <w:sz w:val="24"/>
              </w:rPr>
              <w:t>ПР</w:t>
            </w:r>
            <w:r>
              <w:rPr>
                <w:spacing w:val="-2"/>
                <w:sz w:val="24"/>
              </w:rPr>
              <w:t xml:space="preserve"> </w:t>
            </w:r>
            <w:r>
              <w:rPr>
                <w:spacing w:val="-5"/>
                <w:sz w:val="24"/>
              </w:rPr>
              <w:t>11</w:t>
            </w:r>
          </w:p>
        </w:tc>
        <w:tc>
          <w:tcPr>
            <w:tcW w:w="1775" w:type="dxa"/>
            <w:vMerge w:val="restart"/>
          </w:tcPr>
          <w:p w:rsidR="006C3173" w:rsidRDefault="00A623D1">
            <w:pPr>
              <w:pStyle w:val="TableParagraph"/>
              <w:spacing w:line="270" w:lineRule="exact"/>
              <w:ind w:left="341"/>
              <w:rPr>
                <w:sz w:val="24"/>
              </w:rPr>
            </w:pPr>
            <w:r>
              <w:rPr>
                <w:sz w:val="24"/>
              </w:rPr>
              <w:t>Тесты,</w:t>
            </w:r>
            <w:r>
              <w:rPr>
                <w:spacing w:val="-3"/>
                <w:sz w:val="24"/>
              </w:rPr>
              <w:t xml:space="preserve"> </w:t>
            </w:r>
            <w:r>
              <w:rPr>
                <w:spacing w:val="-5"/>
                <w:sz w:val="24"/>
              </w:rPr>
              <w:t>УО</w:t>
            </w:r>
          </w:p>
        </w:tc>
      </w:tr>
      <w:tr w:rsidR="006C3173">
        <w:trPr>
          <w:trHeight w:val="1269"/>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6" w:lineRule="auto"/>
              <w:ind w:left="105" w:right="530"/>
              <w:jc w:val="both"/>
              <w:rPr>
                <w:sz w:val="24"/>
              </w:rPr>
            </w:pPr>
            <w:r>
              <w:rPr>
                <w:sz w:val="24"/>
              </w:rPr>
              <w:t>Виды</w:t>
            </w:r>
            <w:r>
              <w:rPr>
                <w:spacing w:val="-1"/>
                <w:sz w:val="24"/>
              </w:rPr>
              <w:t xml:space="preserve"> </w:t>
            </w:r>
            <w:r>
              <w:rPr>
                <w:sz w:val="24"/>
              </w:rPr>
              <w:t>компьютерных</w:t>
            </w:r>
            <w:r>
              <w:rPr>
                <w:spacing w:val="-2"/>
                <w:sz w:val="24"/>
              </w:rPr>
              <w:t xml:space="preserve"> </w:t>
            </w:r>
            <w:r>
              <w:rPr>
                <w:sz w:val="24"/>
              </w:rPr>
              <w:t>презентаций.</w:t>
            </w:r>
            <w:r>
              <w:rPr>
                <w:spacing w:val="-1"/>
                <w:sz w:val="24"/>
              </w:rPr>
              <w:t xml:space="preserve"> </w:t>
            </w:r>
            <w:r>
              <w:rPr>
                <w:sz w:val="24"/>
              </w:rPr>
              <w:t>Основные</w:t>
            </w:r>
            <w:r>
              <w:rPr>
                <w:spacing w:val="-3"/>
                <w:sz w:val="24"/>
              </w:rPr>
              <w:t xml:space="preserve"> </w:t>
            </w:r>
            <w:r>
              <w:rPr>
                <w:sz w:val="24"/>
              </w:rPr>
              <w:t>этапы</w:t>
            </w:r>
            <w:r>
              <w:rPr>
                <w:spacing w:val="-1"/>
                <w:sz w:val="24"/>
              </w:rPr>
              <w:t xml:space="preserve"> </w:t>
            </w:r>
            <w:r>
              <w:rPr>
                <w:sz w:val="24"/>
              </w:rPr>
              <w:t>разработки презентации. Анимация в презентации. Шаблоны. Композиция объектов</w:t>
            </w:r>
            <w:r>
              <w:rPr>
                <w:spacing w:val="-9"/>
                <w:sz w:val="24"/>
              </w:rPr>
              <w:t xml:space="preserve"> </w:t>
            </w:r>
            <w:r>
              <w:rPr>
                <w:sz w:val="24"/>
              </w:rPr>
              <w:t>презентации.</w:t>
            </w:r>
            <w:r>
              <w:rPr>
                <w:spacing w:val="-9"/>
                <w:sz w:val="24"/>
              </w:rPr>
              <w:t xml:space="preserve"> </w:t>
            </w:r>
            <w:r>
              <w:rPr>
                <w:sz w:val="24"/>
              </w:rPr>
              <w:t>Принципы</w:t>
            </w:r>
            <w:r>
              <w:rPr>
                <w:spacing w:val="-6"/>
                <w:sz w:val="24"/>
              </w:rPr>
              <w:t xml:space="preserve"> </w:t>
            </w:r>
            <w:r>
              <w:rPr>
                <w:sz w:val="24"/>
              </w:rPr>
              <w:t>мультимедиа.</w:t>
            </w:r>
            <w:r>
              <w:rPr>
                <w:spacing w:val="-5"/>
                <w:sz w:val="24"/>
              </w:rPr>
              <w:t xml:space="preserve"> </w:t>
            </w:r>
            <w:r>
              <w:rPr>
                <w:spacing w:val="-2"/>
                <w:sz w:val="24"/>
              </w:rPr>
              <w:t>Интерактивное</w:t>
            </w:r>
          </w:p>
          <w:p w:rsidR="006C3173" w:rsidRDefault="00A623D1">
            <w:pPr>
              <w:pStyle w:val="TableParagraph"/>
              <w:ind w:left="105"/>
              <w:jc w:val="both"/>
              <w:rPr>
                <w:sz w:val="24"/>
              </w:rPr>
            </w:pPr>
            <w:r>
              <w:rPr>
                <w:sz w:val="24"/>
              </w:rPr>
              <w:t>представление</w:t>
            </w:r>
            <w:r>
              <w:rPr>
                <w:spacing w:val="-7"/>
                <w:sz w:val="24"/>
              </w:rPr>
              <w:t xml:space="preserve"> </w:t>
            </w:r>
            <w:r>
              <w:rPr>
                <w:spacing w:val="-2"/>
                <w:sz w:val="24"/>
              </w:rPr>
              <w:t>информации</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6"/>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6"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1" w:lineRule="exact"/>
              <w:ind w:left="11" w:right="5"/>
              <w:jc w:val="center"/>
              <w:rPr>
                <w:sz w:val="24"/>
              </w:rPr>
            </w:pPr>
            <w:r>
              <w:rPr>
                <w:spacing w:val="-5"/>
                <w:sz w:val="24"/>
              </w:rPr>
              <w:t>ПР</w:t>
            </w:r>
          </w:p>
        </w:tc>
      </w:tr>
      <w:tr w:rsidR="006C3173">
        <w:trPr>
          <w:trHeight w:val="635"/>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3" w:lineRule="exact"/>
              <w:ind w:left="105"/>
              <w:rPr>
                <w:sz w:val="24"/>
              </w:rPr>
            </w:pPr>
            <w:r>
              <w:rPr>
                <w:b/>
                <w:sz w:val="24"/>
              </w:rPr>
              <w:t>Практическое</w:t>
            </w:r>
            <w:r>
              <w:rPr>
                <w:b/>
                <w:spacing w:val="-3"/>
                <w:sz w:val="24"/>
              </w:rPr>
              <w:t xml:space="preserve"> </w:t>
            </w:r>
            <w:r>
              <w:rPr>
                <w:b/>
                <w:sz w:val="24"/>
              </w:rPr>
              <w:t>занятие</w:t>
            </w:r>
            <w:r>
              <w:rPr>
                <w:b/>
                <w:spacing w:val="-6"/>
                <w:sz w:val="24"/>
              </w:rPr>
              <w:t xml:space="preserve"> </w:t>
            </w:r>
            <w:r>
              <w:rPr>
                <w:b/>
                <w:sz w:val="24"/>
              </w:rPr>
              <w:t>10.</w:t>
            </w:r>
            <w:r>
              <w:rPr>
                <w:b/>
                <w:spacing w:val="18"/>
                <w:sz w:val="24"/>
              </w:rPr>
              <w:t xml:space="preserve"> </w:t>
            </w:r>
            <w:r>
              <w:rPr>
                <w:sz w:val="24"/>
              </w:rPr>
              <w:t>Анимация</w:t>
            </w:r>
            <w:r>
              <w:rPr>
                <w:spacing w:val="-2"/>
                <w:sz w:val="24"/>
              </w:rPr>
              <w:t xml:space="preserve"> </w:t>
            </w:r>
            <w:r>
              <w:rPr>
                <w:sz w:val="24"/>
              </w:rPr>
              <w:t>в</w:t>
            </w:r>
            <w:r>
              <w:rPr>
                <w:spacing w:val="-1"/>
                <w:sz w:val="24"/>
              </w:rPr>
              <w:t xml:space="preserve"> </w:t>
            </w:r>
            <w:r>
              <w:rPr>
                <w:spacing w:val="-2"/>
                <w:sz w:val="24"/>
              </w:rPr>
              <w:t>презентации.</w:t>
            </w:r>
          </w:p>
          <w:p w:rsidR="006C3173" w:rsidRDefault="00A623D1">
            <w:pPr>
              <w:pStyle w:val="TableParagraph"/>
              <w:spacing w:before="41"/>
              <w:ind w:left="105"/>
              <w:rPr>
                <w:sz w:val="24"/>
              </w:rPr>
            </w:pPr>
            <w:r>
              <w:rPr>
                <w:sz w:val="24"/>
              </w:rPr>
              <w:t>Интерактивные</w:t>
            </w:r>
            <w:r>
              <w:rPr>
                <w:spacing w:val="-6"/>
                <w:sz w:val="24"/>
              </w:rPr>
              <w:t xml:space="preserve"> </w:t>
            </w:r>
            <w:r>
              <w:rPr>
                <w:sz w:val="24"/>
              </w:rPr>
              <w:t>и</w:t>
            </w:r>
            <w:r>
              <w:rPr>
                <w:spacing w:val="-4"/>
                <w:sz w:val="24"/>
              </w:rPr>
              <w:t xml:space="preserve"> </w:t>
            </w:r>
            <w:r>
              <w:rPr>
                <w:sz w:val="24"/>
              </w:rPr>
              <w:t>мультимедийные</w:t>
            </w:r>
            <w:r>
              <w:rPr>
                <w:spacing w:val="-5"/>
                <w:sz w:val="24"/>
              </w:rPr>
              <w:t xml:space="preserve"> </w:t>
            </w:r>
            <w:r>
              <w:rPr>
                <w:sz w:val="24"/>
              </w:rPr>
              <w:t>объекты</w:t>
            </w:r>
            <w:r>
              <w:rPr>
                <w:spacing w:val="-4"/>
                <w:sz w:val="24"/>
              </w:rPr>
              <w:t xml:space="preserve"> </w:t>
            </w:r>
            <w:r>
              <w:rPr>
                <w:sz w:val="24"/>
              </w:rPr>
              <w:t>на</w:t>
            </w:r>
            <w:r>
              <w:rPr>
                <w:spacing w:val="-4"/>
                <w:sz w:val="24"/>
              </w:rPr>
              <w:t xml:space="preserve"> </w:t>
            </w:r>
            <w:r>
              <w:rPr>
                <w:spacing w:val="-2"/>
                <w:sz w:val="24"/>
              </w:rPr>
              <w:t>слайде</w:t>
            </w:r>
          </w:p>
        </w:tc>
        <w:tc>
          <w:tcPr>
            <w:tcW w:w="1171" w:type="dxa"/>
          </w:tcPr>
          <w:p w:rsidR="006C3173" w:rsidRDefault="00A623D1">
            <w:pPr>
              <w:pStyle w:val="TableParagraph"/>
              <w:spacing w:line="273"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3" w:lineRule="exact"/>
              <w:ind w:left="11" w:right="5"/>
              <w:jc w:val="center"/>
              <w:rPr>
                <w:sz w:val="24"/>
              </w:rPr>
            </w:pPr>
            <w:r>
              <w:rPr>
                <w:spacing w:val="-5"/>
                <w:sz w:val="24"/>
              </w:rPr>
              <w:t>ПР</w:t>
            </w:r>
          </w:p>
        </w:tc>
      </w:tr>
      <w:tr w:rsidR="006C3173">
        <w:trPr>
          <w:trHeight w:val="318"/>
        </w:trPr>
        <w:tc>
          <w:tcPr>
            <w:tcW w:w="2866" w:type="dxa"/>
            <w:vMerge w:val="restart"/>
          </w:tcPr>
          <w:p w:rsidR="006C3173" w:rsidRDefault="00A623D1">
            <w:pPr>
              <w:pStyle w:val="TableParagraph"/>
              <w:spacing w:line="276" w:lineRule="auto"/>
              <w:ind w:left="107" w:right="106"/>
              <w:rPr>
                <w:b/>
                <w:sz w:val="24"/>
              </w:rPr>
            </w:pPr>
            <w:r>
              <w:rPr>
                <w:b/>
                <w:sz w:val="24"/>
              </w:rPr>
              <w:t xml:space="preserve">Тема 2.4. </w:t>
            </w:r>
            <w:r>
              <w:rPr>
                <w:b/>
                <w:spacing w:val="-2"/>
                <w:sz w:val="24"/>
              </w:rPr>
              <w:t>Гипертекстовое представление информации.</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0" w:lineRule="exact"/>
              <w:ind w:left="10"/>
              <w:jc w:val="center"/>
              <w:rPr>
                <w:i/>
                <w:sz w:val="24"/>
              </w:rPr>
            </w:pPr>
            <w:r>
              <w:rPr>
                <w:i/>
                <w:spacing w:val="-10"/>
                <w:sz w:val="24"/>
              </w:rPr>
              <w:t>2</w:t>
            </w:r>
          </w:p>
        </w:tc>
        <w:tc>
          <w:tcPr>
            <w:tcW w:w="1752" w:type="dxa"/>
            <w:vMerge w:val="restart"/>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p w:rsidR="006C3173" w:rsidRDefault="00A623D1">
            <w:pPr>
              <w:pStyle w:val="TableParagraph"/>
              <w:spacing w:before="43"/>
              <w:ind w:left="14" w:right="5"/>
              <w:jc w:val="center"/>
              <w:rPr>
                <w:sz w:val="24"/>
              </w:rPr>
            </w:pPr>
            <w:r>
              <w:rPr>
                <w:sz w:val="24"/>
              </w:rPr>
              <w:t>МПР</w:t>
            </w:r>
            <w:r>
              <w:rPr>
                <w:spacing w:val="-5"/>
                <w:sz w:val="24"/>
              </w:rPr>
              <w:t xml:space="preserve"> </w:t>
            </w:r>
            <w:r>
              <w:rPr>
                <w:spacing w:val="-10"/>
                <w:sz w:val="24"/>
              </w:rPr>
              <w:t>6</w:t>
            </w:r>
          </w:p>
          <w:p w:rsidR="006C3173" w:rsidRDefault="00A623D1">
            <w:pPr>
              <w:pStyle w:val="TableParagraph"/>
              <w:spacing w:before="41"/>
              <w:ind w:left="14" w:right="6"/>
              <w:jc w:val="center"/>
              <w:rPr>
                <w:sz w:val="24"/>
              </w:rPr>
            </w:pPr>
            <w:r>
              <w:rPr>
                <w:sz w:val="24"/>
              </w:rPr>
              <w:t>ПР</w:t>
            </w:r>
            <w:r>
              <w:rPr>
                <w:spacing w:val="-2"/>
                <w:sz w:val="24"/>
              </w:rPr>
              <w:t xml:space="preserve"> </w:t>
            </w:r>
            <w:r>
              <w:rPr>
                <w:spacing w:val="-5"/>
                <w:sz w:val="24"/>
              </w:rPr>
              <w:t>13</w:t>
            </w:r>
          </w:p>
        </w:tc>
        <w:tc>
          <w:tcPr>
            <w:tcW w:w="1775" w:type="dxa"/>
            <w:vMerge w:val="restart"/>
          </w:tcPr>
          <w:p w:rsidR="006C3173" w:rsidRDefault="00A623D1">
            <w:pPr>
              <w:pStyle w:val="TableParagraph"/>
              <w:spacing w:line="270" w:lineRule="exact"/>
              <w:ind w:left="11"/>
              <w:jc w:val="center"/>
              <w:rPr>
                <w:sz w:val="24"/>
              </w:rPr>
            </w:pPr>
            <w:r>
              <w:rPr>
                <w:spacing w:val="-5"/>
                <w:sz w:val="24"/>
              </w:rPr>
              <w:t>УО</w:t>
            </w:r>
          </w:p>
        </w:tc>
      </w:tr>
      <w:tr w:rsidR="006C3173">
        <w:trPr>
          <w:trHeight w:val="633"/>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sz w:val="24"/>
              </w:rPr>
              <w:t>Язык</w:t>
            </w:r>
            <w:r>
              <w:rPr>
                <w:spacing w:val="-5"/>
                <w:sz w:val="24"/>
              </w:rPr>
              <w:t xml:space="preserve"> </w:t>
            </w:r>
            <w:r>
              <w:rPr>
                <w:sz w:val="24"/>
              </w:rPr>
              <w:t>разметки</w:t>
            </w:r>
            <w:r>
              <w:rPr>
                <w:spacing w:val="-2"/>
                <w:sz w:val="24"/>
              </w:rPr>
              <w:t xml:space="preserve"> </w:t>
            </w:r>
            <w:r>
              <w:rPr>
                <w:sz w:val="24"/>
              </w:rPr>
              <w:t>гипертекста</w:t>
            </w:r>
            <w:r>
              <w:rPr>
                <w:spacing w:val="-2"/>
                <w:sz w:val="24"/>
              </w:rPr>
              <w:t xml:space="preserve"> </w:t>
            </w:r>
            <w:r>
              <w:rPr>
                <w:sz w:val="24"/>
              </w:rPr>
              <w:t>HTML. Оформление</w:t>
            </w:r>
            <w:r>
              <w:rPr>
                <w:spacing w:val="-3"/>
                <w:sz w:val="24"/>
              </w:rPr>
              <w:t xml:space="preserve"> </w:t>
            </w:r>
            <w:r>
              <w:rPr>
                <w:spacing w:val="-2"/>
                <w:sz w:val="24"/>
              </w:rPr>
              <w:t>гипертекстовой</w:t>
            </w:r>
          </w:p>
          <w:p w:rsidR="006C3173" w:rsidRDefault="00A623D1">
            <w:pPr>
              <w:pStyle w:val="TableParagraph"/>
              <w:spacing w:before="41"/>
              <w:ind w:left="105"/>
              <w:rPr>
                <w:sz w:val="24"/>
              </w:rPr>
            </w:pPr>
            <w:r>
              <w:rPr>
                <w:sz w:val="24"/>
              </w:rPr>
              <w:t>страницы.</w:t>
            </w:r>
            <w:r>
              <w:rPr>
                <w:spacing w:val="-5"/>
                <w:sz w:val="24"/>
              </w:rPr>
              <w:t xml:space="preserve"> </w:t>
            </w:r>
            <w:r>
              <w:rPr>
                <w:sz w:val="24"/>
              </w:rPr>
              <w:t>Веб-сайты</w:t>
            </w:r>
            <w:r>
              <w:rPr>
                <w:spacing w:val="-4"/>
                <w:sz w:val="24"/>
              </w:rPr>
              <w:t xml:space="preserve"> </w:t>
            </w:r>
            <w:r>
              <w:rPr>
                <w:sz w:val="24"/>
              </w:rPr>
              <w:t>и</w:t>
            </w:r>
            <w:r>
              <w:rPr>
                <w:spacing w:val="-3"/>
                <w:sz w:val="24"/>
              </w:rPr>
              <w:t xml:space="preserve"> </w:t>
            </w:r>
            <w:r>
              <w:rPr>
                <w:sz w:val="24"/>
              </w:rPr>
              <w:t>веб-</w:t>
            </w:r>
            <w:r>
              <w:rPr>
                <w:spacing w:val="-2"/>
                <w:sz w:val="24"/>
              </w:rPr>
              <w:t>страницы</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8"/>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6"/>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4"/>
                <w:sz w:val="24"/>
              </w:rPr>
              <w:t xml:space="preserve"> </w:t>
            </w:r>
            <w:r>
              <w:rPr>
                <w:b/>
                <w:sz w:val="24"/>
              </w:rPr>
              <w:t>занятие</w:t>
            </w:r>
            <w:r>
              <w:rPr>
                <w:b/>
                <w:spacing w:val="-6"/>
                <w:sz w:val="24"/>
              </w:rPr>
              <w:t xml:space="preserve"> </w:t>
            </w:r>
            <w:r>
              <w:rPr>
                <w:b/>
                <w:sz w:val="24"/>
              </w:rPr>
              <w:t>11.</w:t>
            </w:r>
            <w:r>
              <w:rPr>
                <w:b/>
                <w:spacing w:val="17"/>
                <w:sz w:val="24"/>
              </w:rPr>
              <w:t xml:space="preserve"> </w:t>
            </w:r>
            <w:r>
              <w:rPr>
                <w:sz w:val="24"/>
              </w:rPr>
              <w:t>Разработка</w:t>
            </w:r>
            <w:r>
              <w:rPr>
                <w:spacing w:val="-3"/>
                <w:sz w:val="24"/>
              </w:rPr>
              <w:t xml:space="preserve"> </w:t>
            </w:r>
            <w:r>
              <w:rPr>
                <w:sz w:val="24"/>
              </w:rPr>
              <w:t>веб-</w:t>
            </w:r>
            <w:r>
              <w:rPr>
                <w:spacing w:val="-2"/>
                <w:sz w:val="24"/>
              </w:rPr>
              <w:t>страницы</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316"/>
        </w:trPr>
        <w:tc>
          <w:tcPr>
            <w:tcW w:w="2866" w:type="dxa"/>
          </w:tcPr>
          <w:p w:rsidR="006C3173" w:rsidRDefault="00A623D1">
            <w:pPr>
              <w:pStyle w:val="TableParagraph"/>
              <w:spacing w:line="275" w:lineRule="exact"/>
              <w:ind w:left="107"/>
              <w:rPr>
                <w:b/>
                <w:sz w:val="24"/>
              </w:rPr>
            </w:pPr>
            <w:r>
              <w:rPr>
                <w:b/>
                <w:sz w:val="24"/>
              </w:rPr>
              <w:t>Раздел</w:t>
            </w:r>
            <w:r>
              <w:rPr>
                <w:b/>
                <w:spacing w:val="-4"/>
                <w:sz w:val="24"/>
              </w:rPr>
              <w:t xml:space="preserve"> </w:t>
            </w:r>
            <w:r>
              <w:rPr>
                <w:b/>
                <w:spacing w:val="-5"/>
                <w:sz w:val="24"/>
              </w:rPr>
              <w:t>3.</w:t>
            </w:r>
          </w:p>
        </w:tc>
        <w:tc>
          <w:tcPr>
            <w:tcW w:w="7220" w:type="dxa"/>
          </w:tcPr>
          <w:p w:rsidR="006C3173" w:rsidRDefault="00A623D1">
            <w:pPr>
              <w:pStyle w:val="TableParagraph"/>
              <w:spacing w:line="275" w:lineRule="exact"/>
              <w:ind w:left="105"/>
              <w:rPr>
                <w:b/>
                <w:sz w:val="24"/>
              </w:rPr>
            </w:pPr>
            <w:r>
              <w:rPr>
                <w:b/>
                <w:sz w:val="24"/>
              </w:rPr>
              <w:t>Информационное</w:t>
            </w:r>
            <w:r>
              <w:rPr>
                <w:b/>
                <w:spacing w:val="-10"/>
                <w:sz w:val="24"/>
              </w:rPr>
              <w:t xml:space="preserve"> </w:t>
            </w:r>
            <w:r>
              <w:rPr>
                <w:b/>
                <w:spacing w:val="-2"/>
                <w:sz w:val="24"/>
              </w:rPr>
              <w:t>моделирование</w:t>
            </w:r>
          </w:p>
        </w:tc>
        <w:tc>
          <w:tcPr>
            <w:tcW w:w="1171" w:type="dxa"/>
          </w:tcPr>
          <w:p w:rsidR="006C3173" w:rsidRDefault="00A623D1">
            <w:pPr>
              <w:pStyle w:val="TableParagraph"/>
              <w:spacing w:line="275" w:lineRule="exact"/>
              <w:ind w:left="10"/>
              <w:jc w:val="center"/>
              <w:rPr>
                <w:b/>
                <w:i/>
                <w:sz w:val="24"/>
              </w:rPr>
            </w:pPr>
            <w:r>
              <w:rPr>
                <w:b/>
                <w:i/>
                <w:spacing w:val="-5"/>
                <w:sz w:val="24"/>
              </w:rPr>
              <w:t>20</w:t>
            </w:r>
          </w:p>
        </w:tc>
        <w:tc>
          <w:tcPr>
            <w:tcW w:w="1752" w:type="dxa"/>
          </w:tcPr>
          <w:p w:rsidR="006C3173" w:rsidRDefault="006C3173">
            <w:pPr>
              <w:pStyle w:val="TableParagraph"/>
              <w:rPr>
                <w:sz w:val="24"/>
              </w:rPr>
            </w:pPr>
          </w:p>
        </w:tc>
        <w:tc>
          <w:tcPr>
            <w:tcW w:w="1775" w:type="dxa"/>
          </w:tcPr>
          <w:p w:rsidR="006C3173" w:rsidRDefault="006C3173">
            <w:pPr>
              <w:pStyle w:val="TableParagraph"/>
              <w:rPr>
                <w:sz w:val="24"/>
              </w:rPr>
            </w:pPr>
          </w:p>
        </w:tc>
      </w:tr>
      <w:tr w:rsidR="006C3173">
        <w:trPr>
          <w:trHeight w:val="318"/>
        </w:trPr>
        <w:tc>
          <w:tcPr>
            <w:tcW w:w="2866" w:type="dxa"/>
            <w:vMerge w:val="restart"/>
          </w:tcPr>
          <w:p w:rsidR="006C3173" w:rsidRDefault="00A623D1">
            <w:pPr>
              <w:pStyle w:val="TableParagraph"/>
              <w:spacing w:before="1"/>
              <w:ind w:left="107"/>
              <w:rPr>
                <w:b/>
                <w:sz w:val="24"/>
              </w:rPr>
            </w:pPr>
            <w:r>
              <w:rPr>
                <w:b/>
                <w:sz w:val="24"/>
              </w:rPr>
              <w:t>Тема</w:t>
            </w:r>
            <w:r>
              <w:rPr>
                <w:b/>
                <w:spacing w:val="-1"/>
                <w:sz w:val="24"/>
              </w:rPr>
              <w:t xml:space="preserve"> </w:t>
            </w:r>
            <w:r>
              <w:rPr>
                <w:b/>
                <w:spacing w:val="-4"/>
                <w:sz w:val="24"/>
              </w:rPr>
              <w:t>3.1.</w:t>
            </w:r>
          </w:p>
          <w:p w:rsidR="006C3173" w:rsidRDefault="00A623D1">
            <w:pPr>
              <w:pStyle w:val="TableParagraph"/>
              <w:spacing w:before="41"/>
              <w:ind w:left="107"/>
              <w:rPr>
                <w:b/>
                <w:sz w:val="24"/>
              </w:rPr>
            </w:pPr>
            <w:r>
              <w:rPr>
                <w:b/>
                <w:sz w:val="24"/>
              </w:rPr>
              <w:t>Модели</w:t>
            </w:r>
            <w:r>
              <w:rPr>
                <w:b/>
                <w:spacing w:val="-3"/>
                <w:sz w:val="24"/>
              </w:rPr>
              <w:t xml:space="preserve"> </w:t>
            </w:r>
            <w:r>
              <w:rPr>
                <w:b/>
                <w:spacing w:val="-10"/>
                <w:sz w:val="24"/>
              </w:rPr>
              <w:t>и</w:t>
            </w:r>
          </w:p>
          <w:p w:rsidR="006C3173" w:rsidRDefault="00A623D1">
            <w:pPr>
              <w:pStyle w:val="TableParagraph"/>
              <w:spacing w:before="41" w:line="276" w:lineRule="auto"/>
              <w:ind w:left="107" w:right="227"/>
              <w:rPr>
                <w:b/>
                <w:sz w:val="24"/>
              </w:rPr>
            </w:pPr>
            <w:r>
              <w:rPr>
                <w:b/>
                <w:sz w:val="24"/>
              </w:rPr>
              <w:t>моделирование.</w:t>
            </w:r>
            <w:r>
              <w:rPr>
                <w:b/>
                <w:spacing w:val="-15"/>
                <w:sz w:val="24"/>
              </w:rPr>
              <w:t xml:space="preserve"> </w:t>
            </w:r>
            <w:r>
              <w:rPr>
                <w:b/>
                <w:sz w:val="24"/>
              </w:rPr>
              <w:t xml:space="preserve">Этапы </w:t>
            </w:r>
            <w:r>
              <w:rPr>
                <w:b/>
                <w:spacing w:val="-2"/>
                <w:sz w:val="24"/>
              </w:rPr>
              <w:t>моделирования</w:t>
            </w:r>
          </w:p>
        </w:tc>
        <w:tc>
          <w:tcPr>
            <w:tcW w:w="7220" w:type="dxa"/>
          </w:tcPr>
          <w:p w:rsidR="006C3173" w:rsidRDefault="00A623D1">
            <w:pPr>
              <w:pStyle w:val="TableParagraph"/>
              <w:spacing w:line="273"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3" w:lineRule="exact"/>
              <w:ind w:left="10"/>
              <w:jc w:val="center"/>
              <w:rPr>
                <w:i/>
                <w:sz w:val="24"/>
              </w:rPr>
            </w:pPr>
            <w:r>
              <w:rPr>
                <w:i/>
                <w:spacing w:val="-10"/>
                <w:sz w:val="24"/>
              </w:rPr>
              <w:t>2</w:t>
            </w:r>
          </w:p>
        </w:tc>
        <w:tc>
          <w:tcPr>
            <w:tcW w:w="1752" w:type="dxa"/>
            <w:vMerge w:val="restart"/>
          </w:tcPr>
          <w:p w:rsidR="006C3173" w:rsidRDefault="00A623D1">
            <w:pPr>
              <w:pStyle w:val="TableParagraph"/>
              <w:spacing w:line="273" w:lineRule="exact"/>
              <w:ind w:left="14" w:right="3"/>
              <w:jc w:val="center"/>
              <w:rPr>
                <w:sz w:val="24"/>
              </w:rPr>
            </w:pPr>
            <w:r>
              <w:rPr>
                <w:sz w:val="24"/>
              </w:rPr>
              <w:t xml:space="preserve">ЛР </w:t>
            </w:r>
            <w:r>
              <w:rPr>
                <w:spacing w:val="-5"/>
                <w:sz w:val="24"/>
              </w:rPr>
              <w:t>7,</w:t>
            </w:r>
          </w:p>
          <w:p w:rsidR="006C3173" w:rsidRDefault="00A623D1">
            <w:pPr>
              <w:pStyle w:val="TableParagraph"/>
              <w:spacing w:before="41"/>
              <w:ind w:left="14" w:right="4"/>
              <w:jc w:val="center"/>
              <w:rPr>
                <w:sz w:val="24"/>
              </w:rPr>
            </w:pPr>
            <w:r>
              <w:rPr>
                <w:sz w:val="24"/>
              </w:rPr>
              <w:t>МПР</w:t>
            </w:r>
            <w:r>
              <w:rPr>
                <w:spacing w:val="-4"/>
                <w:sz w:val="24"/>
              </w:rPr>
              <w:t xml:space="preserve"> </w:t>
            </w:r>
            <w:r>
              <w:rPr>
                <w:sz w:val="24"/>
              </w:rPr>
              <w:t>4,5,</w:t>
            </w:r>
            <w:r>
              <w:rPr>
                <w:spacing w:val="-1"/>
                <w:sz w:val="24"/>
              </w:rPr>
              <w:t xml:space="preserve"> </w:t>
            </w:r>
            <w:r>
              <w:rPr>
                <w:spacing w:val="-5"/>
                <w:sz w:val="24"/>
              </w:rPr>
              <w:t>8,</w:t>
            </w:r>
          </w:p>
          <w:p w:rsidR="006C3173" w:rsidRDefault="00A623D1">
            <w:pPr>
              <w:pStyle w:val="TableParagraph"/>
              <w:spacing w:before="40"/>
              <w:ind w:left="14" w:right="6"/>
              <w:jc w:val="center"/>
              <w:rPr>
                <w:sz w:val="24"/>
              </w:rPr>
            </w:pPr>
            <w:r>
              <w:rPr>
                <w:sz w:val="24"/>
              </w:rPr>
              <w:t>МПР</w:t>
            </w:r>
            <w:r>
              <w:rPr>
                <w:spacing w:val="-5"/>
                <w:sz w:val="24"/>
              </w:rPr>
              <w:t xml:space="preserve"> </w:t>
            </w:r>
            <w:r>
              <w:rPr>
                <w:sz w:val="24"/>
              </w:rPr>
              <w:t>14-</w:t>
            </w:r>
            <w:r>
              <w:rPr>
                <w:spacing w:val="-5"/>
                <w:sz w:val="24"/>
              </w:rPr>
              <w:t>16</w:t>
            </w:r>
          </w:p>
          <w:p w:rsidR="006C3173" w:rsidRDefault="00A623D1">
            <w:pPr>
              <w:pStyle w:val="TableParagraph"/>
              <w:spacing w:before="41"/>
              <w:ind w:left="14" w:right="6"/>
              <w:jc w:val="center"/>
              <w:rPr>
                <w:sz w:val="24"/>
              </w:rPr>
            </w:pPr>
            <w:r>
              <w:rPr>
                <w:sz w:val="24"/>
              </w:rPr>
              <w:t>ПР</w:t>
            </w:r>
            <w:r>
              <w:rPr>
                <w:spacing w:val="-2"/>
                <w:sz w:val="24"/>
              </w:rPr>
              <w:t xml:space="preserve"> </w:t>
            </w:r>
            <w:r>
              <w:rPr>
                <w:spacing w:val="-5"/>
                <w:sz w:val="24"/>
              </w:rPr>
              <w:t>12</w:t>
            </w:r>
          </w:p>
        </w:tc>
        <w:tc>
          <w:tcPr>
            <w:tcW w:w="1775" w:type="dxa"/>
          </w:tcPr>
          <w:p w:rsidR="006C3173" w:rsidRDefault="00A623D1">
            <w:pPr>
              <w:pStyle w:val="TableParagraph"/>
              <w:spacing w:line="273" w:lineRule="exact"/>
              <w:ind w:left="11"/>
              <w:jc w:val="center"/>
              <w:rPr>
                <w:sz w:val="24"/>
              </w:rPr>
            </w:pPr>
            <w:r>
              <w:rPr>
                <w:spacing w:val="-5"/>
                <w:sz w:val="24"/>
              </w:rPr>
              <w:t>УО</w:t>
            </w:r>
          </w:p>
        </w:tc>
      </w:tr>
      <w:tr w:rsidR="006C3173">
        <w:trPr>
          <w:trHeight w:val="1269"/>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sz w:val="24"/>
              </w:rPr>
              <w:t>Представление</w:t>
            </w:r>
            <w:r>
              <w:rPr>
                <w:spacing w:val="-7"/>
                <w:sz w:val="24"/>
              </w:rPr>
              <w:t xml:space="preserve"> </w:t>
            </w:r>
            <w:r>
              <w:rPr>
                <w:sz w:val="24"/>
              </w:rPr>
              <w:t>о</w:t>
            </w:r>
            <w:r>
              <w:rPr>
                <w:spacing w:val="-3"/>
                <w:sz w:val="24"/>
              </w:rPr>
              <w:t xml:space="preserve"> </w:t>
            </w:r>
            <w:r>
              <w:rPr>
                <w:sz w:val="24"/>
              </w:rPr>
              <w:t>компьютерных</w:t>
            </w:r>
            <w:r>
              <w:rPr>
                <w:spacing w:val="-3"/>
                <w:sz w:val="24"/>
              </w:rPr>
              <w:t xml:space="preserve"> </w:t>
            </w:r>
            <w:r>
              <w:rPr>
                <w:sz w:val="24"/>
              </w:rPr>
              <w:t>моделях.</w:t>
            </w:r>
            <w:r>
              <w:rPr>
                <w:spacing w:val="-4"/>
                <w:sz w:val="24"/>
              </w:rPr>
              <w:t xml:space="preserve"> </w:t>
            </w:r>
            <w:r>
              <w:rPr>
                <w:sz w:val="24"/>
              </w:rPr>
              <w:t>Виды</w:t>
            </w:r>
            <w:r>
              <w:rPr>
                <w:spacing w:val="-3"/>
                <w:sz w:val="24"/>
              </w:rPr>
              <w:t xml:space="preserve"> </w:t>
            </w:r>
            <w:r>
              <w:rPr>
                <w:spacing w:val="-2"/>
                <w:sz w:val="24"/>
              </w:rPr>
              <w:t>моделей.</w:t>
            </w:r>
          </w:p>
          <w:p w:rsidR="006C3173" w:rsidRDefault="00A623D1">
            <w:pPr>
              <w:pStyle w:val="TableParagraph"/>
              <w:spacing w:before="41"/>
              <w:ind w:left="105"/>
              <w:rPr>
                <w:sz w:val="24"/>
              </w:rPr>
            </w:pPr>
            <w:r>
              <w:rPr>
                <w:sz w:val="24"/>
              </w:rPr>
              <w:t>Адекватность</w:t>
            </w:r>
            <w:r>
              <w:rPr>
                <w:spacing w:val="-3"/>
                <w:sz w:val="24"/>
              </w:rPr>
              <w:t xml:space="preserve"> </w:t>
            </w:r>
            <w:r>
              <w:rPr>
                <w:sz w:val="24"/>
              </w:rPr>
              <w:t>модели.</w:t>
            </w:r>
            <w:r>
              <w:rPr>
                <w:spacing w:val="-3"/>
                <w:sz w:val="24"/>
              </w:rPr>
              <w:t xml:space="preserve"> </w:t>
            </w:r>
            <w:r>
              <w:rPr>
                <w:sz w:val="24"/>
              </w:rPr>
              <w:t>Основные</w:t>
            </w:r>
            <w:r>
              <w:rPr>
                <w:spacing w:val="-5"/>
                <w:sz w:val="24"/>
              </w:rPr>
              <w:t xml:space="preserve"> </w:t>
            </w:r>
            <w:r>
              <w:rPr>
                <w:sz w:val="24"/>
              </w:rPr>
              <w:t>этапы</w:t>
            </w:r>
            <w:r>
              <w:rPr>
                <w:spacing w:val="-3"/>
                <w:sz w:val="24"/>
              </w:rPr>
              <w:t xml:space="preserve"> </w:t>
            </w:r>
            <w:r>
              <w:rPr>
                <w:spacing w:val="-2"/>
                <w:sz w:val="24"/>
              </w:rPr>
              <w:t>компьютерного</w:t>
            </w:r>
          </w:p>
          <w:p w:rsidR="006C3173" w:rsidRDefault="00A623D1">
            <w:pPr>
              <w:pStyle w:val="TableParagraph"/>
              <w:spacing w:before="8" w:line="320" w:lineRule="exact"/>
              <w:ind w:left="105"/>
              <w:rPr>
                <w:sz w:val="24"/>
              </w:rPr>
            </w:pPr>
            <w:r>
              <w:rPr>
                <w:sz w:val="24"/>
              </w:rPr>
              <w:t>моделирования.</w:t>
            </w:r>
            <w:r>
              <w:rPr>
                <w:spacing w:val="-7"/>
                <w:sz w:val="24"/>
              </w:rPr>
              <w:t xml:space="preserve"> </w:t>
            </w:r>
            <w:r>
              <w:rPr>
                <w:sz w:val="24"/>
              </w:rPr>
              <w:t>Списки,</w:t>
            </w:r>
            <w:r>
              <w:rPr>
                <w:spacing w:val="-7"/>
                <w:sz w:val="24"/>
              </w:rPr>
              <w:t xml:space="preserve"> </w:t>
            </w:r>
            <w:r>
              <w:rPr>
                <w:sz w:val="24"/>
              </w:rPr>
              <w:t>графы,</w:t>
            </w:r>
            <w:r>
              <w:rPr>
                <w:spacing w:val="-7"/>
                <w:sz w:val="24"/>
              </w:rPr>
              <w:t xml:space="preserve"> </w:t>
            </w:r>
            <w:r>
              <w:rPr>
                <w:sz w:val="24"/>
              </w:rPr>
              <w:t>деревья.</w:t>
            </w:r>
            <w:r>
              <w:rPr>
                <w:spacing w:val="-7"/>
                <w:sz w:val="24"/>
              </w:rPr>
              <w:t xml:space="preserve"> </w:t>
            </w:r>
            <w:r>
              <w:rPr>
                <w:sz w:val="24"/>
              </w:rPr>
              <w:t>Алгоритм</w:t>
            </w:r>
            <w:r>
              <w:rPr>
                <w:spacing w:val="-7"/>
                <w:sz w:val="24"/>
              </w:rPr>
              <w:t xml:space="preserve"> </w:t>
            </w:r>
            <w:r>
              <w:rPr>
                <w:sz w:val="24"/>
              </w:rPr>
              <w:t>построения дерева решений.</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tcPr>
          <w:p w:rsidR="006C3173" w:rsidRDefault="006C3173">
            <w:pPr>
              <w:pStyle w:val="TableParagraph"/>
              <w:rPr>
                <w:sz w:val="24"/>
              </w:rPr>
            </w:pPr>
          </w:p>
        </w:tc>
      </w:tr>
      <w:tr w:rsidR="006C3173">
        <w:trPr>
          <w:trHeight w:val="316"/>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636"/>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1" w:lineRule="exact"/>
              <w:ind w:left="105"/>
              <w:rPr>
                <w:sz w:val="24"/>
              </w:rPr>
            </w:pPr>
            <w:r>
              <w:rPr>
                <w:b/>
                <w:sz w:val="24"/>
              </w:rPr>
              <w:t>Практическое</w:t>
            </w:r>
            <w:r>
              <w:rPr>
                <w:b/>
                <w:spacing w:val="-4"/>
                <w:sz w:val="24"/>
              </w:rPr>
              <w:t xml:space="preserve"> </w:t>
            </w:r>
            <w:r>
              <w:rPr>
                <w:b/>
                <w:sz w:val="24"/>
              </w:rPr>
              <w:t>занятие</w:t>
            </w:r>
            <w:r>
              <w:rPr>
                <w:b/>
                <w:spacing w:val="-5"/>
                <w:sz w:val="24"/>
              </w:rPr>
              <w:t xml:space="preserve"> </w:t>
            </w:r>
            <w:r>
              <w:rPr>
                <w:b/>
                <w:sz w:val="24"/>
              </w:rPr>
              <w:t>12.</w:t>
            </w:r>
            <w:r>
              <w:rPr>
                <w:b/>
                <w:spacing w:val="18"/>
                <w:sz w:val="24"/>
              </w:rPr>
              <w:t xml:space="preserve"> </w:t>
            </w:r>
            <w:r>
              <w:rPr>
                <w:sz w:val="24"/>
              </w:rPr>
              <w:t>Построения</w:t>
            </w:r>
            <w:r>
              <w:rPr>
                <w:spacing w:val="-2"/>
                <w:sz w:val="24"/>
              </w:rPr>
              <w:t xml:space="preserve"> </w:t>
            </w:r>
            <w:r>
              <w:rPr>
                <w:sz w:val="24"/>
              </w:rPr>
              <w:t>дерева</w:t>
            </w:r>
            <w:r>
              <w:rPr>
                <w:spacing w:val="-4"/>
                <w:sz w:val="24"/>
              </w:rPr>
              <w:t xml:space="preserve"> </w:t>
            </w:r>
            <w:r>
              <w:rPr>
                <w:sz w:val="24"/>
              </w:rPr>
              <w:t>решений.</w:t>
            </w:r>
            <w:r>
              <w:rPr>
                <w:spacing w:val="-2"/>
                <w:sz w:val="24"/>
              </w:rPr>
              <w:t xml:space="preserve"> Элементы</w:t>
            </w:r>
          </w:p>
          <w:p w:rsidR="006C3173" w:rsidRDefault="00A623D1">
            <w:pPr>
              <w:pStyle w:val="TableParagraph"/>
              <w:spacing w:before="43"/>
              <w:ind w:left="105"/>
              <w:rPr>
                <w:sz w:val="24"/>
              </w:rPr>
            </w:pPr>
            <w:r>
              <w:rPr>
                <w:sz w:val="24"/>
              </w:rPr>
              <w:t>теории</w:t>
            </w:r>
            <w:r>
              <w:rPr>
                <w:spacing w:val="-5"/>
                <w:sz w:val="24"/>
              </w:rPr>
              <w:t xml:space="preserve"> </w:t>
            </w:r>
            <w:r>
              <w:rPr>
                <w:sz w:val="24"/>
              </w:rPr>
              <w:t>игр</w:t>
            </w:r>
            <w:r>
              <w:rPr>
                <w:spacing w:val="-4"/>
                <w:sz w:val="24"/>
              </w:rPr>
              <w:t xml:space="preserve"> </w:t>
            </w:r>
            <w:r>
              <w:rPr>
                <w:sz w:val="24"/>
              </w:rPr>
              <w:t>(выигрышная</w:t>
            </w:r>
            <w:r>
              <w:rPr>
                <w:spacing w:val="-3"/>
                <w:sz w:val="24"/>
              </w:rPr>
              <w:t xml:space="preserve"> </w:t>
            </w:r>
            <w:r>
              <w:rPr>
                <w:spacing w:val="-2"/>
                <w:sz w:val="24"/>
              </w:rPr>
              <w:t>стратегия)</w:t>
            </w:r>
          </w:p>
        </w:tc>
        <w:tc>
          <w:tcPr>
            <w:tcW w:w="1171" w:type="dxa"/>
          </w:tcPr>
          <w:p w:rsidR="006C3173" w:rsidRDefault="00A623D1">
            <w:pPr>
              <w:pStyle w:val="TableParagraph"/>
              <w:spacing w:line="271"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1" w:lineRule="exact"/>
              <w:ind w:left="11" w:right="5"/>
              <w:jc w:val="center"/>
              <w:rPr>
                <w:sz w:val="24"/>
              </w:rPr>
            </w:pPr>
            <w:r>
              <w:rPr>
                <w:spacing w:val="-5"/>
                <w:sz w:val="24"/>
              </w:rPr>
              <w:t>ПР</w:t>
            </w:r>
          </w:p>
        </w:tc>
      </w:tr>
      <w:tr w:rsidR="006C3173">
        <w:trPr>
          <w:trHeight w:val="318"/>
        </w:trPr>
        <w:tc>
          <w:tcPr>
            <w:tcW w:w="2866" w:type="dxa"/>
          </w:tcPr>
          <w:p w:rsidR="006C3173" w:rsidRDefault="00A623D1">
            <w:pPr>
              <w:pStyle w:val="TableParagraph"/>
              <w:spacing w:line="275" w:lineRule="exact"/>
              <w:ind w:left="107"/>
              <w:rPr>
                <w:b/>
                <w:sz w:val="24"/>
              </w:rPr>
            </w:pPr>
            <w:r>
              <w:rPr>
                <w:b/>
                <w:sz w:val="24"/>
              </w:rPr>
              <w:t>Тема</w:t>
            </w:r>
            <w:r>
              <w:rPr>
                <w:b/>
                <w:spacing w:val="-1"/>
                <w:sz w:val="24"/>
              </w:rPr>
              <w:t xml:space="preserve"> </w:t>
            </w:r>
            <w:r>
              <w:rPr>
                <w:b/>
                <w:sz w:val="24"/>
              </w:rPr>
              <w:t xml:space="preserve">3.2. </w:t>
            </w:r>
            <w:r>
              <w:rPr>
                <w:b/>
                <w:spacing w:val="-2"/>
                <w:sz w:val="24"/>
              </w:rPr>
              <w:t>Понятие</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tc>
        <w:tc>
          <w:tcPr>
            <w:tcW w:w="1775" w:type="dxa"/>
          </w:tcPr>
          <w:p w:rsidR="006C3173" w:rsidRDefault="00A623D1">
            <w:pPr>
              <w:pStyle w:val="TableParagraph"/>
              <w:spacing w:line="270" w:lineRule="exact"/>
              <w:ind w:left="11" w:right="4"/>
              <w:jc w:val="center"/>
              <w:rPr>
                <w:sz w:val="24"/>
              </w:rPr>
            </w:pPr>
            <w:r>
              <w:rPr>
                <w:sz w:val="24"/>
              </w:rPr>
              <w:t xml:space="preserve">УО, </w:t>
            </w:r>
            <w:r>
              <w:rPr>
                <w:spacing w:val="-2"/>
                <w:sz w:val="24"/>
              </w:rPr>
              <w:t>тесты</w:t>
            </w:r>
          </w:p>
        </w:tc>
      </w:tr>
    </w:tbl>
    <w:p w:rsidR="006C3173" w:rsidRDefault="006C3173">
      <w:pPr>
        <w:pStyle w:val="TableParagraph"/>
        <w:spacing w:line="270" w:lineRule="exact"/>
        <w:jc w:val="center"/>
        <w:rPr>
          <w:sz w:val="24"/>
        </w:rPr>
        <w:sectPr w:rsidR="006C3173">
          <w:pgSz w:w="16840" w:h="11910" w:orient="landscape"/>
          <w:pgMar w:top="1100" w:right="708" w:bottom="1160" w:left="1133" w:header="0" w:footer="942" w:gutter="0"/>
          <w:cols w:space="720"/>
        </w:sectPr>
      </w:pPr>
    </w:p>
    <w:p w:rsidR="006C3173" w:rsidRDefault="006C3173">
      <w:pPr>
        <w:pStyle w:val="a4"/>
        <w:spacing w:before="3"/>
        <w:ind w:left="0"/>
        <w:rPr>
          <w:b/>
          <w:sz w:val="2"/>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2541"/>
        </w:trPr>
        <w:tc>
          <w:tcPr>
            <w:tcW w:w="2866" w:type="dxa"/>
            <w:vMerge w:val="restart"/>
          </w:tcPr>
          <w:p w:rsidR="006C3173" w:rsidRDefault="00A623D1">
            <w:pPr>
              <w:pStyle w:val="TableParagraph"/>
              <w:spacing w:before="1" w:line="276" w:lineRule="auto"/>
              <w:ind w:left="107" w:right="106"/>
              <w:rPr>
                <w:b/>
                <w:sz w:val="24"/>
              </w:rPr>
            </w:pPr>
            <w:r>
              <w:rPr>
                <w:b/>
                <w:sz w:val="24"/>
              </w:rPr>
              <w:t>алгоритма</w:t>
            </w:r>
            <w:r>
              <w:rPr>
                <w:b/>
                <w:spacing w:val="-15"/>
                <w:sz w:val="24"/>
              </w:rPr>
              <w:t xml:space="preserve"> </w:t>
            </w:r>
            <w:r>
              <w:rPr>
                <w:b/>
                <w:sz w:val="24"/>
              </w:rPr>
              <w:t>и</w:t>
            </w:r>
            <w:r>
              <w:rPr>
                <w:b/>
                <w:spacing w:val="-15"/>
                <w:sz w:val="24"/>
              </w:rPr>
              <w:t xml:space="preserve"> </w:t>
            </w:r>
            <w:r>
              <w:rPr>
                <w:b/>
                <w:sz w:val="24"/>
              </w:rPr>
              <w:t xml:space="preserve">основные </w:t>
            </w:r>
            <w:r>
              <w:rPr>
                <w:b/>
                <w:spacing w:val="-2"/>
                <w:sz w:val="24"/>
              </w:rPr>
              <w:t>алгоритмические структуры</w:t>
            </w:r>
          </w:p>
        </w:tc>
        <w:tc>
          <w:tcPr>
            <w:tcW w:w="7220" w:type="dxa"/>
          </w:tcPr>
          <w:p w:rsidR="006C3173" w:rsidRDefault="00A623D1">
            <w:pPr>
              <w:pStyle w:val="TableParagraph"/>
              <w:spacing w:line="276" w:lineRule="auto"/>
              <w:ind w:left="105" w:right="160"/>
              <w:rPr>
                <w:sz w:val="24"/>
              </w:rPr>
            </w:pPr>
            <w:r>
              <w:rPr>
                <w:sz w:val="24"/>
              </w:rPr>
              <w:t>Понятие</w:t>
            </w:r>
            <w:r>
              <w:rPr>
                <w:spacing w:val="-5"/>
                <w:sz w:val="24"/>
              </w:rPr>
              <w:t xml:space="preserve"> </w:t>
            </w:r>
            <w:r>
              <w:rPr>
                <w:sz w:val="24"/>
              </w:rPr>
              <w:t>алгоритма.</w:t>
            </w:r>
            <w:r>
              <w:rPr>
                <w:spacing w:val="-4"/>
                <w:sz w:val="24"/>
              </w:rPr>
              <w:t xml:space="preserve"> </w:t>
            </w:r>
            <w:r>
              <w:rPr>
                <w:sz w:val="24"/>
              </w:rPr>
              <w:t>Свойства</w:t>
            </w:r>
            <w:r>
              <w:rPr>
                <w:spacing w:val="-5"/>
                <w:sz w:val="24"/>
              </w:rPr>
              <w:t xml:space="preserve"> </w:t>
            </w:r>
            <w:r>
              <w:rPr>
                <w:sz w:val="24"/>
              </w:rPr>
              <w:t>алгоритма.</w:t>
            </w:r>
            <w:r>
              <w:rPr>
                <w:spacing w:val="-4"/>
                <w:sz w:val="24"/>
              </w:rPr>
              <w:t xml:space="preserve"> </w:t>
            </w:r>
            <w:r>
              <w:rPr>
                <w:sz w:val="24"/>
              </w:rPr>
              <w:t>Способы</w:t>
            </w:r>
            <w:r>
              <w:rPr>
                <w:spacing w:val="-4"/>
                <w:sz w:val="24"/>
              </w:rPr>
              <w:t xml:space="preserve"> </w:t>
            </w:r>
            <w:r>
              <w:rPr>
                <w:sz w:val="24"/>
              </w:rPr>
              <w:t>записи алгоритма.</w:t>
            </w:r>
            <w:r>
              <w:rPr>
                <w:spacing w:val="-9"/>
                <w:sz w:val="24"/>
              </w:rPr>
              <w:t xml:space="preserve"> </w:t>
            </w:r>
            <w:r>
              <w:rPr>
                <w:sz w:val="24"/>
              </w:rPr>
              <w:t>Основные</w:t>
            </w:r>
            <w:r>
              <w:rPr>
                <w:spacing w:val="-7"/>
                <w:sz w:val="24"/>
              </w:rPr>
              <w:t xml:space="preserve"> </w:t>
            </w:r>
            <w:r>
              <w:rPr>
                <w:sz w:val="24"/>
              </w:rPr>
              <w:t>алгоритмические</w:t>
            </w:r>
            <w:r>
              <w:rPr>
                <w:spacing w:val="-7"/>
                <w:sz w:val="24"/>
              </w:rPr>
              <w:t xml:space="preserve"> </w:t>
            </w:r>
            <w:r>
              <w:rPr>
                <w:sz w:val="24"/>
              </w:rPr>
              <w:t>структуры.</w:t>
            </w:r>
            <w:r>
              <w:rPr>
                <w:spacing w:val="-6"/>
                <w:sz w:val="24"/>
              </w:rPr>
              <w:t xml:space="preserve"> </w:t>
            </w:r>
            <w:r>
              <w:rPr>
                <w:spacing w:val="-2"/>
                <w:sz w:val="24"/>
              </w:rPr>
              <w:t>Запись</w:t>
            </w:r>
          </w:p>
          <w:p w:rsidR="006C3173" w:rsidRDefault="00A623D1">
            <w:pPr>
              <w:pStyle w:val="TableParagraph"/>
              <w:spacing w:line="276" w:lineRule="auto"/>
              <w:ind w:left="105"/>
              <w:rPr>
                <w:sz w:val="24"/>
              </w:rPr>
            </w:pPr>
            <w:r>
              <w:rPr>
                <w:sz w:val="24"/>
              </w:rPr>
              <w:t>алгоритмов</w:t>
            </w:r>
            <w:r>
              <w:rPr>
                <w:spacing w:val="-7"/>
                <w:sz w:val="24"/>
              </w:rPr>
              <w:t xml:space="preserve"> </w:t>
            </w:r>
            <w:r>
              <w:rPr>
                <w:sz w:val="24"/>
              </w:rPr>
              <w:t>на</w:t>
            </w:r>
            <w:r>
              <w:rPr>
                <w:spacing w:val="-7"/>
                <w:sz w:val="24"/>
              </w:rPr>
              <w:t xml:space="preserve"> </w:t>
            </w:r>
            <w:r>
              <w:rPr>
                <w:sz w:val="24"/>
              </w:rPr>
              <w:t>языке</w:t>
            </w:r>
            <w:r>
              <w:rPr>
                <w:spacing w:val="-6"/>
                <w:sz w:val="24"/>
              </w:rPr>
              <w:t xml:space="preserve"> </w:t>
            </w:r>
            <w:r>
              <w:rPr>
                <w:sz w:val="24"/>
              </w:rPr>
              <w:t>программирования</w:t>
            </w:r>
            <w:r>
              <w:rPr>
                <w:spacing w:val="-6"/>
                <w:sz w:val="24"/>
              </w:rPr>
              <w:t xml:space="preserve"> </w:t>
            </w:r>
            <w:r>
              <w:rPr>
                <w:sz w:val="24"/>
              </w:rPr>
              <w:t>(Pascal,</w:t>
            </w:r>
            <w:r>
              <w:rPr>
                <w:spacing w:val="-6"/>
                <w:sz w:val="24"/>
              </w:rPr>
              <w:t xml:space="preserve"> </w:t>
            </w:r>
            <w:r>
              <w:rPr>
                <w:sz w:val="24"/>
              </w:rPr>
              <w:t>Python,</w:t>
            </w:r>
            <w:r>
              <w:rPr>
                <w:spacing w:val="-6"/>
                <w:sz w:val="24"/>
              </w:rPr>
              <w:t xml:space="preserve"> </w:t>
            </w:r>
            <w:r>
              <w:rPr>
                <w:sz w:val="24"/>
              </w:rPr>
              <w:t>Java,</w:t>
            </w:r>
            <w:r>
              <w:rPr>
                <w:spacing w:val="-6"/>
                <w:sz w:val="24"/>
              </w:rPr>
              <w:t xml:space="preserve"> </w:t>
            </w:r>
            <w:r>
              <w:rPr>
                <w:sz w:val="24"/>
              </w:rPr>
              <w:t>С++, С#). Анализ алгоритмов с помощью трассировочных таблиц Структурированные типы данных. Массивы. Вспомогательные алгоритмы. Задачи поиска элемента с заданными свойствами.</w:t>
            </w:r>
          </w:p>
          <w:p w:rsidR="006C3173" w:rsidRDefault="00A623D1">
            <w:pPr>
              <w:pStyle w:val="TableParagraph"/>
              <w:ind w:left="105"/>
              <w:rPr>
                <w:sz w:val="24"/>
              </w:rPr>
            </w:pPr>
            <w:r>
              <w:rPr>
                <w:sz w:val="24"/>
              </w:rPr>
              <w:t>Анализ</w:t>
            </w:r>
            <w:r>
              <w:rPr>
                <w:spacing w:val="-6"/>
                <w:sz w:val="24"/>
              </w:rPr>
              <w:t xml:space="preserve"> </w:t>
            </w:r>
            <w:r>
              <w:rPr>
                <w:sz w:val="24"/>
              </w:rPr>
              <w:t>типовых</w:t>
            </w:r>
            <w:r>
              <w:rPr>
                <w:spacing w:val="-2"/>
                <w:sz w:val="24"/>
              </w:rPr>
              <w:t xml:space="preserve"> </w:t>
            </w:r>
            <w:r>
              <w:rPr>
                <w:sz w:val="24"/>
              </w:rPr>
              <w:t>алгоритмов</w:t>
            </w:r>
            <w:r>
              <w:rPr>
                <w:spacing w:val="-5"/>
                <w:sz w:val="24"/>
              </w:rPr>
              <w:t xml:space="preserve"> </w:t>
            </w:r>
            <w:r>
              <w:rPr>
                <w:sz w:val="24"/>
              </w:rPr>
              <w:t>обработки</w:t>
            </w:r>
            <w:r>
              <w:rPr>
                <w:spacing w:val="-4"/>
                <w:sz w:val="24"/>
              </w:rPr>
              <w:t xml:space="preserve"> </w:t>
            </w:r>
            <w:r>
              <w:rPr>
                <w:sz w:val="24"/>
              </w:rPr>
              <w:t>чисел,</w:t>
            </w:r>
            <w:r>
              <w:rPr>
                <w:spacing w:val="-3"/>
                <w:sz w:val="24"/>
              </w:rPr>
              <w:t xml:space="preserve"> </w:t>
            </w:r>
            <w:r>
              <w:rPr>
                <w:spacing w:val="-2"/>
                <w:sz w:val="24"/>
              </w:rPr>
              <w:t>числовых</w:t>
            </w:r>
          </w:p>
          <w:p w:rsidR="006C3173" w:rsidRDefault="00A623D1">
            <w:pPr>
              <w:pStyle w:val="TableParagraph"/>
              <w:spacing w:before="36"/>
              <w:ind w:left="105"/>
              <w:rPr>
                <w:sz w:val="24"/>
              </w:rPr>
            </w:pPr>
            <w:r>
              <w:rPr>
                <w:sz w:val="24"/>
              </w:rPr>
              <w:t>последовательностей</w:t>
            </w:r>
            <w:r>
              <w:rPr>
                <w:spacing w:val="-8"/>
                <w:sz w:val="24"/>
              </w:rPr>
              <w:t xml:space="preserve"> </w:t>
            </w:r>
            <w:r>
              <w:rPr>
                <w:sz w:val="24"/>
              </w:rPr>
              <w:t>и</w:t>
            </w:r>
            <w:r>
              <w:rPr>
                <w:spacing w:val="-6"/>
                <w:sz w:val="24"/>
              </w:rPr>
              <w:t xml:space="preserve"> </w:t>
            </w:r>
            <w:r>
              <w:rPr>
                <w:spacing w:val="-2"/>
                <w:sz w:val="24"/>
              </w:rPr>
              <w:t>массивов</w:t>
            </w:r>
          </w:p>
        </w:tc>
        <w:tc>
          <w:tcPr>
            <w:tcW w:w="1171" w:type="dxa"/>
          </w:tcPr>
          <w:p w:rsidR="006C3173" w:rsidRDefault="006C3173">
            <w:pPr>
              <w:pStyle w:val="TableParagraph"/>
              <w:rPr>
                <w:sz w:val="24"/>
              </w:rPr>
            </w:pPr>
          </w:p>
        </w:tc>
        <w:tc>
          <w:tcPr>
            <w:tcW w:w="1752" w:type="dxa"/>
            <w:vMerge w:val="restart"/>
          </w:tcPr>
          <w:p w:rsidR="006C3173" w:rsidRDefault="00A623D1">
            <w:pPr>
              <w:pStyle w:val="TableParagraph"/>
              <w:spacing w:line="273" w:lineRule="exact"/>
              <w:ind w:left="525"/>
              <w:rPr>
                <w:sz w:val="24"/>
              </w:rPr>
            </w:pPr>
            <w:r>
              <w:rPr>
                <w:sz w:val="24"/>
              </w:rPr>
              <w:t>МПР</w:t>
            </w:r>
            <w:r>
              <w:rPr>
                <w:spacing w:val="-5"/>
                <w:sz w:val="24"/>
              </w:rPr>
              <w:t xml:space="preserve"> </w:t>
            </w:r>
            <w:r>
              <w:rPr>
                <w:spacing w:val="-10"/>
                <w:sz w:val="24"/>
              </w:rPr>
              <w:t>6</w:t>
            </w:r>
          </w:p>
          <w:p w:rsidR="006C3173" w:rsidRDefault="00A623D1">
            <w:pPr>
              <w:pStyle w:val="TableParagraph"/>
              <w:spacing w:before="41"/>
              <w:ind w:left="472"/>
              <w:rPr>
                <w:sz w:val="24"/>
              </w:rPr>
            </w:pPr>
            <w:r>
              <w:rPr>
                <w:sz w:val="24"/>
              </w:rPr>
              <w:t>ПР</w:t>
            </w:r>
            <w:r>
              <w:rPr>
                <w:spacing w:val="-2"/>
                <w:sz w:val="24"/>
              </w:rPr>
              <w:t xml:space="preserve"> </w:t>
            </w:r>
            <w:r>
              <w:rPr>
                <w:sz w:val="24"/>
              </w:rPr>
              <w:t>9-</w:t>
            </w:r>
            <w:r>
              <w:rPr>
                <w:spacing w:val="-5"/>
                <w:sz w:val="24"/>
              </w:rPr>
              <w:t>10</w:t>
            </w:r>
          </w:p>
        </w:tc>
        <w:tc>
          <w:tcPr>
            <w:tcW w:w="1775" w:type="dxa"/>
            <w:vMerge w:val="restart"/>
          </w:tcPr>
          <w:p w:rsidR="006C3173" w:rsidRDefault="006C3173">
            <w:pPr>
              <w:pStyle w:val="TableParagraph"/>
              <w:rPr>
                <w:sz w:val="24"/>
              </w:rPr>
            </w:pPr>
          </w:p>
        </w:tc>
      </w:tr>
      <w:tr w:rsidR="006C3173">
        <w:trPr>
          <w:trHeight w:val="338"/>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6"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635"/>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4"/>
                <w:sz w:val="24"/>
              </w:rPr>
              <w:t xml:space="preserve"> </w:t>
            </w:r>
            <w:r>
              <w:rPr>
                <w:b/>
                <w:sz w:val="24"/>
              </w:rPr>
              <w:t>занятие</w:t>
            </w:r>
            <w:r>
              <w:rPr>
                <w:b/>
                <w:spacing w:val="-7"/>
                <w:sz w:val="24"/>
              </w:rPr>
              <w:t xml:space="preserve"> </w:t>
            </w:r>
            <w:r>
              <w:rPr>
                <w:b/>
                <w:sz w:val="24"/>
              </w:rPr>
              <w:t>13.</w:t>
            </w:r>
            <w:r>
              <w:rPr>
                <w:b/>
                <w:spacing w:val="18"/>
                <w:sz w:val="24"/>
              </w:rPr>
              <w:t xml:space="preserve"> </w:t>
            </w:r>
            <w:r>
              <w:rPr>
                <w:sz w:val="24"/>
              </w:rPr>
              <w:t>Запись</w:t>
            </w:r>
            <w:r>
              <w:rPr>
                <w:spacing w:val="-3"/>
                <w:sz w:val="24"/>
              </w:rPr>
              <w:t xml:space="preserve"> </w:t>
            </w:r>
            <w:r>
              <w:rPr>
                <w:sz w:val="24"/>
              </w:rPr>
              <w:t>алгоритмов</w:t>
            </w:r>
            <w:r>
              <w:rPr>
                <w:spacing w:val="-4"/>
                <w:sz w:val="24"/>
              </w:rPr>
              <w:t xml:space="preserve"> </w:t>
            </w:r>
            <w:r>
              <w:rPr>
                <w:sz w:val="24"/>
              </w:rPr>
              <w:t>на</w:t>
            </w:r>
            <w:r>
              <w:rPr>
                <w:spacing w:val="-2"/>
                <w:sz w:val="24"/>
              </w:rPr>
              <w:t xml:space="preserve"> языке</w:t>
            </w:r>
          </w:p>
          <w:p w:rsidR="006C3173" w:rsidRDefault="00A623D1">
            <w:pPr>
              <w:pStyle w:val="TableParagraph"/>
              <w:spacing w:before="41"/>
              <w:ind w:left="105"/>
              <w:rPr>
                <w:sz w:val="24"/>
              </w:rPr>
            </w:pPr>
            <w:r>
              <w:rPr>
                <w:spacing w:val="-2"/>
                <w:sz w:val="24"/>
              </w:rPr>
              <w:t>программирования</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before="152"/>
              <w:ind w:left="11" w:right="5"/>
              <w:jc w:val="center"/>
              <w:rPr>
                <w:sz w:val="24"/>
              </w:rPr>
            </w:pPr>
            <w:r>
              <w:rPr>
                <w:spacing w:val="-5"/>
                <w:sz w:val="24"/>
              </w:rPr>
              <w:t>ПР</w:t>
            </w:r>
          </w:p>
        </w:tc>
      </w:tr>
      <w:tr w:rsidR="006C3173">
        <w:trPr>
          <w:trHeight w:val="316"/>
        </w:trPr>
        <w:tc>
          <w:tcPr>
            <w:tcW w:w="2866" w:type="dxa"/>
            <w:vMerge w:val="restart"/>
          </w:tcPr>
          <w:p w:rsidR="006C3173" w:rsidRDefault="00A623D1">
            <w:pPr>
              <w:pStyle w:val="TableParagraph"/>
              <w:spacing w:line="276" w:lineRule="auto"/>
              <w:ind w:left="107" w:right="106"/>
              <w:rPr>
                <w:b/>
                <w:sz w:val="24"/>
              </w:rPr>
            </w:pPr>
            <w:r>
              <w:rPr>
                <w:b/>
                <w:sz w:val="24"/>
              </w:rPr>
              <w:t>Тема 3.3. Базы данных как</w:t>
            </w:r>
            <w:r>
              <w:rPr>
                <w:b/>
                <w:spacing w:val="-15"/>
                <w:sz w:val="24"/>
              </w:rPr>
              <w:t xml:space="preserve"> </w:t>
            </w:r>
            <w:r>
              <w:rPr>
                <w:b/>
                <w:sz w:val="24"/>
              </w:rPr>
              <w:t>модель</w:t>
            </w:r>
            <w:r>
              <w:rPr>
                <w:b/>
                <w:spacing w:val="-15"/>
                <w:sz w:val="24"/>
              </w:rPr>
              <w:t xml:space="preserve"> </w:t>
            </w:r>
            <w:r>
              <w:rPr>
                <w:b/>
                <w:sz w:val="24"/>
              </w:rPr>
              <w:t xml:space="preserve">предметной </w:t>
            </w:r>
            <w:r>
              <w:rPr>
                <w:b/>
                <w:spacing w:val="-2"/>
                <w:sz w:val="24"/>
              </w:rPr>
              <w:t>области</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0" w:lineRule="exact"/>
              <w:ind w:left="10"/>
              <w:jc w:val="center"/>
              <w:rPr>
                <w:i/>
                <w:sz w:val="24"/>
              </w:rPr>
            </w:pPr>
            <w:r>
              <w:rPr>
                <w:i/>
                <w:spacing w:val="-10"/>
                <w:sz w:val="24"/>
              </w:rPr>
              <w:t>2</w:t>
            </w:r>
          </w:p>
        </w:tc>
        <w:tc>
          <w:tcPr>
            <w:tcW w:w="1752" w:type="dxa"/>
            <w:vMerge w:val="restart"/>
          </w:tcPr>
          <w:p w:rsidR="006C3173" w:rsidRDefault="00A623D1">
            <w:pPr>
              <w:pStyle w:val="TableParagraph"/>
              <w:spacing w:line="270" w:lineRule="exact"/>
              <w:ind w:left="14" w:right="3"/>
              <w:jc w:val="center"/>
              <w:rPr>
                <w:sz w:val="24"/>
              </w:rPr>
            </w:pPr>
            <w:r>
              <w:rPr>
                <w:sz w:val="24"/>
              </w:rPr>
              <w:t xml:space="preserve">ЛР </w:t>
            </w:r>
            <w:r>
              <w:rPr>
                <w:spacing w:val="-5"/>
                <w:sz w:val="24"/>
              </w:rPr>
              <w:t>7,</w:t>
            </w:r>
          </w:p>
          <w:p w:rsidR="006C3173" w:rsidRDefault="00A623D1">
            <w:pPr>
              <w:pStyle w:val="TableParagraph"/>
              <w:spacing w:before="41"/>
              <w:ind w:left="14" w:right="4"/>
              <w:jc w:val="center"/>
              <w:rPr>
                <w:sz w:val="24"/>
              </w:rPr>
            </w:pPr>
            <w:r>
              <w:rPr>
                <w:sz w:val="24"/>
              </w:rPr>
              <w:t>МПР</w:t>
            </w:r>
            <w:r>
              <w:rPr>
                <w:spacing w:val="-4"/>
                <w:sz w:val="24"/>
              </w:rPr>
              <w:t xml:space="preserve"> </w:t>
            </w:r>
            <w:r>
              <w:rPr>
                <w:sz w:val="24"/>
              </w:rPr>
              <w:t>4,</w:t>
            </w:r>
            <w:r>
              <w:rPr>
                <w:spacing w:val="-1"/>
                <w:sz w:val="24"/>
              </w:rPr>
              <w:t xml:space="preserve"> </w:t>
            </w:r>
            <w:r>
              <w:rPr>
                <w:sz w:val="24"/>
              </w:rPr>
              <w:t xml:space="preserve">7, </w:t>
            </w:r>
            <w:r>
              <w:rPr>
                <w:spacing w:val="-10"/>
                <w:sz w:val="24"/>
              </w:rPr>
              <w:t>9</w:t>
            </w:r>
          </w:p>
          <w:p w:rsidR="006C3173" w:rsidRDefault="00A623D1">
            <w:pPr>
              <w:pStyle w:val="TableParagraph"/>
              <w:spacing w:before="40"/>
              <w:ind w:left="14" w:right="3"/>
              <w:jc w:val="center"/>
              <w:rPr>
                <w:sz w:val="24"/>
              </w:rPr>
            </w:pPr>
            <w:r>
              <w:rPr>
                <w:sz w:val="24"/>
              </w:rPr>
              <w:t>ПР</w:t>
            </w:r>
            <w:r>
              <w:rPr>
                <w:spacing w:val="-2"/>
                <w:sz w:val="24"/>
              </w:rPr>
              <w:t xml:space="preserve"> </w:t>
            </w:r>
            <w:r>
              <w:rPr>
                <w:sz w:val="24"/>
              </w:rPr>
              <w:t>11-</w:t>
            </w:r>
            <w:r>
              <w:rPr>
                <w:spacing w:val="-5"/>
                <w:sz w:val="24"/>
              </w:rPr>
              <w:t>12</w:t>
            </w:r>
          </w:p>
        </w:tc>
        <w:tc>
          <w:tcPr>
            <w:tcW w:w="1775" w:type="dxa"/>
            <w:vMerge w:val="restart"/>
          </w:tcPr>
          <w:p w:rsidR="006C3173" w:rsidRDefault="00A623D1">
            <w:pPr>
              <w:pStyle w:val="TableParagraph"/>
              <w:spacing w:line="270" w:lineRule="exact"/>
              <w:ind w:left="11"/>
              <w:jc w:val="center"/>
              <w:rPr>
                <w:sz w:val="24"/>
              </w:rPr>
            </w:pPr>
            <w:r>
              <w:rPr>
                <w:spacing w:val="-5"/>
                <w:sz w:val="24"/>
              </w:rPr>
              <w:t>УО</w:t>
            </w:r>
          </w:p>
        </w:tc>
      </w:tr>
      <w:tr w:rsidR="006C3173">
        <w:trPr>
          <w:trHeight w:val="635"/>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sz w:val="24"/>
              </w:rPr>
              <w:t>Базы</w:t>
            </w:r>
            <w:r>
              <w:rPr>
                <w:spacing w:val="-3"/>
                <w:sz w:val="24"/>
              </w:rPr>
              <w:t xml:space="preserve"> </w:t>
            </w:r>
            <w:r>
              <w:rPr>
                <w:sz w:val="24"/>
              </w:rPr>
              <w:t>данных как</w:t>
            </w:r>
            <w:r>
              <w:rPr>
                <w:spacing w:val="-3"/>
                <w:sz w:val="24"/>
              </w:rPr>
              <w:t xml:space="preserve"> </w:t>
            </w:r>
            <w:r>
              <w:rPr>
                <w:sz w:val="24"/>
              </w:rPr>
              <w:t>модель</w:t>
            </w:r>
            <w:r>
              <w:rPr>
                <w:spacing w:val="-3"/>
                <w:sz w:val="24"/>
              </w:rPr>
              <w:t xml:space="preserve"> </w:t>
            </w:r>
            <w:r>
              <w:rPr>
                <w:sz w:val="24"/>
              </w:rPr>
              <w:t>предметной</w:t>
            </w:r>
            <w:r>
              <w:rPr>
                <w:spacing w:val="-3"/>
                <w:sz w:val="24"/>
              </w:rPr>
              <w:t xml:space="preserve"> </w:t>
            </w:r>
            <w:r>
              <w:rPr>
                <w:sz w:val="24"/>
              </w:rPr>
              <w:t>области.</w:t>
            </w:r>
            <w:r>
              <w:rPr>
                <w:spacing w:val="-6"/>
                <w:sz w:val="24"/>
              </w:rPr>
              <w:t xml:space="preserve"> </w:t>
            </w:r>
            <w:r>
              <w:rPr>
                <w:sz w:val="24"/>
              </w:rPr>
              <w:t>Таблицы</w:t>
            </w:r>
            <w:r>
              <w:rPr>
                <w:spacing w:val="-2"/>
                <w:sz w:val="24"/>
              </w:rPr>
              <w:t xml:space="preserve"> </w:t>
            </w:r>
            <w:r>
              <w:rPr>
                <w:spacing w:val="-10"/>
                <w:sz w:val="24"/>
              </w:rPr>
              <w:t>и</w:t>
            </w:r>
          </w:p>
          <w:p w:rsidR="006C3173" w:rsidRDefault="00A623D1">
            <w:pPr>
              <w:pStyle w:val="TableParagraph"/>
              <w:spacing w:before="41"/>
              <w:ind w:left="105"/>
              <w:rPr>
                <w:sz w:val="24"/>
              </w:rPr>
            </w:pPr>
            <w:r>
              <w:rPr>
                <w:sz w:val="24"/>
              </w:rPr>
              <w:t>реляционные</w:t>
            </w:r>
            <w:r>
              <w:rPr>
                <w:spacing w:val="-5"/>
                <w:sz w:val="24"/>
              </w:rPr>
              <w:t xml:space="preserve"> </w:t>
            </w:r>
            <w:r>
              <w:rPr>
                <w:sz w:val="24"/>
              </w:rPr>
              <w:t>базы</w:t>
            </w:r>
            <w:r>
              <w:rPr>
                <w:spacing w:val="-3"/>
                <w:sz w:val="24"/>
              </w:rPr>
              <w:t xml:space="preserve"> </w:t>
            </w:r>
            <w:r>
              <w:rPr>
                <w:spacing w:val="-2"/>
                <w:sz w:val="24"/>
              </w:rPr>
              <w:t>данных</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6"/>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9"/>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before="13"/>
              <w:ind w:left="105"/>
              <w:rPr>
                <w:sz w:val="24"/>
              </w:rPr>
            </w:pPr>
            <w:r>
              <w:rPr>
                <w:b/>
                <w:sz w:val="24"/>
              </w:rPr>
              <w:t>Практическое</w:t>
            </w:r>
            <w:r>
              <w:rPr>
                <w:b/>
                <w:spacing w:val="-5"/>
                <w:sz w:val="24"/>
              </w:rPr>
              <w:t xml:space="preserve"> </w:t>
            </w:r>
            <w:r>
              <w:rPr>
                <w:b/>
                <w:sz w:val="24"/>
              </w:rPr>
              <w:t>занятие</w:t>
            </w:r>
            <w:r>
              <w:rPr>
                <w:b/>
                <w:spacing w:val="-6"/>
                <w:sz w:val="24"/>
              </w:rPr>
              <w:t xml:space="preserve"> </w:t>
            </w:r>
            <w:r>
              <w:rPr>
                <w:b/>
                <w:sz w:val="24"/>
              </w:rPr>
              <w:t>14.</w:t>
            </w:r>
            <w:r>
              <w:rPr>
                <w:b/>
                <w:spacing w:val="18"/>
                <w:sz w:val="24"/>
              </w:rPr>
              <w:t xml:space="preserve"> </w:t>
            </w:r>
            <w:r>
              <w:rPr>
                <w:sz w:val="24"/>
              </w:rPr>
              <w:t>Создание</w:t>
            </w:r>
            <w:r>
              <w:rPr>
                <w:spacing w:val="-2"/>
                <w:sz w:val="24"/>
              </w:rPr>
              <w:t xml:space="preserve"> таблиц</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4"/>
              <w:jc w:val="center"/>
              <w:rPr>
                <w:sz w:val="24"/>
              </w:rPr>
            </w:pPr>
            <w:r>
              <w:rPr>
                <w:sz w:val="24"/>
              </w:rPr>
              <w:t>Тесты,</w:t>
            </w:r>
            <w:r>
              <w:rPr>
                <w:spacing w:val="-3"/>
                <w:sz w:val="24"/>
              </w:rPr>
              <w:t xml:space="preserve"> </w:t>
            </w:r>
            <w:r>
              <w:rPr>
                <w:spacing w:val="-5"/>
                <w:sz w:val="24"/>
              </w:rPr>
              <w:t>ПР</w:t>
            </w:r>
          </w:p>
        </w:tc>
      </w:tr>
      <w:tr w:rsidR="006C3173">
        <w:trPr>
          <w:trHeight w:val="330"/>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before="18"/>
              <w:ind w:left="105"/>
              <w:rPr>
                <w:sz w:val="24"/>
              </w:rPr>
            </w:pPr>
            <w:r>
              <w:rPr>
                <w:b/>
                <w:sz w:val="24"/>
              </w:rPr>
              <w:t>Практическое</w:t>
            </w:r>
            <w:r>
              <w:rPr>
                <w:b/>
                <w:spacing w:val="-5"/>
                <w:sz w:val="24"/>
              </w:rPr>
              <w:t xml:space="preserve"> </w:t>
            </w:r>
            <w:r>
              <w:rPr>
                <w:b/>
                <w:sz w:val="24"/>
              </w:rPr>
              <w:t>занятие</w:t>
            </w:r>
            <w:r>
              <w:rPr>
                <w:b/>
                <w:spacing w:val="-6"/>
                <w:sz w:val="24"/>
              </w:rPr>
              <w:t xml:space="preserve"> </w:t>
            </w:r>
            <w:r>
              <w:rPr>
                <w:b/>
                <w:sz w:val="24"/>
              </w:rPr>
              <w:t>15.</w:t>
            </w:r>
            <w:r>
              <w:rPr>
                <w:b/>
                <w:spacing w:val="19"/>
                <w:sz w:val="24"/>
              </w:rPr>
              <w:t xml:space="preserve"> </w:t>
            </w:r>
            <w:r>
              <w:rPr>
                <w:sz w:val="24"/>
              </w:rPr>
              <w:t>Запросы,</w:t>
            </w:r>
            <w:r>
              <w:rPr>
                <w:spacing w:val="-1"/>
                <w:sz w:val="24"/>
              </w:rPr>
              <w:t xml:space="preserve"> </w:t>
            </w:r>
            <w:r>
              <w:rPr>
                <w:sz w:val="24"/>
              </w:rPr>
              <w:t>формы</w:t>
            </w:r>
            <w:r>
              <w:rPr>
                <w:spacing w:val="-4"/>
                <w:sz w:val="24"/>
              </w:rPr>
              <w:t xml:space="preserve"> </w:t>
            </w:r>
            <w:r>
              <w:rPr>
                <w:sz w:val="24"/>
              </w:rPr>
              <w:t>и</w:t>
            </w:r>
            <w:r>
              <w:rPr>
                <w:spacing w:val="-1"/>
                <w:sz w:val="24"/>
              </w:rPr>
              <w:t xml:space="preserve"> </w:t>
            </w:r>
            <w:r>
              <w:rPr>
                <w:spacing w:val="-2"/>
                <w:sz w:val="24"/>
              </w:rPr>
              <w:t>отчеты</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316"/>
        </w:trPr>
        <w:tc>
          <w:tcPr>
            <w:tcW w:w="2866" w:type="dxa"/>
            <w:vMerge w:val="restart"/>
          </w:tcPr>
          <w:p w:rsidR="006C3173" w:rsidRDefault="00A623D1">
            <w:pPr>
              <w:pStyle w:val="TableParagraph"/>
              <w:spacing w:line="276" w:lineRule="auto"/>
              <w:ind w:left="107" w:right="161"/>
              <w:rPr>
                <w:b/>
                <w:sz w:val="24"/>
              </w:rPr>
            </w:pPr>
            <w:r>
              <w:rPr>
                <w:b/>
                <w:sz w:val="24"/>
              </w:rPr>
              <w:t>Тема 3.4. Технологии обработки</w:t>
            </w:r>
            <w:r>
              <w:rPr>
                <w:b/>
                <w:spacing w:val="-15"/>
                <w:sz w:val="24"/>
              </w:rPr>
              <w:t xml:space="preserve"> </w:t>
            </w:r>
            <w:r>
              <w:rPr>
                <w:b/>
                <w:sz w:val="24"/>
              </w:rPr>
              <w:t xml:space="preserve">информации в электронных </w:t>
            </w:r>
            <w:r>
              <w:rPr>
                <w:b/>
                <w:spacing w:val="-2"/>
                <w:sz w:val="24"/>
              </w:rPr>
              <w:t>таблицах</w:t>
            </w:r>
          </w:p>
        </w:tc>
        <w:tc>
          <w:tcPr>
            <w:tcW w:w="7220" w:type="dxa"/>
          </w:tcPr>
          <w:p w:rsidR="006C3173" w:rsidRDefault="00A623D1">
            <w:pPr>
              <w:pStyle w:val="TableParagraph"/>
              <w:spacing w:line="270" w:lineRule="exact"/>
              <w:ind w:left="105"/>
              <w:rPr>
                <w:sz w:val="24"/>
              </w:rPr>
            </w:pPr>
            <w:r>
              <w:rPr>
                <w:sz w:val="24"/>
              </w:rPr>
              <w:t>Основное</w:t>
            </w:r>
            <w:r>
              <w:rPr>
                <w:spacing w:val="-5"/>
                <w:sz w:val="24"/>
              </w:rPr>
              <w:t xml:space="preserve"> </w:t>
            </w:r>
            <w:r>
              <w:rPr>
                <w:spacing w:val="-2"/>
                <w:sz w:val="24"/>
              </w:rPr>
              <w:t>содержание</w:t>
            </w:r>
          </w:p>
        </w:tc>
        <w:tc>
          <w:tcPr>
            <w:tcW w:w="1171" w:type="dxa"/>
            <w:vMerge w:val="restart"/>
          </w:tcPr>
          <w:p w:rsidR="006C3173" w:rsidRDefault="00A623D1">
            <w:pPr>
              <w:pStyle w:val="TableParagraph"/>
              <w:spacing w:line="270" w:lineRule="exact"/>
              <w:ind w:left="10"/>
              <w:jc w:val="center"/>
              <w:rPr>
                <w:i/>
                <w:sz w:val="24"/>
              </w:rPr>
            </w:pPr>
            <w:r>
              <w:rPr>
                <w:i/>
                <w:spacing w:val="-10"/>
                <w:sz w:val="24"/>
              </w:rPr>
              <w:t>2</w:t>
            </w:r>
          </w:p>
        </w:tc>
        <w:tc>
          <w:tcPr>
            <w:tcW w:w="1752" w:type="dxa"/>
            <w:vMerge w:val="restart"/>
          </w:tcPr>
          <w:p w:rsidR="006C3173" w:rsidRDefault="00A623D1">
            <w:pPr>
              <w:pStyle w:val="TableParagraph"/>
              <w:spacing w:line="270" w:lineRule="exact"/>
              <w:ind w:left="14" w:right="3"/>
              <w:jc w:val="center"/>
              <w:rPr>
                <w:sz w:val="24"/>
              </w:rPr>
            </w:pPr>
            <w:r>
              <w:rPr>
                <w:sz w:val="24"/>
              </w:rPr>
              <w:t xml:space="preserve">ЛР </w:t>
            </w:r>
            <w:r>
              <w:rPr>
                <w:spacing w:val="-5"/>
                <w:sz w:val="24"/>
              </w:rPr>
              <w:t>9,</w:t>
            </w:r>
          </w:p>
          <w:p w:rsidR="006C3173" w:rsidRDefault="00A623D1">
            <w:pPr>
              <w:pStyle w:val="TableParagraph"/>
              <w:spacing w:before="41"/>
              <w:ind w:left="14" w:right="3"/>
              <w:jc w:val="center"/>
              <w:rPr>
                <w:sz w:val="24"/>
              </w:rPr>
            </w:pPr>
            <w:r>
              <w:rPr>
                <w:sz w:val="24"/>
              </w:rPr>
              <w:t>МПР 4,</w:t>
            </w:r>
            <w:r>
              <w:rPr>
                <w:spacing w:val="-1"/>
                <w:sz w:val="24"/>
              </w:rPr>
              <w:t xml:space="preserve"> </w:t>
            </w:r>
            <w:r>
              <w:rPr>
                <w:sz w:val="24"/>
              </w:rPr>
              <w:t xml:space="preserve">7, </w:t>
            </w:r>
            <w:r>
              <w:rPr>
                <w:spacing w:val="-12"/>
                <w:sz w:val="24"/>
              </w:rPr>
              <w:t>9</w:t>
            </w:r>
          </w:p>
          <w:p w:rsidR="006C3173" w:rsidRDefault="00A623D1">
            <w:pPr>
              <w:pStyle w:val="TableParagraph"/>
              <w:spacing w:before="43"/>
              <w:ind w:left="14" w:right="3"/>
              <w:jc w:val="center"/>
              <w:rPr>
                <w:sz w:val="24"/>
              </w:rPr>
            </w:pPr>
            <w:r>
              <w:rPr>
                <w:sz w:val="24"/>
              </w:rPr>
              <w:t>ПР</w:t>
            </w:r>
            <w:r>
              <w:rPr>
                <w:spacing w:val="-2"/>
                <w:sz w:val="24"/>
              </w:rPr>
              <w:t xml:space="preserve"> </w:t>
            </w:r>
            <w:r>
              <w:rPr>
                <w:sz w:val="24"/>
              </w:rPr>
              <w:t>11-</w:t>
            </w:r>
            <w:r>
              <w:rPr>
                <w:spacing w:val="-5"/>
                <w:sz w:val="24"/>
              </w:rPr>
              <w:t>12</w:t>
            </w:r>
          </w:p>
        </w:tc>
        <w:tc>
          <w:tcPr>
            <w:tcW w:w="1775" w:type="dxa"/>
            <w:vMerge w:val="restart"/>
          </w:tcPr>
          <w:p w:rsidR="006C3173" w:rsidRDefault="00A623D1">
            <w:pPr>
              <w:pStyle w:val="TableParagraph"/>
              <w:spacing w:line="270" w:lineRule="exact"/>
              <w:ind w:left="11"/>
              <w:jc w:val="center"/>
              <w:rPr>
                <w:sz w:val="24"/>
              </w:rPr>
            </w:pPr>
            <w:r>
              <w:rPr>
                <w:spacing w:val="-5"/>
                <w:sz w:val="24"/>
              </w:rPr>
              <w:t>УО</w:t>
            </w:r>
          </w:p>
        </w:tc>
      </w:tr>
      <w:tr w:rsidR="006C3173">
        <w:trPr>
          <w:trHeight w:val="3367"/>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3" w:lineRule="exact"/>
              <w:ind w:left="105"/>
              <w:rPr>
                <w:sz w:val="24"/>
              </w:rPr>
            </w:pPr>
            <w:r>
              <w:rPr>
                <w:sz w:val="24"/>
              </w:rPr>
              <w:t>Табличный</w:t>
            </w:r>
            <w:r>
              <w:rPr>
                <w:spacing w:val="-5"/>
                <w:sz w:val="24"/>
              </w:rPr>
              <w:t xml:space="preserve"> </w:t>
            </w:r>
            <w:r>
              <w:rPr>
                <w:sz w:val="24"/>
              </w:rPr>
              <w:t>процессор.</w:t>
            </w:r>
            <w:r>
              <w:rPr>
                <w:spacing w:val="-3"/>
                <w:sz w:val="24"/>
              </w:rPr>
              <w:t xml:space="preserve"> </w:t>
            </w:r>
            <w:r>
              <w:rPr>
                <w:sz w:val="24"/>
              </w:rPr>
              <w:t>Приемы</w:t>
            </w:r>
            <w:r>
              <w:rPr>
                <w:spacing w:val="-4"/>
                <w:sz w:val="24"/>
              </w:rPr>
              <w:t xml:space="preserve"> </w:t>
            </w:r>
            <w:r>
              <w:rPr>
                <w:sz w:val="24"/>
              </w:rPr>
              <w:t>ввода,</w:t>
            </w:r>
            <w:r>
              <w:rPr>
                <w:spacing w:val="-4"/>
                <w:sz w:val="24"/>
              </w:rPr>
              <w:t xml:space="preserve"> </w:t>
            </w:r>
            <w:r>
              <w:rPr>
                <w:spacing w:val="-2"/>
                <w:sz w:val="24"/>
              </w:rPr>
              <w:t>редактирования,</w:t>
            </w:r>
          </w:p>
          <w:p w:rsidR="006C3173" w:rsidRDefault="00A623D1">
            <w:pPr>
              <w:pStyle w:val="TableParagraph"/>
              <w:spacing w:before="41" w:line="276" w:lineRule="auto"/>
              <w:ind w:left="105"/>
              <w:rPr>
                <w:sz w:val="24"/>
              </w:rPr>
            </w:pPr>
            <w:r>
              <w:rPr>
                <w:sz w:val="24"/>
              </w:rPr>
              <w:t>форматирования</w:t>
            </w:r>
            <w:r>
              <w:rPr>
                <w:spacing w:val="-7"/>
                <w:sz w:val="24"/>
              </w:rPr>
              <w:t xml:space="preserve"> </w:t>
            </w:r>
            <w:r>
              <w:rPr>
                <w:sz w:val="24"/>
              </w:rPr>
              <w:t>в</w:t>
            </w:r>
            <w:r>
              <w:rPr>
                <w:spacing w:val="-9"/>
                <w:sz w:val="24"/>
              </w:rPr>
              <w:t xml:space="preserve"> </w:t>
            </w:r>
            <w:r>
              <w:rPr>
                <w:sz w:val="24"/>
              </w:rPr>
              <w:t>табличном</w:t>
            </w:r>
            <w:r>
              <w:rPr>
                <w:spacing w:val="-9"/>
                <w:sz w:val="24"/>
              </w:rPr>
              <w:t xml:space="preserve"> </w:t>
            </w:r>
            <w:r>
              <w:rPr>
                <w:sz w:val="24"/>
              </w:rPr>
              <w:t>процессоре.</w:t>
            </w:r>
            <w:r>
              <w:rPr>
                <w:spacing w:val="-8"/>
                <w:sz w:val="24"/>
              </w:rPr>
              <w:t xml:space="preserve"> </w:t>
            </w:r>
            <w:r>
              <w:rPr>
                <w:sz w:val="24"/>
              </w:rPr>
              <w:t>Адресация.</w:t>
            </w:r>
            <w:r>
              <w:rPr>
                <w:spacing w:val="-7"/>
                <w:sz w:val="24"/>
              </w:rPr>
              <w:t xml:space="preserve"> </w:t>
            </w:r>
            <w:r>
              <w:rPr>
                <w:sz w:val="24"/>
              </w:rPr>
              <w:t>Сортировка, фильтрация, условное форматирование</w:t>
            </w:r>
          </w:p>
          <w:p w:rsidR="006C3173" w:rsidRDefault="00A623D1">
            <w:pPr>
              <w:pStyle w:val="TableParagraph"/>
              <w:spacing w:line="276" w:lineRule="auto"/>
              <w:ind w:left="105" w:right="160"/>
              <w:rPr>
                <w:sz w:val="24"/>
              </w:rPr>
            </w:pPr>
            <w:r>
              <w:rPr>
                <w:sz w:val="24"/>
              </w:rPr>
              <w:t>Формулы и функции в электронных таблицах. Встроенные функции и их использование. Математические и статистические функции.</w:t>
            </w:r>
            <w:r>
              <w:rPr>
                <w:spacing w:val="-9"/>
                <w:sz w:val="24"/>
              </w:rPr>
              <w:t xml:space="preserve"> </w:t>
            </w:r>
            <w:r>
              <w:rPr>
                <w:sz w:val="24"/>
              </w:rPr>
              <w:t>Логические</w:t>
            </w:r>
            <w:r>
              <w:rPr>
                <w:spacing w:val="-9"/>
                <w:sz w:val="24"/>
              </w:rPr>
              <w:t xml:space="preserve"> </w:t>
            </w:r>
            <w:r>
              <w:rPr>
                <w:sz w:val="24"/>
              </w:rPr>
              <w:t>функции.</w:t>
            </w:r>
            <w:r>
              <w:rPr>
                <w:spacing w:val="-9"/>
                <w:sz w:val="24"/>
              </w:rPr>
              <w:t xml:space="preserve"> </w:t>
            </w:r>
            <w:r>
              <w:rPr>
                <w:sz w:val="24"/>
              </w:rPr>
              <w:t>Финансовые</w:t>
            </w:r>
            <w:r>
              <w:rPr>
                <w:spacing w:val="-9"/>
                <w:sz w:val="24"/>
              </w:rPr>
              <w:t xml:space="preserve"> </w:t>
            </w:r>
            <w:r>
              <w:rPr>
                <w:sz w:val="24"/>
              </w:rPr>
              <w:t>функции.</w:t>
            </w:r>
            <w:r>
              <w:rPr>
                <w:spacing w:val="-9"/>
                <w:sz w:val="24"/>
              </w:rPr>
              <w:t xml:space="preserve"> </w:t>
            </w:r>
            <w:r>
              <w:rPr>
                <w:sz w:val="24"/>
              </w:rPr>
              <w:t xml:space="preserve">Текстовые функции. Реализация математических моделей в электронных </w:t>
            </w:r>
            <w:r>
              <w:rPr>
                <w:spacing w:val="-2"/>
                <w:sz w:val="24"/>
              </w:rPr>
              <w:t>таблицах</w:t>
            </w:r>
          </w:p>
          <w:p w:rsidR="006C3173" w:rsidRDefault="00A623D1">
            <w:pPr>
              <w:pStyle w:val="TableParagraph"/>
              <w:spacing w:line="274" w:lineRule="exact"/>
              <w:ind w:left="105"/>
              <w:rPr>
                <w:sz w:val="24"/>
              </w:rPr>
            </w:pPr>
            <w:r>
              <w:rPr>
                <w:sz w:val="24"/>
              </w:rPr>
              <w:t>Визуализация</w:t>
            </w:r>
            <w:r>
              <w:rPr>
                <w:spacing w:val="-6"/>
                <w:sz w:val="24"/>
              </w:rPr>
              <w:t xml:space="preserve"> </w:t>
            </w:r>
            <w:r>
              <w:rPr>
                <w:sz w:val="24"/>
              </w:rPr>
              <w:t>данных</w:t>
            </w:r>
            <w:r>
              <w:rPr>
                <w:spacing w:val="-2"/>
                <w:sz w:val="24"/>
              </w:rPr>
              <w:t xml:space="preserve"> </w:t>
            </w:r>
            <w:r>
              <w:rPr>
                <w:sz w:val="24"/>
              </w:rPr>
              <w:t>в</w:t>
            </w:r>
            <w:r>
              <w:rPr>
                <w:spacing w:val="-7"/>
                <w:sz w:val="24"/>
              </w:rPr>
              <w:t xml:space="preserve"> </w:t>
            </w:r>
            <w:r>
              <w:rPr>
                <w:sz w:val="24"/>
              </w:rPr>
              <w:t>электронных</w:t>
            </w:r>
            <w:r>
              <w:rPr>
                <w:spacing w:val="-4"/>
                <w:sz w:val="24"/>
              </w:rPr>
              <w:t xml:space="preserve"> </w:t>
            </w:r>
            <w:r>
              <w:rPr>
                <w:spacing w:val="-2"/>
                <w:sz w:val="24"/>
              </w:rPr>
              <w:t>таблицах</w:t>
            </w:r>
          </w:p>
          <w:p w:rsidR="006C3173" w:rsidRDefault="00A623D1">
            <w:pPr>
              <w:pStyle w:val="TableParagraph"/>
              <w:spacing w:line="270" w:lineRule="atLeast"/>
              <w:ind w:left="105"/>
              <w:rPr>
                <w:sz w:val="24"/>
              </w:rPr>
            </w:pPr>
            <w:r>
              <w:rPr>
                <w:sz w:val="24"/>
              </w:rPr>
              <w:t>Моделирование</w:t>
            </w:r>
            <w:r>
              <w:rPr>
                <w:spacing w:val="-7"/>
                <w:sz w:val="24"/>
              </w:rPr>
              <w:t xml:space="preserve"> </w:t>
            </w:r>
            <w:r>
              <w:rPr>
                <w:sz w:val="24"/>
              </w:rPr>
              <w:t>в</w:t>
            </w:r>
            <w:r>
              <w:rPr>
                <w:spacing w:val="-8"/>
                <w:sz w:val="24"/>
              </w:rPr>
              <w:t xml:space="preserve"> </w:t>
            </w:r>
            <w:r>
              <w:rPr>
                <w:sz w:val="24"/>
              </w:rPr>
              <w:t>электронных</w:t>
            </w:r>
            <w:r>
              <w:rPr>
                <w:spacing w:val="-5"/>
                <w:sz w:val="24"/>
              </w:rPr>
              <w:t xml:space="preserve"> </w:t>
            </w:r>
            <w:r>
              <w:rPr>
                <w:sz w:val="24"/>
              </w:rPr>
              <w:t>таблицах</w:t>
            </w:r>
            <w:r>
              <w:rPr>
                <w:spacing w:val="-5"/>
                <w:sz w:val="24"/>
              </w:rPr>
              <w:t xml:space="preserve"> </w:t>
            </w:r>
            <w:r>
              <w:rPr>
                <w:sz w:val="24"/>
              </w:rPr>
              <w:t>(на</w:t>
            </w:r>
            <w:r>
              <w:rPr>
                <w:spacing w:val="-8"/>
                <w:sz w:val="24"/>
              </w:rPr>
              <w:t xml:space="preserve"> </w:t>
            </w:r>
            <w:r>
              <w:rPr>
                <w:sz w:val="24"/>
              </w:rPr>
              <w:t>примерах</w:t>
            </w:r>
            <w:r>
              <w:rPr>
                <w:spacing w:val="-5"/>
                <w:sz w:val="24"/>
              </w:rPr>
              <w:t xml:space="preserve"> </w:t>
            </w:r>
            <w:r>
              <w:rPr>
                <w:sz w:val="24"/>
              </w:rPr>
              <w:t>задач</w:t>
            </w:r>
            <w:r>
              <w:rPr>
                <w:spacing w:val="-8"/>
                <w:sz w:val="24"/>
              </w:rPr>
              <w:t xml:space="preserve"> </w:t>
            </w:r>
            <w:r>
              <w:rPr>
                <w:sz w:val="24"/>
              </w:rPr>
              <w:t>из профессиональной области)</w:t>
            </w:r>
          </w:p>
        </w:tc>
        <w:tc>
          <w:tcPr>
            <w:tcW w:w="1171" w:type="dxa"/>
            <w:vMerge/>
            <w:tcBorders>
              <w:top w:val="nil"/>
            </w:tcBorders>
          </w:tcPr>
          <w:p w:rsidR="006C3173" w:rsidRDefault="006C3173">
            <w:pPr>
              <w:rPr>
                <w:sz w:val="2"/>
                <w:szCs w:val="2"/>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r w:rsidR="006C3173">
        <w:trPr>
          <w:trHeight w:val="318"/>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before="1"/>
              <w:ind w:left="105"/>
              <w:rPr>
                <w:b/>
                <w:sz w:val="24"/>
              </w:rPr>
            </w:pPr>
            <w:r>
              <w:rPr>
                <w:b/>
                <w:sz w:val="24"/>
              </w:rPr>
              <w:t>Практические</w:t>
            </w:r>
            <w:r>
              <w:rPr>
                <w:b/>
                <w:spacing w:val="-6"/>
                <w:sz w:val="24"/>
              </w:rPr>
              <w:t xml:space="preserve"> </w:t>
            </w:r>
            <w:r>
              <w:rPr>
                <w:b/>
                <w:spacing w:val="-2"/>
                <w:sz w:val="24"/>
              </w:rPr>
              <w:t>занятия</w:t>
            </w:r>
          </w:p>
        </w:tc>
        <w:tc>
          <w:tcPr>
            <w:tcW w:w="1171" w:type="dxa"/>
          </w:tcPr>
          <w:p w:rsidR="006C3173" w:rsidRDefault="006C3173">
            <w:pPr>
              <w:pStyle w:val="TableParagraph"/>
              <w:rPr>
                <w:sz w:val="24"/>
              </w:rPr>
            </w:pPr>
          </w:p>
        </w:tc>
        <w:tc>
          <w:tcPr>
            <w:tcW w:w="1752" w:type="dxa"/>
            <w:vMerge/>
            <w:tcBorders>
              <w:top w:val="nil"/>
            </w:tcBorders>
          </w:tcPr>
          <w:p w:rsidR="006C3173" w:rsidRDefault="006C3173">
            <w:pPr>
              <w:rPr>
                <w:sz w:val="2"/>
                <w:szCs w:val="2"/>
              </w:rPr>
            </w:pPr>
          </w:p>
        </w:tc>
        <w:tc>
          <w:tcPr>
            <w:tcW w:w="1775" w:type="dxa"/>
            <w:vMerge/>
            <w:tcBorders>
              <w:top w:val="nil"/>
            </w:tcBorders>
          </w:tcPr>
          <w:p w:rsidR="006C3173" w:rsidRDefault="006C3173">
            <w:pPr>
              <w:rPr>
                <w:sz w:val="2"/>
                <w:szCs w:val="2"/>
              </w:rPr>
            </w:pPr>
          </w:p>
        </w:tc>
      </w:tr>
    </w:tbl>
    <w:p w:rsidR="006C3173" w:rsidRDefault="006C3173">
      <w:pPr>
        <w:rPr>
          <w:sz w:val="2"/>
          <w:szCs w:val="2"/>
        </w:rPr>
        <w:sectPr w:rsidR="006C3173">
          <w:pgSz w:w="16840" w:h="11910" w:orient="landscape"/>
          <w:pgMar w:top="1100" w:right="708" w:bottom="1140" w:left="1133" w:header="0" w:footer="942" w:gutter="0"/>
          <w:cols w:space="720"/>
        </w:sectPr>
      </w:pPr>
    </w:p>
    <w:p w:rsidR="006C3173" w:rsidRDefault="006C3173">
      <w:pPr>
        <w:pStyle w:val="a4"/>
        <w:spacing w:before="3"/>
        <w:ind w:left="0"/>
        <w:rPr>
          <w:b/>
          <w:sz w:val="2"/>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7220"/>
        <w:gridCol w:w="1171"/>
        <w:gridCol w:w="1752"/>
        <w:gridCol w:w="1775"/>
      </w:tblGrid>
      <w:tr w:rsidR="006C3173">
        <w:trPr>
          <w:trHeight w:val="636"/>
        </w:trPr>
        <w:tc>
          <w:tcPr>
            <w:tcW w:w="2866" w:type="dxa"/>
            <w:vMerge w:val="restart"/>
          </w:tcPr>
          <w:p w:rsidR="006C3173" w:rsidRDefault="006C3173">
            <w:pPr>
              <w:pStyle w:val="TableParagraph"/>
            </w:pPr>
          </w:p>
        </w:tc>
        <w:tc>
          <w:tcPr>
            <w:tcW w:w="7220" w:type="dxa"/>
          </w:tcPr>
          <w:p w:rsidR="006C3173" w:rsidRDefault="00A623D1">
            <w:pPr>
              <w:pStyle w:val="TableParagraph"/>
              <w:spacing w:line="273" w:lineRule="exact"/>
              <w:ind w:left="105"/>
              <w:rPr>
                <w:sz w:val="24"/>
              </w:rPr>
            </w:pPr>
            <w:r>
              <w:rPr>
                <w:b/>
                <w:sz w:val="24"/>
              </w:rPr>
              <w:t>Практическое</w:t>
            </w:r>
            <w:r>
              <w:rPr>
                <w:b/>
                <w:spacing w:val="-5"/>
                <w:sz w:val="24"/>
              </w:rPr>
              <w:t xml:space="preserve"> </w:t>
            </w:r>
            <w:r>
              <w:rPr>
                <w:b/>
                <w:sz w:val="24"/>
              </w:rPr>
              <w:t>занятие</w:t>
            </w:r>
            <w:r>
              <w:rPr>
                <w:b/>
                <w:spacing w:val="-6"/>
                <w:sz w:val="24"/>
              </w:rPr>
              <w:t xml:space="preserve"> </w:t>
            </w:r>
            <w:r>
              <w:rPr>
                <w:b/>
                <w:sz w:val="24"/>
              </w:rPr>
              <w:t>16.</w:t>
            </w:r>
            <w:r>
              <w:rPr>
                <w:b/>
                <w:spacing w:val="18"/>
                <w:sz w:val="24"/>
              </w:rPr>
              <w:t xml:space="preserve"> </w:t>
            </w:r>
            <w:r>
              <w:rPr>
                <w:sz w:val="24"/>
              </w:rPr>
              <w:t>Формулы</w:t>
            </w:r>
            <w:r>
              <w:rPr>
                <w:spacing w:val="-2"/>
                <w:sz w:val="24"/>
              </w:rPr>
              <w:t xml:space="preserve"> </w:t>
            </w:r>
            <w:r>
              <w:rPr>
                <w:sz w:val="24"/>
              </w:rPr>
              <w:t>и</w:t>
            </w:r>
            <w:r>
              <w:rPr>
                <w:spacing w:val="-2"/>
                <w:sz w:val="24"/>
              </w:rPr>
              <w:t xml:space="preserve"> </w:t>
            </w:r>
            <w:r>
              <w:rPr>
                <w:sz w:val="24"/>
              </w:rPr>
              <w:t>функции</w:t>
            </w:r>
            <w:r>
              <w:rPr>
                <w:spacing w:val="-2"/>
                <w:sz w:val="24"/>
              </w:rPr>
              <w:t xml:space="preserve"> </w:t>
            </w:r>
            <w:r>
              <w:rPr>
                <w:sz w:val="24"/>
              </w:rPr>
              <w:t>в</w:t>
            </w:r>
            <w:r>
              <w:rPr>
                <w:spacing w:val="-2"/>
                <w:sz w:val="24"/>
              </w:rPr>
              <w:t xml:space="preserve"> электронных</w:t>
            </w:r>
          </w:p>
          <w:p w:rsidR="006C3173" w:rsidRDefault="00A623D1">
            <w:pPr>
              <w:pStyle w:val="TableParagraph"/>
              <w:spacing w:before="41"/>
              <w:ind w:left="105"/>
              <w:rPr>
                <w:sz w:val="24"/>
              </w:rPr>
            </w:pPr>
            <w:r>
              <w:rPr>
                <w:spacing w:val="-2"/>
                <w:sz w:val="24"/>
              </w:rPr>
              <w:t>таблицах</w:t>
            </w:r>
          </w:p>
        </w:tc>
        <w:tc>
          <w:tcPr>
            <w:tcW w:w="1171" w:type="dxa"/>
          </w:tcPr>
          <w:p w:rsidR="006C3173" w:rsidRDefault="00A623D1">
            <w:pPr>
              <w:pStyle w:val="TableParagraph"/>
              <w:spacing w:line="273" w:lineRule="exact"/>
              <w:ind w:left="10"/>
              <w:jc w:val="center"/>
              <w:rPr>
                <w:i/>
                <w:sz w:val="24"/>
              </w:rPr>
            </w:pPr>
            <w:r>
              <w:rPr>
                <w:i/>
                <w:spacing w:val="-10"/>
                <w:sz w:val="24"/>
              </w:rPr>
              <w:t>2</w:t>
            </w:r>
          </w:p>
        </w:tc>
        <w:tc>
          <w:tcPr>
            <w:tcW w:w="1752" w:type="dxa"/>
            <w:vMerge w:val="restart"/>
          </w:tcPr>
          <w:p w:rsidR="006C3173" w:rsidRDefault="006C3173">
            <w:pPr>
              <w:pStyle w:val="TableParagraph"/>
            </w:pPr>
          </w:p>
        </w:tc>
        <w:tc>
          <w:tcPr>
            <w:tcW w:w="1775" w:type="dxa"/>
          </w:tcPr>
          <w:p w:rsidR="006C3173" w:rsidRDefault="00A623D1">
            <w:pPr>
              <w:pStyle w:val="TableParagraph"/>
              <w:spacing w:line="273" w:lineRule="exact"/>
              <w:ind w:left="11" w:right="4"/>
              <w:jc w:val="center"/>
              <w:rPr>
                <w:sz w:val="24"/>
              </w:rPr>
            </w:pPr>
            <w:r>
              <w:rPr>
                <w:sz w:val="24"/>
              </w:rPr>
              <w:t>Тесты,</w:t>
            </w:r>
            <w:r>
              <w:rPr>
                <w:spacing w:val="-3"/>
                <w:sz w:val="24"/>
              </w:rPr>
              <w:t xml:space="preserve"> </w:t>
            </w:r>
            <w:r>
              <w:rPr>
                <w:spacing w:val="-5"/>
                <w:sz w:val="24"/>
              </w:rPr>
              <w:t>ПР</w:t>
            </w:r>
          </w:p>
        </w:tc>
      </w:tr>
      <w:tr w:rsidR="006C3173">
        <w:trPr>
          <w:trHeight w:val="635"/>
        </w:trPr>
        <w:tc>
          <w:tcPr>
            <w:tcW w:w="2866" w:type="dxa"/>
            <w:vMerge/>
            <w:tcBorders>
              <w:top w:val="nil"/>
            </w:tcBorders>
          </w:tcPr>
          <w:p w:rsidR="006C3173" w:rsidRDefault="006C3173">
            <w:pPr>
              <w:rPr>
                <w:sz w:val="2"/>
                <w:szCs w:val="2"/>
              </w:rPr>
            </w:pPr>
          </w:p>
        </w:tc>
        <w:tc>
          <w:tcPr>
            <w:tcW w:w="7220" w:type="dxa"/>
          </w:tcPr>
          <w:p w:rsidR="006C3173" w:rsidRDefault="00A623D1">
            <w:pPr>
              <w:pStyle w:val="TableParagraph"/>
              <w:spacing w:line="270" w:lineRule="exact"/>
              <w:ind w:left="105"/>
              <w:rPr>
                <w:sz w:val="24"/>
              </w:rPr>
            </w:pPr>
            <w:r>
              <w:rPr>
                <w:b/>
                <w:sz w:val="24"/>
              </w:rPr>
              <w:t>Практическое</w:t>
            </w:r>
            <w:r>
              <w:rPr>
                <w:b/>
                <w:spacing w:val="-4"/>
                <w:sz w:val="24"/>
              </w:rPr>
              <w:t xml:space="preserve"> </w:t>
            </w:r>
            <w:r>
              <w:rPr>
                <w:b/>
                <w:sz w:val="24"/>
              </w:rPr>
              <w:t>занятие</w:t>
            </w:r>
            <w:r>
              <w:rPr>
                <w:b/>
                <w:spacing w:val="-7"/>
                <w:sz w:val="24"/>
              </w:rPr>
              <w:t xml:space="preserve"> </w:t>
            </w:r>
            <w:r>
              <w:rPr>
                <w:b/>
                <w:sz w:val="24"/>
              </w:rPr>
              <w:t>17.</w:t>
            </w:r>
            <w:r>
              <w:rPr>
                <w:b/>
                <w:spacing w:val="18"/>
                <w:sz w:val="24"/>
              </w:rPr>
              <w:t xml:space="preserve"> </w:t>
            </w:r>
            <w:r>
              <w:rPr>
                <w:sz w:val="24"/>
              </w:rPr>
              <w:t>Визуализация</w:t>
            </w:r>
            <w:r>
              <w:rPr>
                <w:spacing w:val="-3"/>
                <w:sz w:val="24"/>
              </w:rPr>
              <w:t xml:space="preserve"> </w:t>
            </w:r>
            <w:r>
              <w:rPr>
                <w:sz w:val="24"/>
              </w:rPr>
              <w:t>данных</w:t>
            </w:r>
            <w:r>
              <w:rPr>
                <w:spacing w:val="-1"/>
                <w:sz w:val="24"/>
              </w:rPr>
              <w:t xml:space="preserve"> </w:t>
            </w:r>
            <w:r>
              <w:rPr>
                <w:sz w:val="24"/>
              </w:rPr>
              <w:t>в</w:t>
            </w:r>
            <w:r>
              <w:rPr>
                <w:spacing w:val="-5"/>
                <w:sz w:val="24"/>
              </w:rPr>
              <w:t xml:space="preserve"> </w:t>
            </w:r>
            <w:r>
              <w:rPr>
                <w:spacing w:val="-2"/>
                <w:sz w:val="24"/>
              </w:rPr>
              <w:t>электронных</w:t>
            </w:r>
          </w:p>
          <w:p w:rsidR="006C3173" w:rsidRDefault="00A623D1">
            <w:pPr>
              <w:pStyle w:val="TableParagraph"/>
              <w:spacing w:before="43"/>
              <w:ind w:left="105"/>
              <w:rPr>
                <w:sz w:val="24"/>
              </w:rPr>
            </w:pPr>
            <w:r>
              <w:rPr>
                <w:spacing w:val="-2"/>
                <w:sz w:val="24"/>
              </w:rPr>
              <w:t>таблицах</w:t>
            </w:r>
          </w:p>
        </w:tc>
        <w:tc>
          <w:tcPr>
            <w:tcW w:w="1171" w:type="dxa"/>
          </w:tcPr>
          <w:p w:rsidR="006C3173" w:rsidRDefault="00A623D1">
            <w:pPr>
              <w:pStyle w:val="TableParagraph"/>
              <w:spacing w:line="270" w:lineRule="exact"/>
              <w:ind w:left="10"/>
              <w:jc w:val="center"/>
              <w:rPr>
                <w:i/>
                <w:sz w:val="24"/>
              </w:rPr>
            </w:pPr>
            <w:r>
              <w:rPr>
                <w:i/>
                <w:spacing w:val="-10"/>
                <w:sz w:val="24"/>
              </w:rPr>
              <w:t>2</w:t>
            </w:r>
          </w:p>
        </w:tc>
        <w:tc>
          <w:tcPr>
            <w:tcW w:w="1752" w:type="dxa"/>
            <w:vMerge/>
            <w:tcBorders>
              <w:top w:val="nil"/>
            </w:tcBorders>
          </w:tcPr>
          <w:p w:rsidR="006C3173" w:rsidRDefault="006C3173">
            <w:pPr>
              <w:rPr>
                <w:sz w:val="2"/>
                <w:szCs w:val="2"/>
              </w:rPr>
            </w:pPr>
          </w:p>
        </w:tc>
        <w:tc>
          <w:tcPr>
            <w:tcW w:w="1775" w:type="dxa"/>
          </w:tcPr>
          <w:p w:rsidR="006C3173" w:rsidRDefault="00A623D1">
            <w:pPr>
              <w:pStyle w:val="TableParagraph"/>
              <w:spacing w:line="270" w:lineRule="exact"/>
              <w:ind w:left="11" w:right="5"/>
              <w:jc w:val="center"/>
              <w:rPr>
                <w:sz w:val="24"/>
              </w:rPr>
            </w:pPr>
            <w:r>
              <w:rPr>
                <w:spacing w:val="-5"/>
                <w:sz w:val="24"/>
              </w:rPr>
              <w:t>ПР</w:t>
            </w:r>
          </w:p>
        </w:tc>
      </w:tr>
      <w:tr w:rsidR="006C3173">
        <w:trPr>
          <w:trHeight w:val="316"/>
        </w:trPr>
        <w:tc>
          <w:tcPr>
            <w:tcW w:w="2866" w:type="dxa"/>
          </w:tcPr>
          <w:p w:rsidR="006C3173" w:rsidRDefault="006C3173">
            <w:pPr>
              <w:pStyle w:val="TableParagraph"/>
            </w:pPr>
          </w:p>
        </w:tc>
        <w:tc>
          <w:tcPr>
            <w:tcW w:w="7220" w:type="dxa"/>
          </w:tcPr>
          <w:p w:rsidR="006C3173" w:rsidRDefault="00A623D1">
            <w:pPr>
              <w:pStyle w:val="TableParagraph"/>
              <w:spacing w:before="18"/>
              <w:ind w:left="105"/>
              <w:rPr>
                <w:b/>
                <w:sz w:val="24"/>
              </w:rPr>
            </w:pPr>
            <w:r>
              <w:rPr>
                <w:b/>
                <w:sz w:val="24"/>
              </w:rPr>
              <w:t>Дифференцированный</w:t>
            </w:r>
            <w:r>
              <w:rPr>
                <w:b/>
                <w:spacing w:val="-12"/>
                <w:sz w:val="24"/>
              </w:rPr>
              <w:t xml:space="preserve"> </w:t>
            </w:r>
            <w:r>
              <w:rPr>
                <w:b/>
                <w:spacing w:val="-4"/>
                <w:sz w:val="24"/>
              </w:rPr>
              <w:t>зачёт</w:t>
            </w:r>
          </w:p>
        </w:tc>
        <w:tc>
          <w:tcPr>
            <w:tcW w:w="1171" w:type="dxa"/>
          </w:tcPr>
          <w:p w:rsidR="006C3173" w:rsidRDefault="00A623D1">
            <w:pPr>
              <w:pStyle w:val="TableParagraph"/>
              <w:spacing w:line="275" w:lineRule="exact"/>
              <w:ind w:left="10"/>
              <w:jc w:val="center"/>
              <w:rPr>
                <w:b/>
                <w:i/>
                <w:sz w:val="24"/>
              </w:rPr>
            </w:pPr>
            <w:r>
              <w:rPr>
                <w:b/>
                <w:i/>
                <w:spacing w:val="-10"/>
                <w:sz w:val="24"/>
              </w:rPr>
              <w:t>2</w:t>
            </w:r>
          </w:p>
        </w:tc>
        <w:tc>
          <w:tcPr>
            <w:tcW w:w="1752" w:type="dxa"/>
          </w:tcPr>
          <w:p w:rsidR="006C3173" w:rsidRDefault="006C3173">
            <w:pPr>
              <w:pStyle w:val="TableParagraph"/>
            </w:pPr>
          </w:p>
        </w:tc>
        <w:tc>
          <w:tcPr>
            <w:tcW w:w="1775" w:type="dxa"/>
          </w:tcPr>
          <w:p w:rsidR="006C3173" w:rsidRDefault="006C3173">
            <w:pPr>
              <w:pStyle w:val="TableParagraph"/>
            </w:pPr>
          </w:p>
        </w:tc>
      </w:tr>
      <w:tr w:rsidR="006C3173">
        <w:trPr>
          <w:trHeight w:val="318"/>
        </w:trPr>
        <w:tc>
          <w:tcPr>
            <w:tcW w:w="2866" w:type="dxa"/>
          </w:tcPr>
          <w:p w:rsidR="006C3173" w:rsidRDefault="006C3173">
            <w:pPr>
              <w:pStyle w:val="TableParagraph"/>
            </w:pPr>
          </w:p>
        </w:tc>
        <w:tc>
          <w:tcPr>
            <w:tcW w:w="7220" w:type="dxa"/>
          </w:tcPr>
          <w:p w:rsidR="006C3173" w:rsidRDefault="00A623D1">
            <w:pPr>
              <w:pStyle w:val="TableParagraph"/>
              <w:spacing w:before="18"/>
              <w:ind w:left="105"/>
              <w:rPr>
                <w:b/>
                <w:sz w:val="24"/>
              </w:rPr>
            </w:pPr>
            <w:r>
              <w:rPr>
                <w:b/>
                <w:spacing w:val="-2"/>
                <w:sz w:val="24"/>
              </w:rPr>
              <w:t>ВСЕГО</w:t>
            </w:r>
          </w:p>
        </w:tc>
        <w:tc>
          <w:tcPr>
            <w:tcW w:w="1171" w:type="dxa"/>
          </w:tcPr>
          <w:p w:rsidR="006C3173" w:rsidRDefault="00A623D1">
            <w:pPr>
              <w:pStyle w:val="TableParagraph"/>
              <w:spacing w:line="275" w:lineRule="exact"/>
              <w:ind w:left="10"/>
              <w:jc w:val="center"/>
              <w:rPr>
                <w:b/>
                <w:i/>
                <w:sz w:val="24"/>
              </w:rPr>
            </w:pPr>
            <w:r>
              <w:rPr>
                <w:b/>
                <w:i/>
                <w:spacing w:val="-5"/>
                <w:sz w:val="24"/>
              </w:rPr>
              <w:t>66</w:t>
            </w:r>
          </w:p>
        </w:tc>
        <w:tc>
          <w:tcPr>
            <w:tcW w:w="1752" w:type="dxa"/>
          </w:tcPr>
          <w:p w:rsidR="006C3173" w:rsidRDefault="006C3173">
            <w:pPr>
              <w:pStyle w:val="TableParagraph"/>
            </w:pPr>
          </w:p>
        </w:tc>
        <w:tc>
          <w:tcPr>
            <w:tcW w:w="1775" w:type="dxa"/>
          </w:tcPr>
          <w:p w:rsidR="006C3173" w:rsidRDefault="006C3173">
            <w:pPr>
              <w:pStyle w:val="TableParagraph"/>
            </w:pPr>
          </w:p>
        </w:tc>
      </w:tr>
    </w:tbl>
    <w:p w:rsidR="006C3173" w:rsidRDefault="006C3173">
      <w:pPr>
        <w:pStyle w:val="TableParagraph"/>
        <w:sectPr w:rsidR="006C3173">
          <w:pgSz w:w="16840" w:h="11910" w:orient="landscape"/>
          <w:pgMar w:top="1100" w:right="708" w:bottom="1160" w:left="1133" w:header="0" w:footer="942" w:gutter="0"/>
          <w:cols w:space="720"/>
        </w:sectPr>
      </w:pPr>
    </w:p>
    <w:p w:rsidR="006C3173" w:rsidRDefault="00A623D1">
      <w:pPr>
        <w:pStyle w:val="1"/>
        <w:numPr>
          <w:ilvl w:val="0"/>
          <w:numId w:val="4"/>
        </w:numPr>
        <w:tabs>
          <w:tab w:val="left" w:pos="735"/>
        </w:tabs>
        <w:ind w:left="735" w:hanging="280"/>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rsidR="006C3173" w:rsidRDefault="00A623D1">
      <w:pPr>
        <w:pStyle w:val="2"/>
        <w:numPr>
          <w:ilvl w:val="1"/>
          <w:numId w:val="5"/>
        </w:numPr>
        <w:tabs>
          <w:tab w:val="left" w:pos="1395"/>
          <w:tab w:val="left" w:pos="4005"/>
        </w:tabs>
        <w:spacing w:before="278"/>
        <w:ind w:right="902" w:hanging="3102"/>
        <w:jc w:val="left"/>
      </w:pPr>
      <w:r>
        <w:t>Требования</w:t>
      </w:r>
      <w:r>
        <w:rPr>
          <w:spacing w:val="-12"/>
        </w:rPr>
        <w:t xml:space="preserve"> </w:t>
      </w:r>
      <w:r>
        <w:t>к</w:t>
      </w:r>
      <w:r>
        <w:rPr>
          <w:spacing w:val="-12"/>
        </w:rPr>
        <w:t xml:space="preserve"> </w:t>
      </w:r>
      <w:r>
        <w:t>минимальному</w:t>
      </w:r>
      <w:r>
        <w:rPr>
          <w:spacing w:val="-10"/>
        </w:rPr>
        <w:t xml:space="preserve"> </w:t>
      </w:r>
      <w:r>
        <w:t xml:space="preserve">материально-техническому </w:t>
      </w:r>
      <w:r>
        <w:rPr>
          <w:spacing w:val="-2"/>
        </w:rPr>
        <w:t>обеспечению</w:t>
      </w:r>
    </w:p>
    <w:p w:rsidR="006C3173" w:rsidRDefault="00A623D1">
      <w:pPr>
        <w:pStyle w:val="a4"/>
        <w:spacing w:line="316" w:lineRule="exact"/>
        <w:ind w:left="851"/>
      </w:pPr>
      <w:r>
        <w:t>Реализация</w:t>
      </w:r>
      <w:r>
        <w:rPr>
          <w:spacing w:val="46"/>
        </w:rPr>
        <w:t xml:space="preserve"> </w:t>
      </w:r>
      <w:r>
        <w:t>программы</w:t>
      </w:r>
      <w:r>
        <w:rPr>
          <w:spacing w:val="52"/>
        </w:rPr>
        <w:t xml:space="preserve"> </w:t>
      </w:r>
      <w:r>
        <w:t>предмета</w:t>
      </w:r>
      <w:r>
        <w:rPr>
          <w:spacing w:val="54"/>
        </w:rPr>
        <w:t xml:space="preserve"> </w:t>
      </w:r>
      <w:r>
        <w:t>требует</w:t>
      </w:r>
      <w:r>
        <w:rPr>
          <w:spacing w:val="52"/>
        </w:rPr>
        <w:t xml:space="preserve"> </w:t>
      </w:r>
      <w:r>
        <w:t>наличия</w:t>
      </w:r>
      <w:r>
        <w:rPr>
          <w:spacing w:val="51"/>
        </w:rPr>
        <w:t xml:space="preserve"> </w:t>
      </w:r>
      <w:r>
        <w:t>учебного</w:t>
      </w:r>
      <w:r>
        <w:rPr>
          <w:spacing w:val="53"/>
        </w:rPr>
        <w:t xml:space="preserve"> </w:t>
      </w:r>
      <w:r>
        <w:rPr>
          <w:spacing w:val="-2"/>
        </w:rPr>
        <w:t>кабинета</w:t>
      </w:r>
    </w:p>
    <w:p w:rsidR="006C3173" w:rsidRDefault="00A623D1">
      <w:pPr>
        <w:pStyle w:val="a4"/>
        <w:spacing w:line="322" w:lineRule="exact"/>
        <w:ind w:left="143"/>
      </w:pPr>
      <w:r>
        <w:rPr>
          <w:spacing w:val="-2"/>
        </w:rPr>
        <w:t>«Информатика».</w:t>
      </w:r>
    </w:p>
    <w:p w:rsidR="006C3173" w:rsidRDefault="00A623D1">
      <w:pPr>
        <w:tabs>
          <w:tab w:val="left" w:pos="2876"/>
          <w:tab w:val="left" w:pos="4252"/>
          <w:tab w:val="left" w:pos="6218"/>
          <w:tab w:val="left" w:pos="8266"/>
        </w:tabs>
        <w:ind w:left="143" w:right="142" w:firstLine="707"/>
        <w:rPr>
          <w:i/>
          <w:sz w:val="28"/>
        </w:rPr>
      </w:pPr>
      <w:r>
        <w:rPr>
          <w:spacing w:val="-2"/>
          <w:sz w:val="28"/>
        </w:rPr>
        <w:t>Оборудование</w:t>
      </w:r>
      <w:r>
        <w:rPr>
          <w:sz w:val="28"/>
        </w:rPr>
        <w:tab/>
      </w:r>
      <w:r>
        <w:rPr>
          <w:spacing w:val="-2"/>
          <w:sz w:val="28"/>
        </w:rPr>
        <w:t>кабинета</w:t>
      </w:r>
      <w:r>
        <w:rPr>
          <w:sz w:val="28"/>
        </w:rPr>
        <w:tab/>
      </w:r>
      <w:r>
        <w:rPr>
          <w:i/>
          <w:spacing w:val="-2"/>
          <w:sz w:val="28"/>
        </w:rPr>
        <w:t>(описывается</w:t>
      </w:r>
      <w:r>
        <w:rPr>
          <w:i/>
          <w:sz w:val="28"/>
        </w:rPr>
        <w:tab/>
      </w:r>
      <w:r>
        <w:rPr>
          <w:i/>
          <w:spacing w:val="-2"/>
          <w:sz w:val="28"/>
        </w:rPr>
        <w:t>оснащенность</w:t>
      </w:r>
      <w:r>
        <w:rPr>
          <w:i/>
          <w:sz w:val="28"/>
        </w:rPr>
        <w:tab/>
      </w:r>
      <w:r>
        <w:rPr>
          <w:i/>
          <w:spacing w:val="-2"/>
          <w:sz w:val="28"/>
        </w:rPr>
        <w:t xml:space="preserve">кабинета, </w:t>
      </w:r>
      <w:r>
        <w:rPr>
          <w:i/>
          <w:sz w:val="28"/>
        </w:rPr>
        <w:t>рабочих мест обучающихся и преподавателя):</w:t>
      </w:r>
    </w:p>
    <w:p w:rsidR="006C3173" w:rsidRDefault="00A623D1">
      <w:pPr>
        <w:pStyle w:val="a6"/>
        <w:numPr>
          <w:ilvl w:val="0"/>
          <w:numId w:val="6"/>
        </w:numPr>
        <w:tabs>
          <w:tab w:val="left" w:pos="1136"/>
        </w:tabs>
        <w:spacing w:before="2" w:line="322" w:lineRule="exact"/>
        <w:ind w:hanging="285"/>
        <w:jc w:val="left"/>
        <w:rPr>
          <w:b/>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rsidR="006C3173" w:rsidRDefault="00A623D1">
      <w:pPr>
        <w:pStyle w:val="a6"/>
        <w:numPr>
          <w:ilvl w:val="0"/>
          <w:numId w:val="6"/>
        </w:numPr>
        <w:tabs>
          <w:tab w:val="left" w:pos="1136"/>
        </w:tabs>
        <w:spacing w:line="322" w:lineRule="exact"/>
        <w:ind w:hanging="285"/>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rsidR="006C3173" w:rsidRDefault="00A623D1">
      <w:pPr>
        <w:pStyle w:val="a6"/>
        <w:numPr>
          <w:ilvl w:val="0"/>
          <w:numId w:val="6"/>
        </w:numPr>
        <w:tabs>
          <w:tab w:val="left" w:pos="1136"/>
        </w:tabs>
        <w:spacing w:line="322" w:lineRule="exact"/>
        <w:ind w:hanging="285"/>
        <w:jc w:val="left"/>
        <w:rPr>
          <w:sz w:val="28"/>
        </w:rPr>
      </w:pPr>
      <w:r>
        <w:rPr>
          <w:sz w:val="28"/>
        </w:rPr>
        <w:t>маркерная</w:t>
      </w:r>
      <w:r>
        <w:rPr>
          <w:spacing w:val="-7"/>
          <w:sz w:val="28"/>
        </w:rPr>
        <w:t xml:space="preserve"> </w:t>
      </w:r>
      <w:r>
        <w:rPr>
          <w:spacing w:val="-2"/>
          <w:sz w:val="28"/>
        </w:rPr>
        <w:t>доска;</w:t>
      </w:r>
    </w:p>
    <w:p w:rsidR="006C3173" w:rsidRDefault="00A623D1">
      <w:pPr>
        <w:pStyle w:val="a6"/>
        <w:numPr>
          <w:ilvl w:val="0"/>
          <w:numId w:val="6"/>
        </w:numPr>
        <w:tabs>
          <w:tab w:val="left" w:pos="1136"/>
        </w:tabs>
        <w:spacing w:line="322" w:lineRule="exact"/>
        <w:ind w:hanging="285"/>
        <w:jc w:val="left"/>
        <w:rPr>
          <w:sz w:val="28"/>
        </w:rPr>
      </w:pPr>
      <w:r>
        <w:rPr>
          <w:sz w:val="28"/>
        </w:rPr>
        <w:t>учебно-методическое</w:t>
      </w:r>
      <w:r>
        <w:rPr>
          <w:spacing w:val="-12"/>
          <w:sz w:val="28"/>
        </w:rPr>
        <w:t xml:space="preserve"> </w:t>
      </w:r>
      <w:r>
        <w:rPr>
          <w:spacing w:val="-2"/>
          <w:sz w:val="28"/>
        </w:rPr>
        <w:t>обеспечение.</w:t>
      </w:r>
    </w:p>
    <w:p w:rsidR="006C3173" w:rsidRDefault="00A623D1">
      <w:pPr>
        <w:pStyle w:val="a6"/>
        <w:numPr>
          <w:ilvl w:val="0"/>
          <w:numId w:val="6"/>
        </w:numPr>
        <w:tabs>
          <w:tab w:val="left" w:pos="1136"/>
        </w:tabs>
        <w:spacing w:line="322" w:lineRule="exact"/>
        <w:ind w:hanging="285"/>
        <w:jc w:val="left"/>
        <w:rPr>
          <w:sz w:val="28"/>
        </w:rPr>
      </w:pPr>
      <w:r>
        <w:rPr>
          <w:sz w:val="28"/>
        </w:rPr>
        <w:t>компьютеры</w:t>
      </w:r>
      <w:r>
        <w:rPr>
          <w:spacing w:val="-5"/>
          <w:sz w:val="28"/>
        </w:rPr>
        <w:t xml:space="preserve"> </w:t>
      </w:r>
      <w:r>
        <w:rPr>
          <w:sz w:val="28"/>
        </w:rPr>
        <w:t>по</w:t>
      </w:r>
      <w:r>
        <w:rPr>
          <w:spacing w:val="-3"/>
          <w:sz w:val="28"/>
        </w:rPr>
        <w:t xml:space="preserve"> </w:t>
      </w:r>
      <w:r>
        <w:rPr>
          <w:sz w:val="28"/>
        </w:rPr>
        <w:t>количеству</w:t>
      </w:r>
      <w:r>
        <w:rPr>
          <w:spacing w:val="-7"/>
          <w:sz w:val="28"/>
        </w:rPr>
        <w:t xml:space="preserve"> </w:t>
      </w:r>
      <w:r>
        <w:rPr>
          <w:spacing w:val="-2"/>
          <w:sz w:val="28"/>
        </w:rPr>
        <w:t>обучающихся;</w:t>
      </w:r>
    </w:p>
    <w:p w:rsidR="006C3173" w:rsidRDefault="00A623D1">
      <w:pPr>
        <w:pStyle w:val="a6"/>
        <w:numPr>
          <w:ilvl w:val="0"/>
          <w:numId w:val="6"/>
        </w:numPr>
        <w:tabs>
          <w:tab w:val="left" w:pos="1136"/>
        </w:tabs>
        <w:ind w:hanging="285"/>
        <w:jc w:val="left"/>
        <w:rPr>
          <w:sz w:val="28"/>
        </w:rPr>
      </w:pPr>
      <w:r>
        <w:rPr>
          <w:sz w:val="28"/>
        </w:rPr>
        <w:t>локальная</w:t>
      </w:r>
      <w:r>
        <w:rPr>
          <w:spacing w:val="-8"/>
          <w:sz w:val="28"/>
        </w:rPr>
        <w:t xml:space="preserve"> </w:t>
      </w:r>
      <w:r>
        <w:rPr>
          <w:sz w:val="28"/>
        </w:rPr>
        <w:t>компьютерная</w:t>
      </w:r>
      <w:r>
        <w:rPr>
          <w:spacing w:val="-6"/>
          <w:sz w:val="28"/>
        </w:rPr>
        <w:t xml:space="preserve"> </w:t>
      </w:r>
      <w:r>
        <w:rPr>
          <w:sz w:val="28"/>
        </w:rPr>
        <w:t>сеть</w:t>
      </w:r>
      <w:r>
        <w:rPr>
          <w:spacing w:val="-7"/>
          <w:sz w:val="28"/>
        </w:rPr>
        <w:t xml:space="preserve"> </w:t>
      </w:r>
      <w:r>
        <w:rPr>
          <w:sz w:val="28"/>
        </w:rPr>
        <w:t>и</w:t>
      </w:r>
      <w:r>
        <w:rPr>
          <w:spacing w:val="-6"/>
          <w:sz w:val="28"/>
        </w:rPr>
        <w:t xml:space="preserve"> </w:t>
      </w:r>
      <w:r>
        <w:rPr>
          <w:sz w:val="28"/>
        </w:rPr>
        <w:t>глобальная</w:t>
      </w:r>
      <w:r>
        <w:rPr>
          <w:spacing w:val="-6"/>
          <w:sz w:val="28"/>
        </w:rPr>
        <w:t xml:space="preserve"> </w:t>
      </w:r>
      <w:r>
        <w:rPr>
          <w:sz w:val="28"/>
        </w:rPr>
        <w:t>сеть</w:t>
      </w:r>
      <w:r>
        <w:rPr>
          <w:spacing w:val="-6"/>
          <w:sz w:val="28"/>
        </w:rPr>
        <w:t xml:space="preserve"> </w:t>
      </w:r>
      <w:r>
        <w:rPr>
          <w:spacing w:val="-2"/>
          <w:sz w:val="28"/>
        </w:rPr>
        <w:t>Интернет;</w:t>
      </w:r>
    </w:p>
    <w:p w:rsidR="006C3173" w:rsidRDefault="00A623D1">
      <w:pPr>
        <w:pStyle w:val="a6"/>
        <w:numPr>
          <w:ilvl w:val="0"/>
          <w:numId w:val="6"/>
        </w:numPr>
        <w:tabs>
          <w:tab w:val="left" w:pos="1136"/>
        </w:tabs>
        <w:spacing w:before="2" w:line="322" w:lineRule="exact"/>
        <w:ind w:hanging="285"/>
        <w:jc w:val="left"/>
        <w:rPr>
          <w:sz w:val="28"/>
        </w:rPr>
      </w:pPr>
      <w:r>
        <w:rPr>
          <w:sz w:val="28"/>
        </w:rPr>
        <w:t>лицензионное</w:t>
      </w:r>
      <w:r>
        <w:rPr>
          <w:spacing w:val="-10"/>
          <w:sz w:val="28"/>
        </w:rPr>
        <w:t xml:space="preserve"> </w:t>
      </w:r>
      <w:r>
        <w:rPr>
          <w:sz w:val="28"/>
        </w:rPr>
        <w:t>системное</w:t>
      </w:r>
      <w:r>
        <w:rPr>
          <w:spacing w:val="-8"/>
          <w:sz w:val="28"/>
        </w:rPr>
        <w:t xml:space="preserve"> </w:t>
      </w:r>
      <w:r>
        <w:rPr>
          <w:sz w:val="28"/>
        </w:rPr>
        <w:t>и</w:t>
      </w:r>
      <w:r>
        <w:rPr>
          <w:spacing w:val="-7"/>
          <w:sz w:val="28"/>
        </w:rPr>
        <w:t xml:space="preserve"> </w:t>
      </w:r>
      <w:r>
        <w:rPr>
          <w:sz w:val="28"/>
        </w:rPr>
        <w:t>прикладное</w:t>
      </w:r>
      <w:r>
        <w:rPr>
          <w:spacing w:val="-10"/>
          <w:sz w:val="28"/>
        </w:rPr>
        <w:t xml:space="preserve"> </w:t>
      </w:r>
      <w:r>
        <w:rPr>
          <w:sz w:val="28"/>
        </w:rPr>
        <w:t>программное</w:t>
      </w:r>
      <w:r>
        <w:rPr>
          <w:spacing w:val="-7"/>
          <w:sz w:val="28"/>
        </w:rPr>
        <w:t xml:space="preserve"> </w:t>
      </w:r>
      <w:r>
        <w:rPr>
          <w:spacing w:val="-2"/>
          <w:sz w:val="28"/>
        </w:rPr>
        <w:t>обеспечение;</w:t>
      </w:r>
    </w:p>
    <w:p w:rsidR="006C3173" w:rsidRDefault="00A623D1">
      <w:pPr>
        <w:pStyle w:val="a6"/>
        <w:numPr>
          <w:ilvl w:val="0"/>
          <w:numId w:val="6"/>
        </w:numPr>
        <w:tabs>
          <w:tab w:val="left" w:pos="1136"/>
        </w:tabs>
        <w:spacing w:line="322" w:lineRule="exact"/>
        <w:ind w:hanging="285"/>
        <w:jc w:val="left"/>
        <w:rPr>
          <w:sz w:val="28"/>
        </w:rPr>
      </w:pPr>
      <w:r>
        <w:rPr>
          <w:sz w:val="28"/>
        </w:rPr>
        <w:t>лицензионное</w:t>
      </w:r>
      <w:r>
        <w:rPr>
          <w:spacing w:val="-14"/>
          <w:sz w:val="28"/>
        </w:rPr>
        <w:t xml:space="preserve"> </w:t>
      </w:r>
      <w:r>
        <w:rPr>
          <w:sz w:val="28"/>
        </w:rPr>
        <w:t>антивирусное</w:t>
      </w:r>
      <w:r>
        <w:rPr>
          <w:spacing w:val="-11"/>
          <w:sz w:val="28"/>
        </w:rPr>
        <w:t xml:space="preserve"> </w:t>
      </w:r>
      <w:r>
        <w:rPr>
          <w:sz w:val="28"/>
        </w:rPr>
        <w:t>программное</w:t>
      </w:r>
      <w:r>
        <w:rPr>
          <w:spacing w:val="-11"/>
          <w:sz w:val="28"/>
        </w:rPr>
        <w:t xml:space="preserve"> </w:t>
      </w:r>
      <w:r>
        <w:rPr>
          <w:spacing w:val="-2"/>
          <w:sz w:val="28"/>
        </w:rPr>
        <w:t>обеспечение;</w:t>
      </w:r>
    </w:p>
    <w:p w:rsidR="006C3173" w:rsidRDefault="00A623D1">
      <w:pPr>
        <w:pStyle w:val="a6"/>
        <w:numPr>
          <w:ilvl w:val="0"/>
          <w:numId w:val="6"/>
        </w:numPr>
        <w:tabs>
          <w:tab w:val="left" w:pos="1136"/>
        </w:tabs>
        <w:spacing w:line="322" w:lineRule="exact"/>
        <w:ind w:hanging="285"/>
        <w:jc w:val="left"/>
        <w:rPr>
          <w:sz w:val="28"/>
        </w:rPr>
      </w:pPr>
      <w:r>
        <w:rPr>
          <w:sz w:val="28"/>
        </w:rPr>
        <w:t>лицензионное</w:t>
      </w:r>
      <w:r>
        <w:rPr>
          <w:spacing w:val="-16"/>
          <w:sz w:val="28"/>
        </w:rPr>
        <w:t xml:space="preserve"> </w:t>
      </w:r>
      <w:r>
        <w:rPr>
          <w:sz w:val="28"/>
        </w:rPr>
        <w:t>специализированное</w:t>
      </w:r>
      <w:r>
        <w:rPr>
          <w:spacing w:val="-16"/>
          <w:sz w:val="28"/>
        </w:rPr>
        <w:t xml:space="preserve"> </w:t>
      </w:r>
      <w:r>
        <w:rPr>
          <w:sz w:val="28"/>
        </w:rPr>
        <w:t>программное</w:t>
      </w:r>
      <w:r>
        <w:rPr>
          <w:spacing w:val="-13"/>
          <w:sz w:val="28"/>
        </w:rPr>
        <w:t xml:space="preserve"> </w:t>
      </w:r>
      <w:r>
        <w:rPr>
          <w:spacing w:val="-2"/>
          <w:sz w:val="28"/>
        </w:rPr>
        <w:t>обеспечение;</w:t>
      </w:r>
    </w:p>
    <w:p w:rsidR="006C3173" w:rsidRDefault="00A623D1">
      <w:pPr>
        <w:pStyle w:val="a6"/>
        <w:numPr>
          <w:ilvl w:val="0"/>
          <w:numId w:val="6"/>
        </w:numPr>
        <w:tabs>
          <w:tab w:val="left" w:pos="1136"/>
        </w:tabs>
        <w:ind w:hanging="285"/>
        <w:jc w:val="left"/>
        <w:rPr>
          <w:sz w:val="28"/>
        </w:rPr>
      </w:pPr>
      <w:r>
        <w:rPr>
          <w:spacing w:val="-2"/>
          <w:sz w:val="28"/>
        </w:rPr>
        <w:t>мультимедиапроектор.</w:t>
      </w:r>
    </w:p>
    <w:p w:rsidR="006C3173" w:rsidRDefault="006C3173">
      <w:pPr>
        <w:pStyle w:val="a4"/>
        <w:spacing w:before="4"/>
        <w:ind w:left="0"/>
      </w:pPr>
    </w:p>
    <w:p w:rsidR="006C3173" w:rsidRDefault="00A623D1">
      <w:pPr>
        <w:pStyle w:val="2"/>
        <w:numPr>
          <w:ilvl w:val="1"/>
          <w:numId w:val="5"/>
        </w:numPr>
        <w:tabs>
          <w:tab w:val="left" w:pos="2867"/>
        </w:tabs>
        <w:ind w:left="2867" w:hanging="492"/>
        <w:jc w:val="left"/>
      </w:pPr>
      <w:r>
        <w:t>Информационное</w:t>
      </w:r>
      <w:r>
        <w:rPr>
          <w:spacing w:val="-13"/>
        </w:rPr>
        <w:t xml:space="preserve"> </w:t>
      </w:r>
      <w:r>
        <w:t>обеспечение</w:t>
      </w:r>
      <w:r>
        <w:rPr>
          <w:spacing w:val="-12"/>
        </w:rPr>
        <w:t xml:space="preserve"> </w:t>
      </w:r>
      <w:r>
        <w:rPr>
          <w:spacing w:val="-2"/>
        </w:rPr>
        <w:t>обучения</w:t>
      </w:r>
    </w:p>
    <w:p w:rsidR="006C3173" w:rsidRDefault="00A623D1">
      <w:pPr>
        <w:pStyle w:val="a6"/>
        <w:numPr>
          <w:ilvl w:val="2"/>
          <w:numId w:val="5"/>
        </w:numPr>
        <w:tabs>
          <w:tab w:val="left" w:pos="771"/>
        </w:tabs>
        <w:spacing w:before="319" w:line="322" w:lineRule="exact"/>
        <w:ind w:left="771" w:hanging="628"/>
        <w:jc w:val="both"/>
        <w:rPr>
          <w:sz w:val="26"/>
        </w:rPr>
      </w:pPr>
      <w:r>
        <w:rPr>
          <w:sz w:val="28"/>
        </w:rPr>
        <w:t>Основные</w:t>
      </w:r>
      <w:r>
        <w:rPr>
          <w:spacing w:val="-6"/>
          <w:sz w:val="28"/>
        </w:rPr>
        <w:t xml:space="preserve"> </w:t>
      </w:r>
      <w:r>
        <w:rPr>
          <w:sz w:val="28"/>
        </w:rPr>
        <w:t>печатные</w:t>
      </w:r>
      <w:r>
        <w:rPr>
          <w:spacing w:val="-8"/>
          <w:sz w:val="28"/>
        </w:rPr>
        <w:t xml:space="preserve"> </w:t>
      </w:r>
      <w:r>
        <w:rPr>
          <w:spacing w:val="-2"/>
          <w:sz w:val="28"/>
        </w:rPr>
        <w:t>источники:</w:t>
      </w:r>
    </w:p>
    <w:p w:rsidR="006C3173" w:rsidRDefault="00A623D1">
      <w:pPr>
        <w:pStyle w:val="a6"/>
        <w:numPr>
          <w:ilvl w:val="3"/>
          <w:numId w:val="5"/>
        </w:numPr>
        <w:tabs>
          <w:tab w:val="left" w:pos="1134"/>
        </w:tabs>
        <w:ind w:right="136" w:firstLine="707"/>
        <w:jc w:val="both"/>
        <w:rPr>
          <w:sz w:val="28"/>
        </w:rPr>
      </w:pPr>
      <w:r>
        <w:rPr>
          <w:sz w:val="28"/>
        </w:rPr>
        <w:t>Гаврилов, М. В. Информатика и информационные технологии: учебник для среднего профессионального образования / М. В. Гаврилов, В.</w:t>
      </w:r>
      <w:r>
        <w:rPr>
          <w:spacing w:val="40"/>
          <w:sz w:val="28"/>
        </w:rPr>
        <w:t xml:space="preserve"> </w:t>
      </w:r>
      <w:r>
        <w:rPr>
          <w:sz w:val="28"/>
        </w:rPr>
        <w:t>А. Климов. — 4-е изд., перераб. и доп. — Москва: Издательство Юрайт,</w:t>
      </w:r>
      <w:r>
        <w:rPr>
          <w:spacing w:val="80"/>
          <w:sz w:val="28"/>
        </w:rPr>
        <w:t xml:space="preserve"> </w:t>
      </w:r>
      <w:r>
        <w:rPr>
          <w:sz w:val="28"/>
        </w:rPr>
        <w:t>2020. — 383 с.</w:t>
      </w:r>
    </w:p>
    <w:p w:rsidR="006C3173" w:rsidRDefault="00A623D1">
      <w:pPr>
        <w:pStyle w:val="a6"/>
        <w:numPr>
          <w:ilvl w:val="3"/>
          <w:numId w:val="5"/>
        </w:numPr>
        <w:tabs>
          <w:tab w:val="left" w:pos="1134"/>
        </w:tabs>
        <w:spacing w:line="242" w:lineRule="auto"/>
        <w:ind w:right="145" w:firstLine="707"/>
        <w:jc w:val="both"/>
        <w:rPr>
          <w:sz w:val="28"/>
        </w:rPr>
      </w:pPr>
      <w:r>
        <w:rPr>
          <w:sz w:val="28"/>
        </w:rPr>
        <w:t>Зимин, В. П. Информатика. Лабораторный практикум в 2 ч. Часть 1: учебное</w:t>
      </w:r>
      <w:r>
        <w:rPr>
          <w:spacing w:val="-3"/>
          <w:sz w:val="28"/>
        </w:rPr>
        <w:t xml:space="preserve"> </w:t>
      </w:r>
      <w:r>
        <w:rPr>
          <w:sz w:val="28"/>
        </w:rPr>
        <w:t>пособие</w:t>
      </w:r>
      <w:r>
        <w:rPr>
          <w:spacing w:val="-3"/>
          <w:sz w:val="28"/>
        </w:rPr>
        <w:t xml:space="preserve"> </w:t>
      </w:r>
      <w:r>
        <w:rPr>
          <w:sz w:val="28"/>
        </w:rPr>
        <w:t>для среднего</w:t>
      </w:r>
      <w:r>
        <w:rPr>
          <w:spacing w:val="-2"/>
          <w:sz w:val="28"/>
        </w:rPr>
        <w:t xml:space="preserve"> </w:t>
      </w:r>
      <w:r>
        <w:rPr>
          <w:sz w:val="28"/>
        </w:rPr>
        <w:t>профессионального образования /</w:t>
      </w:r>
      <w:r>
        <w:rPr>
          <w:spacing w:val="-1"/>
          <w:sz w:val="28"/>
        </w:rPr>
        <w:t xml:space="preserve"> </w:t>
      </w:r>
      <w:r>
        <w:rPr>
          <w:sz w:val="28"/>
        </w:rPr>
        <w:t>В.</w:t>
      </w:r>
      <w:r>
        <w:rPr>
          <w:spacing w:val="-1"/>
          <w:sz w:val="28"/>
        </w:rPr>
        <w:t xml:space="preserve"> </w:t>
      </w:r>
      <w:r>
        <w:rPr>
          <w:sz w:val="28"/>
        </w:rPr>
        <w:t>П.</w:t>
      </w:r>
      <w:r>
        <w:rPr>
          <w:spacing w:val="-1"/>
          <w:sz w:val="28"/>
        </w:rPr>
        <w:t xml:space="preserve"> </w:t>
      </w:r>
      <w:r>
        <w:rPr>
          <w:sz w:val="28"/>
        </w:rPr>
        <w:t>Зимин.</w:t>
      </w:r>
    </w:p>
    <w:p w:rsidR="006C3173" w:rsidRDefault="00A623D1">
      <w:pPr>
        <w:pStyle w:val="a4"/>
        <w:spacing w:line="317" w:lineRule="exact"/>
        <w:ind w:left="143"/>
        <w:jc w:val="both"/>
      </w:pPr>
      <w:r>
        <w:t>—</w:t>
      </w:r>
      <w:r>
        <w:rPr>
          <w:spacing w:val="-6"/>
        </w:rPr>
        <w:t xml:space="preserve"> </w:t>
      </w:r>
      <w:r>
        <w:t>2-е</w:t>
      </w:r>
      <w:r>
        <w:rPr>
          <w:spacing w:val="-5"/>
        </w:rPr>
        <w:t xml:space="preserve"> </w:t>
      </w:r>
      <w:r>
        <w:t>изд.,</w:t>
      </w:r>
      <w:r>
        <w:rPr>
          <w:spacing w:val="-3"/>
        </w:rPr>
        <w:t xml:space="preserve"> </w:t>
      </w:r>
      <w:r>
        <w:t>испр.</w:t>
      </w:r>
      <w:r>
        <w:rPr>
          <w:spacing w:val="-3"/>
        </w:rPr>
        <w:t xml:space="preserve"> </w:t>
      </w:r>
      <w:r>
        <w:t>и</w:t>
      </w:r>
      <w:r>
        <w:rPr>
          <w:spacing w:val="-5"/>
        </w:rPr>
        <w:t xml:space="preserve"> </w:t>
      </w:r>
      <w:r>
        <w:t>доп.</w:t>
      </w:r>
      <w:r>
        <w:rPr>
          <w:spacing w:val="-2"/>
        </w:rPr>
        <w:t xml:space="preserve"> </w:t>
      </w:r>
      <w:r>
        <w:t>—</w:t>
      </w:r>
      <w:r>
        <w:rPr>
          <w:spacing w:val="-3"/>
        </w:rPr>
        <w:t xml:space="preserve"> </w:t>
      </w:r>
      <w:r>
        <w:t>Москва:</w:t>
      </w:r>
      <w:r>
        <w:rPr>
          <w:spacing w:val="-1"/>
        </w:rPr>
        <w:t xml:space="preserve"> </w:t>
      </w:r>
      <w:r>
        <w:t>Издательство</w:t>
      </w:r>
      <w:r>
        <w:rPr>
          <w:spacing w:val="-2"/>
        </w:rPr>
        <w:t xml:space="preserve"> </w:t>
      </w:r>
      <w:r>
        <w:t>Юрайт,</w:t>
      </w:r>
      <w:r>
        <w:rPr>
          <w:spacing w:val="-4"/>
        </w:rPr>
        <w:t xml:space="preserve"> </w:t>
      </w:r>
      <w:r>
        <w:t>2020.</w:t>
      </w:r>
      <w:r>
        <w:rPr>
          <w:spacing w:val="-1"/>
        </w:rPr>
        <w:t xml:space="preserve"> </w:t>
      </w:r>
      <w:r>
        <w:t>—</w:t>
      </w:r>
      <w:r>
        <w:rPr>
          <w:spacing w:val="-3"/>
        </w:rPr>
        <w:t xml:space="preserve"> </w:t>
      </w:r>
      <w:r>
        <w:t>126</w:t>
      </w:r>
      <w:r>
        <w:rPr>
          <w:spacing w:val="-1"/>
        </w:rPr>
        <w:t xml:space="preserve"> </w:t>
      </w:r>
      <w:r>
        <w:rPr>
          <w:spacing w:val="-5"/>
        </w:rPr>
        <w:t>с.</w:t>
      </w:r>
    </w:p>
    <w:p w:rsidR="006C3173" w:rsidRDefault="00A623D1">
      <w:pPr>
        <w:pStyle w:val="a6"/>
        <w:numPr>
          <w:ilvl w:val="2"/>
          <w:numId w:val="5"/>
        </w:numPr>
        <w:tabs>
          <w:tab w:val="left" w:pos="699"/>
        </w:tabs>
        <w:spacing w:before="274" w:line="322" w:lineRule="exact"/>
        <w:ind w:left="699" w:hanging="628"/>
        <w:jc w:val="left"/>
        <w:rPr>
          <w:sz w:val="26"/>
        </w:rPr>
      </w:pPr>
      <w:r>
        <w:rPr>
          <w:sz w:val="28"/>
        </w:rPr>
        <w:t>Дополнительные</w:t>
      </w:r>
      <w:r>
        <w:rPr>
          <w:spacing w:val="-13"/>
          <w:sz w:val="28"/>
        </w:rPr>
        <w:t xml:space="preserve"> </w:t>
      </w:r>
      <w:r>
        <w:rPr>
          <w:spacing w:val="-2"/>
          <w:sz w:val="28"/>
        </w:rPr>
        <w:t>источники</w:t>
      </w:r>
    </w:p>
    <w:p w:rsidR="006C3173" w:rsidRDefault="00A623D1">
      <w:pPr>
        <w:pStyle w:val="a6"/>
        <w:numPr>
          <w:ilvl w:val="3"/>
          <w:numId w:val="5"/>
        </w:numPr>
        <w:tabs>
          <w:tab w:val="left" w:pos="1275"/>
          <w:tab w:val="left" w:pos="2474"/>
          <w:tab w:val="left" w:pos="2973"/>
          <w:tab w:val="left" w:pos="3458"/>
          <w:tab w:val="left" w:pos="5482"/>
          <w:tab w:val="left" w:pos="7541"/>
          <w:tab w:val="left" w:pos="7848"/>
          <w:tab w:val="left" w:pos="9056"/>
        </w:tabs>
        <w:ind w:right="423" w:firstLine="707"/>
        <w:rPr>
          <w:sz w:val="28"/>
        </w:rPr>
      </w:pPr>
      <w:r>
        <w:rPr>
          <w:spacing w:val="-2"/>
          <w:sz w:val="28"/>
        </w:rPr>
        <w:t>Акопов,</w:t>
      </w:r>
      <w:r>
        <w:rPr>
          <w:sz w:val="28"/>
        </w:rPr>
        <w:tab/>
      </w:r>
      <w:r>
        <w:rPr>
          <w:spacing w:val="-6"/>
          <w:sz w:val="28"/>
        </w:rPr>
        <w:t>А.</w:t>
      </w:r>
      <w:r>
        <w:rPr>
          <w:sz w:val="28"/>
        </w:rPr>
        <w:tab/>
      </w:r>
      <w:r>
        <w:rPr>
          <w:spacing w:val="-6"/>
          <w:sz w:val="28"/>
        </w:rPr>
        <w:t>С.</w:t>
      </w:r>
      <w:r>
        <w:rPr>
          <w:sz w:val="28"/>
        </w:rPr>
        <w:tab/>
      </w:r>
      <w:r>
        <w:rPr>
          <w:spacing w:val="-2"/>
          <w:sz w:val="28"/>
        </w:rPr>
        <w:t>Компьютерное</w:t>
      </w:r>
      <w:r>
        <w:rPr>
          <w:sz w:val="28"/>
        </w:rPr>
        <w:tab/>
      </w:r>
      <w:r>
        <w:rPr>
          <w:spacing w:val="-2"/>
          <w:sz w:val="28"/>
        </w:rPr>
        <w:t>моделирование</w:t>
      </w:r>
      <w:r>
        <w:rPr>
          <w:sz w:val="28"/>
        </w:rPr>
        <w:tab/>
      </w:r>
      <w:r>
        <w:rPr>
          <w:spacing w:val="-10"/>
          <w:sz w:val="28"/>
        </w:rPr>
        <w:t>:</w:t>
      </w:r>
      <w:r>
        <w:rPr>
          <w:sz w:val="28"/>
        </w:rPr>
        <w:tab/>
      </w:r>
      <w:r>
        <w:rPr>
          <w:spacing w:val="-2"/>
          <w:sz w:val="28"/>
        </w:rPr>
        <w:t>учебник</w:t>
      </w:r>
      <w:r>
        <w:rPr>
          <w:sz w:val="28"/>
        </w:rPr>
        <w:tab/>
      </w:r>
      <w:r>
        <w:rPr>
          <w:spacing w:val="-10"/>
          <w:sz w:val="28"/>
        </w:rPr>
        <w:t xml:space="preserve">и </w:t>
      </w:r>
      <w:r>
        <w:rPr>
          <w:sz w:val="28"/>
        </w:rPr>
        <w:t>практикум</w:t>
      </w:r>
      <w:r>
        <w:rPr>
          <w:spacing w:val="34"/>
          <w:sz w:val="28"/>
        </w:rPr>
        <w:t xml:space="preserve"> </w:t>
      </w:r>
      <w:r>
        <w:rPr>
          <w:sz w:val="28"/>
        </w:rPr>
        <w:t>для</w:t>
      </w:r>
      <w:r>
        <w:rPr>
          <w:spacing w:val="37"/>
          <w:sz w:val="28"/>
        </w:rPr>
        <w:t xml:space="preserve"> </w:t>
      </w:r>
      <w:r>
        <w:rPr>
          <w:sz w:val="28"/>
        </w:rPr>
        <w:t>среднего</w:t>
      </w:r>
      <w:r>
        <w:rPr>
          <w:spacing w:val="38"/>
          <w:sz w:val="28"/>
        </w:rPr>
        <w:t xml:space="preserve"> </w:t>
      </w:r>
      <w:r>
        <w:rPr>
          <w:sz w:val="28"/>
        </w:rPr>
        <w:t>профессионального</w:t>
      </w:r>
      <w:r>
        <w:rPr>
          <w:spacing w:val="37"/>
          <w:sz w:val="28"/>
        </w:rPr>
        <w:t xml:space="preserve"> </w:t>
      </w:r>
      <w:r>
        <w:rPr>
          <w:sz w:val="28"/>
        </w:rPr>
        <w:t>образования</w:t>
      </w:r>
      <w:r>
        <w:rPr>
          <w:spacing w:val="35"/>
          <w:sz w:val="28"/>
        </w:rPr>
        <w:t xml:space="preserve"> </w:t>
      </w:r>
      <w:r>
        <w:rPr>
          <w:sz w:val="28"/>
        </w:rPr>
        <w:t>/</w:t>
      </w:r>
      <w:r>
        <w:rPr>
          <w:spacing w:val="38"/>
          <w:sz w:val="28"/>
        </w:rPr>
        <w:t xml:space="preserve"> </w:t>
      </w:r>
      <w:r>
        <w:rPr>
          <w:sz w:val="28"/>
        </w:rPr>
        <w:t>А.</w:t>
      </w:r>
      <w:r>
        <w:rPr>
          <w:spacing w:val="37"/>
          <w:sz w:val="28"/>
        </w:rPr>
        <w:t xml:space="preserve"> </w:t>
      </w:r>
      <w:r>
        <w:rPr>
          <w:sz w:val="28"/>
        </w:rPr>
        <w:t>С.</w:t>
      </w:r>
      <w:r>
        <w:rPr>
          <w:spacing w:val="36"/>
          <w:sz w:val="28"/>
        </w:rPr>
        <w:t xml:space="preserve"> </w:t>
      </w:r>
      <w:r>
        <w:rPr>
          <w:spacing w:val="-2"/>
          <w:sz w:val="28"/>
        </w:rPr>
        <w:t>Акопов.</w:t>
      </w:r>
    </w:p>
    <w:p w:rsidR="006C3173" w:rsidRDefault="00A623D1">
      <w:pPr>
        <w:pStyle w:val="a4"/>
        <w:ind w:left="143"/>
      </w:pPr>
      <w:r>
        <w:t>—</w:t>
      </w:r>
      <w:r>
        <w:rPr>
          <w:spacing w:val="40"/>
        </w:rPr>
        <w:t xml:space="preserve"> </w:t>
      </w:r>
      <w:r>
        <w:t>Москва:</w:t>
      </w:r>
      <w:r>
        <w:rPr>
          <w:spacing w:val="40"/>
        </w:rPr>
        <w:t xml:space="preserve"> </w:t>
      </w:r>
      <w:r>
        <w:t>Издательство</w:t>
      </w:r>
      <w:r>
        <w:rPr>
          <w:spacing w:val="40"/>
        </w:rPr>
        <w:t xml:space="preserve"> </w:t>
      </w:r>
      <w:r>
        <w:t>Юрайт,</w:t>
      </w:r>
      <w:r>
        <w:rPr>
          <w:spacing w:val="40"/>
        </w:rPr>
        <w:t xml:space="preserve"> </w:t>
      </w:r>
      <w:r>
        <w:t>2020.</w:t>
      </w:r>
      <w:r>
        <w:rPr>
          <w:spacing w:val="40"/>
        </w:rPr>
        <w:t xml:space="preserve"> </w:t>
      </w:r>
      <w:r>
        <w:t>—</w:t>
      </w:r>
      <w:r>
        <w:rPr>
          <w:spacing w:val="40"/>
        </w:rPr>
        <w:t xml:space="preserve"> </w:t>
      </w:r>
      <w:r>
        <w:t>389</w:t>
      </w:r>
      <w:r>
        <w:rPr>
          <w:spacing w:val="40"/>
        </w:rPr>
        <w:t xml:space="preserve"> </w:t>
      </w:r>
      <w:r>
        <w:t>с.</w:t>
      </w:r>
      <w:r>
        <w:rPr>
          <w:spacing w:val="40"/>
        </w:rPr>
        <w:t xml:space="preserve"> </w:t>
      </w:r>
      <w:r>
        <w:t>—</w:t>
      </w:r>
      <w:r>
        <w:rPr>
          <w:spacing w:val="40"/>
        </w:rPr>
        <w:t xml:space="preserve"> </w:t>
      </w:r>
      <w:r>
        <w:t>(Профессиональное образование). — ISBN 978-5-534-10712-8.</w:t>
      </w:r>
    </w:p>
    <w:p w:rsidR="006C3173" w:rsidRDefault="00A623D1">
      <w:pPr>
        <w:pStyle w:val="a6"/>
        <w:numPr>
          <w:ilvl w:val="3"/>
          <w:numId w:val="5"/>
        </w:numPr>
        <w:tabs>
          <w:tab w:val="left" w:pos="1275"/>
          <w:tab w:val="left" w:pos="2371"/>
          <w:tab w:val="left" w:pos="3201"/>
          <w:tab w:val="left" w:pos="4292"/>
          <w:tab w:val="left" w:pos="4658"/>
          <w:tab w:val="left" w:pos="6484"/>
          <w:tab w:val="left" w:pos="7594"/>
          <w:tab w:val="left" w:pos="7941"/>
        </w:tabs>
        <w:spacing w:before="1"/>
        <w:ind w:right="144" w:firstLine="707"/>
        <w:rPr>
          <w:sz w:val="28"/>
        </w:rPr>
      </w:pPr>
      <w:r>
        <w:rPr>
          <w:spacing w:val="-2"/>
          <w:sz w:val="28"/>
        </w:rPr>
        <w:t>Арьков</w:t>
      </w:r>
      <w:r>
        <w:rPr>
          <w:sz w:val="28"/>
        </w:rPr>
        <w:tab/>
      </w:r>
      <w:r>
        <w:rPr>
          <w:spacing w:val="-4"/>
          <w:sz w:val="28"/>
        </w:rPr>
        <w:t>В.Ю.</w:t>
      </w:r>
      <w:r>
        <w:rPr>
          <w:sz w:val="28"/>
        </w:rPr>
        <w:tab/>
      </w:r>
      <w:r>
        <w:rPr>
          <w:spacing w:val="-2"/>
          <w:sz w:val="28"/>
        </w:rPr>
        <w:t>Анализ</w:t>
      </w:r>
      <w:r>
        <w:rPr>
          <w:sz w:val="28"/>
        </w:rPr>
        <w:tab/>
      </w:r>
      <w:r>
        <w:rPr>
          <w:spacing w:val="-10"/>
          <w:sz w:val="28"/>
        </w:rPr>
        <w:t>и</w:t>
      </w:r>
      <w:r>
        <w:rPr>
          <w:sz w:val="28"/>
        </w:rPr>
        <w:tab/>
      </w:r>
      <w:r>
        <w:rPr>
          <w:spacing w:val="-2"/>
          <w:sz w:val="28"/>
        </w:rPr>
        <w:t>визуализация</w:t>
      </w:r>
      <w:r>
        <w:rPr>
          <w:sz w:val="28"/>
        </w:rPr>
        <w:tab/>
      </w:r>
      <w:r>
        <w:rPr>
          <w:spacing w:val="-2"/>
          <w:sz w:val="28"/>
        </w:rPr>
        <w:t>данных</w:t>
      </w:r>
      <w:r>
        <w:rPr>
          <w:sz w:val="28"/>
        </w:rPr>
        <w:tab/>
      </w:r>
      <w:r>
        <w:rPr>
          <w:spacing w:val="-10"/>
          <w:sz w:val="28"/>
        </w:rPr>
        <w:t>в</w:t>
      </w:r>
      <w:r>
        <w:rPr>
          <w:sz w:val="28"/>
        </w:rPr>
        <w:tab/>
      </w:r>
      <w:r>
        <w:rPr>
          <w:spacing w:val="-2"/>
          <w:sz w:val="28"/>
        </w:rPr>
        <w:t xml:space="preserve">электронных </w:t>
      </w:r>
      <w:r>
        <w:rPr>
          <w:sz w:val="28"/>
        </w:rPr>
        <w:t>таблицах. Учебное пособие. - Издательские решения, 2020. - 174 с.</w:t>
      </w:r>
    </w:p>
    <w:p w:rsidR="006C3173" w:rsidRDefault="00A623D1">
      <w:pPr>
        <w:pStyle w:val="a6"/>
        <w:numPr>
          <w:ilvl w:val="3"/>
          <w:numId w:val="5"/>
        </w:numPr>
        <w:tabs>
          <w:tab w:val="left" w:pos="1274"/>
        </w:tabs>
        <w:ind w:right="419" w:firstLine="707"/>
        <w:jc w:val="both"/>
        <w:rPr>
          <w:sz w:val="28"/>
        </w:rPr>
      </w:pPr>
      <w:r>
        <w:rPr>
          <w:sz w:val="28"/>
        </w:rPr>
        <w:t>Боресков, А. В.</w:t>
      </w:r>
      <w:r>
        <w:rPr>
          <w:spacing w:val="40"/>
          <w:sz w:val="28"/>
        </w:rPr>
        <w:t xml:space="preserve"> </w:t>
      </w:r>
      <w:r>
        <w:rPr>
          <w:sz w:val="28"/>
        </w:rPr>
        <w:t>Компьютерная графика : учебник и практикум для среднего профессионального образования / А. В. Боресков, Е. В. Шикин. — Москва : Издательство Юрайт, 2021. — 219 с. — (Профессиональное образование). — ISBN 978-5-534-11630-4. — Текст : электронный // Образовательная платформа Юрайт [сайт]. — URL: https://urait.ru/bcode/476345 (дата обращения: 22.04.2025).</w:t>
      </w:r>
    </w:p>
    <w:p w:rsidR="006C3173" w:rsidRDefault="00A623D1">
      <w:pPr>
        <w:pStyle w:val="a6"/>
        <w:numPr>
          <w:ilvl w:val="3"/>
          <w:numId w:val="5"/>
        </w:numPr>
        <w:tabs>
          <w:tab w:val="left" w:pos="1274"/>
        </w:tabs>
        <w:ind w:right="427" w:firstLine="707"/>
        <w:jc w:val="both"/>
        <w:rPr>
          <w:sz w:val="28"/>
        </w:rPr>
      </w:pPr>
      <w:r>
        <w:rPr>
          <w:sz w:val="28"/>
        </w:rPr>
        <w:t>Демин, А. Ю. Информатика. Лабораторный практикум : учебное пособие</w:t>
      </w:r>
      <w:r>
        <w:rPr>
          <w:spacing w:val="32"/>
          <w:sz w:val="28"/>
        </w:rPr>
        <w:t xml:space="preserve"> </w:t>
      </w:r>
      <w:r>
        <w:rPr>
          <w:sz w:val="28"/>
        </w:rPr>
        <w:t>для</w:t>
      </w:r>
      <w:r>
        <w:rPr>
          <w:spacing w:val="32"/>
          <w:sz w:val="28"/>
        </w:rPr>
        <w:t xml:space="preserve"> </w:t>
      </w:r>
      <w:r>
        <w:rPr>
          <w:sz w:val="28"/>
        </w:rPr>
        <w:t>среднего</w:t>
      </w:r>
      <w:r>
        <w:rPr>
          <w:spacing w:val="33"/>
          <w:sz w:val="28"/>
        </w:rPr>
        <w:t xml:space="preserve"> </w:t>
      </w:r>
      <w:r>
        <w:rPr>
          <w:sz w:val="28"/>
        </w:rPr>
        <w:t>профессионального</w:t>
      </w:r>
      <w:r>
        <w:rPr>
          <w:spacing w:val="32"/>
          <w:sz w:val="28"/>
        </w:rPr>
        <w:t xml:space="preserve"> </w:t>
      </w:r>
      <w:r>
        <w:rPr>
          <w:sz w:val="28"/>
        </w:rPr>
        <w:t>образования</w:t>
      </w:r>
      <w:r>
        <w:rPr>
          <w:spacing w:val="32"/>
          <w:sz w:val="28"/>
        </w:rPr>
        <w:t xml:space="preserve"> </w:t>
      </w:r>
      <w:r>
        <w:rPr>
          <w:sz w:val="28"/>
        </w:rPr>
        <w:t>/</w:t>
      </w:r>
      <w:r>
        <w:rPr>
          <w:spacing w:val="31"/>
          <w:sz w:val="28"/>
        </w:rPr>
        <w:t xml:space="preserve"> </w:t>
      </w:r>
      <w:r>
        <w:rPr>
          <w:sz w:val="28"/>
        </w:rPr>
        <w:t>А.</w:t>
      </w:r>
      <w:r>
        <w:rPr>
          <w:spacing w:val="32"/>
          <w:sz w:val="28"/>
        </w:rPr>
        <w:t xml:space="preserve"> </w:t>
      </w:r>
      <w:r>
        <w:rPr>
          <w:sz w:val="28"/>
        </w:rPr>
        <w:t>Ю.</w:t>
      </w:r>
      <w:r>
        <w:rPr>
          <w:spacing w:val="32"/>
          <w:sz w:val="28"/>
        </w:rPr>
        <w:t xml:space="preserve"> </w:t>
      </w:r>
      <w:r>
        <w:rPr>
          <w:sz w:val="28"/>
        </w:rPr>
        <w:t>Демин,</w:t>
      </w:r>
      <w:r>
        <w:rPr>
          <w:spacing w:val="32"/>
          <w:sz w:val="28"/>
        </w:rPr>
        <w:t xml:space="preserve"> </w:t>
      </w:r>
      <w:r>
        <w:rPr>
          <w:sz w:val="28"/>
        </w:rPr>
        <w:t>В.</w:t>
      </w:r>
    </w:p>
    <w:p w:rsidR="006C3173" w:rsidRDefault="006C3173">
      <w:pPr>
        <w:pStyle w:val="a6"/>
        <w:rPr>
          <w:sz w:val="28"/>
        </w:rPr>
        <w:sectPr w:rsidR="006C3173">
          <w:footerReference w:type="default" r:id="rId16"/>
          <w:pgSz w:w="11910" w:h="16840"/>
          <w:pgMar w:top="1040" w:right="708" w:bottom="1160" w:left="1559" w:header="0" w:footer="964" w:gutter="0"/>
          <w:cols w:space="720"/>
        </w:sectPr>
      </w:pPr>
    </w:p>
    <w:p w:rsidR="006C3173" w:rsidRDefault="00A623D1">
      <w:pPr>
        <w:pStyle w:val="a4"/>
        <w:spacing w:before="67"/>
        <w:ind w:left="143"/>
        <w:jc w:val="both"/>
      </w:pPr>
      <w:r>
        <w:lastRenderedPageBreak/>
        <w:t>А.</w:t>
      </w:r>
      <w:r>
        <w:rPr>
          <w:spacing w:val="-6"/>
        </w:rPr>
        <w:t xml:space="preserve"> </w:t>
      </w:r>
      <w:r>
        <w:t>Дорофеев.</w:t>
      </w:r>
      <w:r>
        <w:rPr>
          <w:spacing w:val="-3"/>
        </w:rPr>
        <w:t xml:space="preserve"> </w:t>
      </w:r>
      <w:r>
        <w:t>—</w:t>
      </w:r>
      <w:r>
        <w:rPr>
          <w:spacing w:val="-4"/>
        </w:rPr>
        <w:t xml:space="preserve"> </w:t>
      </w:r>
      <w:r>
        <w:t>Москва</w:t>
      </w:r>
      <w:r>
        <w:rPr>
          <w:spacing w:val="-3"/>
        </w:rPr>
        <w:t xml:space="preserve"> </w:t>
      </w:r>
      <w:r>
        <w:t>:</w:t>
      </w:r>
      <w:r>
        <w:rPr>
          <w:spacing w:val="-2"/>
        </w:rPr>
        <w:t xml:space="preserve"> </w:t>
      </w:r>
      <w:r>
        <w:t>Издательство</w:t>
      </w:r>
      <w:r>
        <w:rPr>
          <w:spacing w:val="-5"/>
        </w:rPr>
        <w:t xml:space="preserve"> </w:t>
      </w:r>
      <w:r>
        <w:t>Юрайт,</w:t>
      </w:r>
      <w:r>
        <w:rPr>
          <w:spacing w:val="-4"/>
        </w:rPr>
        <w:t xml:space="preserve"> </w:t>
      </w:r>
      <w:r>
        <w:t>2020.</w:t>
      </w:r>
      <w:r>
        <w:rPr>
          <w:spacing w:val="-2"/>
        </w:rPr>
        <w:t xml:space="preserve"> </w:t>
      </w:r>
      <w:r>
        <w:t>—</w:t>
      </w:r>
      <w:r>
        <w:rPr>
          <w:spacing w:val="-4"/>
        </w:rPr>
        <w:t xml:space="preserve"> </w:t>
      </w:r>
      <w:r>
        <w:t>133</w:t>
      </w:r>
      <w:r>
        <w:rPr>
          <w:spacing w:val="-3"/>
        </w:rPr>
        <w:t xml:space="preserve"> </w:t>
      </w:r>
      <w:r>
        <w:rPr>
          <w:spacing w:val="-5"/>
        </w:rPr>
        <w:t>с.</w:t>
      </w:r>
    </w:p>
    <w:p w:rsidR="006C3173" w:rsidRDefault="006C3173">
      <w:pPr>
        <w:pStyle w:val="a4"/>
        <w:spacing w:before="2"/>
        <w:ind w:left="0"/>
      </w:pPr>
    </w:p>
    <w:p w:rsidR="006C3173" w:rsidRDefault="00A623D1">
      <w:pPr>
        <w:pStyle w:val="a6"/>
        <w:numPr>
          <w:ilvl w:val="2"/>
          <w:numId w:val="5"/>
        </w:numPr>
        <w:tabs>
          <w:tab w:val="left" w:pos="840"/>
        </w:tabs>
        <w:spacing w:line="322" w:lineRule="exact"/>
        <w:ind w:left="840" w:hanging="697"/>
        <w:jc w:val="both"/>
        <w:rPr>
          <w:sz w:val="28"/>
        </w:rPr>
      </w:pPr>
      <w:r>
        <w:rPr>
          <w:spacing w:val="-2"/>
          <w:sz w:val="28"/>
        </w:rPr>
        <w:t>Интернет-ресурсы</w:t>
      </w:r>
    </w:p>
    <w:p w:rsidR="006C3173" w:rsidRDefault="00A623D1">
      <w:pPr>
        <w:pStyle w:val="a6"/>
        <w:numPr>
          <w:ilvl w:val="3"/>
          <w:numId w:val="5"/>
        </w:numPr>
        <w:tabs>
          <w:tab w:val="left" w:pos="1135"/>
        </w:tabs>
        <w:ind w:right="137" w:firstLine="566"/>
        <w:jc w:val="both"/>
        <w:rPr>
          <w:sz w:val="28"/>
        </w:rPr>
      </w:pPr>
      <w:r>
        <w:rPr>
          <w:sz w:val="28"/>
        </w:rPr>
        <w:t>book.ru : сайт -</w:t>
      </w:r>
      <w:r>
        <w:rPr>
          <w:spacing w:val="40"/>
          <w:sz w:val="28"/>
        </w:rPr>
        <w:t xml:space="preserve"> </w:t>
      </w:r>
      <w:r>
        <w:rPr>
          <w:sz w:val="28"/>
        </w:rPr>
        <w:t xml:space="preserve">Доступ к литературе по информатике [Электронный ресурс]. – URL : </w:t>
      </w:r>
      <w:hyperlink r:id="rId17">
        <w:r>
          <w:rPr>
            <w:sz w:val="28"/>
          </w:rPr>
          <w:t>https://www.book.ru/</w:t>
        </w:r>
      </w:hyperlink>
      <w:r>
        <w:rPr>
          <w:sz w:val="28"/>
          <w:u w:val="single" w:color="0000FF"/>
        </w:rPr>
        <w:t xml:space="preserve"> </w:t>
      </w:r>
      <w:r>
        <w:rPr>
          <w:sz w:val="28"/>
        </w:rPr>
        <w:t>(дата обращения: 22.04.2025). - Режим доступа: для зарегистрир. читателей. – Текст : электронный.</w:t>
      </w:r>
    </w:p>
    <w:p w:rsidR="006C3173" w:rsidRDefault="00A623D1">
      <w:pPr>
        <w:pStyle w:val="a6"/>
        <w:numPr>
          <w:ilvl w:val="3"/>
          <w:numId w:val="5"/>
        </w:numPr>
        <w:tabs>
          <w:tab w:val="left" w:pos="1135"/>
        </w:tabs>
        <w:ind w:right="135" w:firstLine="566"/>
        <w:jc w:val="both"/>
        <w:rPr>
          <w:sz w:val="28"/>
        </w:rPr>
      </w:pPr>
      <w:r>
        <w:rPr>
          <w:sz w:val="28"/>
        </w:rPr>
        <w:t xml:space="preserve">infourok.ru : сайт - Доступ к видеоурокам по информатике [Электронный ресурс]. – URL : </w:t>
      </w:r>
      <w:hyperlink r:id="rId18">
        <w:r>
          <w:rPr>
            <w:sz w:val="28"/>
          </w:rPr>
          <w:t>https://infourok.ru/biblioteka/informatika/</w:t>
        </w:r>
      </w:hyperlink>
      <w:r>
        <w:rPr>
          <w:sz w:val="28"/>
        </w:rPr>
        <w:t xml:space="preserve"> (дата обращения: 22.04.2025). - Режим доступа: для зарегистрир. читателей. –</w:t>
      </w:r>
      <w:r>
        <w:rPr>
          <w:spacing w:val="40"/>
          <w:sz w:val="28"/>
        </w:rPr>
        <w:t xml:space="preserve"> </w:t>
      </w:r>
      <w:r>
        <w:rPr>
          <w:sz w:val="28"/>
        </w:rPr>
        <w:t>Текст : электронный.</w:t>
      </w:r>
    </w:p>
    <w:p w:rsidR="006C3173" w:rsidRDefault="00A623D1">
      <w:pPr>
        <w:pStyle w:val="a6"/>
        <w:numPr>
          <w:ilvl w:val="3"/>
          <w:numId w:val="5"/>
        </w:numPr>
        <w:tabs>
          <w:tab w:val="left" w:pos="1135"/>
        </w:tabs>
        <w:ind w:right="135" w:firstLine="566"/>
        <w:jc w:val="both"/>
        <w:rPr>
          <w:sz w:val="28"/>
        </w:rPr>
      </w:pPr>
      <w:r>
        <w:rPr>
          <w:sz w:val="28"/>
        </w:rPr>
        <w:t>iprbookshop.ru: сайт - Электронная библиотечная система [Электронный ресурс]. – URL:</w:t>
      </w:r>
      <w:r>
        <w:rPr>
          <w:spacing w:val="40"/>
          <w:sz w:val="28"/>
        </w:rPr>
        <w:t xml:space="preserve"> </w:t>
      </w:r>
      <w:hyperlink r:id="rId19">
        <w:r>
          <w:rPr>
            <w:sz w:val="28"/>
          </w:rPr>
          <w:t>https://www.iprbookshop.ru/586.html</w:t>
        </w:r>
      </w:hyperlink>
      <w:r>
        <w:rPr>
          <w:sz w:val="28"/>
        </w:rPr>
        <w:t xml:space="preserve"> (дата обращения: 22.04.2025). - Режим доступа: для зарегистрир. читателей. – Текст: электронный.</w:t>
      </w:r>
    </w:p>
    <w:p w:rsidR="006C3173" w:rsidRDefault="00A623D1">
      <w:pPr>
        <w:pStyle w:val="a6"/>
        <w:numPr>
          <w:ilvl w:val="3"/>
          <w:numId w:val="5"/>
        </w:numPr>
        <w:tabs>
          <w:tab w:val="left" w:pos="1135"/>
        </w:tabs>
        <w:spacing w:before="1"/>
        <w:ind w:right="136" w:firstLine="566"/>
        <w:jc w:val="both"/>
        <w:rPr>
          <w:sz w:val="28"/>
        </w:rPr>
      </w:pPr>
      <w:r>
        <w:rPr>
          <w:sz w:val="28"/>
        </w:rPr>
        <w:t xml:space="preserve">resh.edu.ru : сайт - Доступ к учебному курсу информатики [Электронный ресурс]. – URL: </w:t>
      </w:r>
      <w:hyperlink r:id="rId20">
        <w:r>
          <w:rPr>
            <w:sz w:val="28"/>
          </w:rPr>
          <w:t>https://resh.edu.ru/</w:t>
        </w:r>
      </w:hyperlink>
      <w:r>
        <w:rPr>
          <w:sz w:val="28"/>
        </w:rPr>
        <w:t xml:space="preserve"> (дата обращения: 22.04.2025). - Режим доступа: для зарегистрир. читателей. – Текст : </w:t>
      </w:r>
      <w:r>
        <w:rPr>
          <w:spacing w:val="-2"/>
          <w:sz w:val="28"/>
        </w:rPr>
        <w:t>электронный.</w:t>
      </w:r>
    </w:p>
    <w:p w:rsidR="006C3173" w:rsidRDefault="00A623D1">
      <w:pPr>
        <w:pStyle w:val="a6"/>
        <w:numPr>
          <w:ilvl w:val="3"/>
          <w:numId w:val="5"/>
        </w:numPr>
        <w:tabs>
          <w:tab w:val="left" w:pos="1135"/>
        </w:tabs>
        <w:ind w:right="134" w:firstLine="566"/>
        <w:jc w:val="both"/>
        <w:rPr>
          <w:sz w:val="28"/>
        </w:rPr>
      </w:pPr>
      <w:r>
        <w:rPr>
          <w:sz w:val="28"/>
        </w:rPr>
        <w:t xml:space="preserve">sdo.edu.orb.ru : сайт - Цифровая школа Оренбуржья [Электронный ресурс]. – URL : </w:t>
      </w:r>
      <w:hyperlink r:id="rId21">
        <w:r>
          <w:rPr>
            <w:sz w:val="28"/>
          </w:rPr>
          <w:t>https://sdo.edu.orb.ru/index.php</w:t>
        </w:r>
        <w:r>
          <w:rPr>
            <w:noProof/>
            <w:spacing w:val="5"/>
            <w:position w:val="-4"/>
            <w:sz w:val="28"/>
            <w:lang w:eastAsia="ru-RU"/>
          </w:rPr>
          <w:drawing>
            <wp:inline distT="0" distB="0" distL="0" distR="0">
              <wp:extent cx="54610" cy="8890"/>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2" cstate="print"/>
                      <a:stretch>
                        <a:fillRect/>
                      </a:stretch>
                    </pic:blipFill>
                    <pic:spPr>
                      <a:xfrm>
                        <a:off x="0" y="0"/>
                        <a:ext cx="54863" cy="9144"/>
                      </a:xfrm>
                      <a:prstGeom prst="rect">
                        <a:avLst/>
                      </a:prstGeom>
                    </pic:spPr>
                  </pic:pic>
                </a:graphicData>
              </a:graphic>
            </wp:inline>
          </w:drawing>
        </w:r>
        <w:r>
          <w:rPr>
            <w:sz w:val="28"/>
          </w:rPr>
          <w:t>(дата обращения: 22.04.2025).</w:t>
        </w:r>
      </w:hyperlink>
    </w:p>
    <w:p w:rsidR="006C3173" w:rsidRDefault="00A623D1">
      <w:pPr>
        <w:pStyle w:val="a4"/>
        <w:spacing w:line="322" w:lineRule="exact"/>
        <w:ind w:left="143"/>
        <w:jc w:val="both"/>
      </w:pPr>
      <w:r>
        <w:t>-</w:t>
      </w:r>
      <w:r>
        <w:rPr>
          <w:spacing w:val="-7"/>
        </w:rPr>
        <w:t xml:space="preserve"> </w:t>
      </w:r>
      <w:r>
        <w:t>Режим</w:t>
      </w:r>
      <w:r>
        <w:rPr>
          <w:spacing w:val="-6"/>
        </w:rPr>
        <w:t xml:space="preserve"> </w:t>
      </w:r>
      <w:r>
        <w:t>доступа:</w:t>
      </w:r>
      <w:r>
        <w:rPr>
          <w:spacing w:val="-2"/>
        </w:rPr>
        <w:t xml:space="preserve"> </w:t>
      </w:r>
      <w:r>
        <w:t>для</w:t>
      </w:r>
      <w:r>
        <w:rPr>
          <w:spacing w:val="-3"/>
        </w:rPr>
        <w:t xml:space="preserve"> </w:t>
      </w:r>
      <w:r>
        <w:t>зарегистрир.</w:t>
      </w:r>
      <w:r>
        <w:rPr>
          <w:spacing w:val="-4"/>
        </w:rPr>
        <w:t xml:space="preserve"> </w:t>
      </w:r>
      <w:r>
        <w:t>читателей.</w:t>
      </w:r>
      <w:r>
        <w:rPr>
          <w:spacing w:val="-1"/>
        </w:rPr>
        <w:t xml:space="preserve"> </w:t>
      </w:r>
      <w:r>
        <w:t>–</w:t>
      </w:r>
      <w:r>
        <w:rPr>
          <w:spacing w:val="-3"/>
        </w:rPr>
        <w:t xml:space="preserve"> </w:t>
      </w:r>
      <w:r>
        <w:t>Текст</w:t>
      </w:r>
      <w:r>
        <w:rPr>
          <w:spacing w:val="-6"/>
        </w:rPr>
        <w:t xml:space="preserve"> </w:t>
      </w:r>
      <w:r>
        <w:t>:</w:t>
      </w:r>
      <w:r>
        <w:rPr>
          <w:spacing w:val="-2"/>
        </w:rPr>
        <w:t xml:space="preserve"> электронный.</w:t>
      </w:r>
    </w:p>
    <w:p w:rsidR="006C3173" w:rsidRDefault="00A623D1">
      <w:pPr>
        <w:pStyle w:val="a6"/>
        <w:numPr>
          <w:ilvl w:val="3"/>
          <w:numId w:val="5"/>
        </w:numPr>
        <w:tabs>
          <w:tab w:val="left" w:pos="1135"/>
        </w:tabs>
        <w:ind w:right="136" w:firstLine="566"/>
        <w:jc w:val="both"/>
        <w:rPr>
          <w:sz w:val="28"/>
        </w:rPr>
      </w:pPr>
      <w:r>
        <w:rPr>
          <w:sz w:val="28"/>
        </w:rPr>
        <w:t xml:space="preserve">window.edu.ru : сайт - Доступ к образовательным ресурсам Единое окно [Электронный ресурс]. – URL : </w:t>
      </w:r>
      <w:hyperlink r:id="rId23">
        <w:r>
          <w:rPr>
            <w:sz w:val="28"/>
          </w:rPr>
          <w:t>http://window.edu.ru/resource/283/65283</w:t>
        </w:r>
      </w:hyperlink>
      <w:r>
        <w:rPr>
          <w:sz w:val="28"/>
        </w:rPr>
        <w:t xml:space="preserve"> (дата обращения: 22.04.2025). - Режим доступа: для зарегистрир. читателей. – Текст : электронный.</w:t>
      </w:r>
    </w:p>
    <w:p w:rsidR="006C3173" w:rsidRDefault="00A623D1">
      <w:pPr>
        <w:pStyle w:val="a6"/>
        <w:numPr>
          <w:ilvl w:val="3"/>
          <w:numId w:val="5"/>
        </w:numPr>
        <w:tabs>
          <w:tab w:val="left" w:pos="1135"/>
        </w:tabs>
        <w:ind w:right="135" w:firstLine="566"/>
        <w:jc w:val="both"/>
        <w:rPr>
          <w:sz w:val="28"/>
        </w:rPr>
      </w:pPr>
      <w:r>
        <w:rPr>
          <w:sz w:val="28"/>
        </w:rPr>
        <w:t xml:space="preserve">zipsites.ru : Бесплатная электронная интернет-библиотека по всем областям знаний [Электронный ресурс]. – URL : </w:t>
      </w:r>
      <w:hyperlink r:id="rId24">
        <w:r>
          <w:rPr>
            <w:sz w:val="28"/>
          </w:rPr>
          <w:t>http://www.zipsites.ru</w:t>
        </w:r>
      </w:hyperlink>
      <w:r>
        <w:rPr>
          <w:sz w:val="28"/>
        </w:rPr>
        <w:t xml:space="preserve"> (дата обращения: 22.04.2025). - Режим доступа: для зарегистрир. читателей. –</w:t>
      </w:r>
      <w:r>
        <w:rPr>
          <w:spacing w:val="40"/>
          <w:sz w:val="28"/>
        </w:rPr>
        <w:t xml:space="preserve"> </w:t>
      </w:r>
      <w:r>
        <w:rPr>
          <w:sz w:val="28"/>
        </w:rPr>
        <w:t>Текст : электронный.</w:t>
      </w:r>
    </w:p>
    <w:p w:rsidR="006C3173" w:rsidRDefault="00A623D1">
      <w:pPr>
        <w:pStyle w:val="a6"/>
        <w:numPr>
          <w:ilvl w:val="3"/>
          <w:numId w:val="5"/>
        </w:numPr>
        <w:tabs>
          <w:tab w:val="left" w:pos="1136"/>
        </w:tabs>
        <w:spacing w:line="322" w:lineRule="exact"/>
        <w:ind w:left="1136" w:hanging="427"/>
        <w:rPr>
          <w:sz w:val="28"/>
        </w:rPr>
      </w:pPr>
      <w:r>
        <w:rPr>
          <w:sz w:val="28"/>
        </w:rPr>
        <w:t>Анализ</w:t>
      </w:r>
      <w:r>
        <w:rPr>
          <w:spacing w:val="-4"/>
          <w:sz w:val="28"/>
        </w:rPr>
        <w:t xml:space="preserve"> </w:t>
      </w:r>
      <w:r>
        <w:rPr>
          <w:sz w:val="28"/>
        </w:rPr>
        <w:t>данных</w:t>
      </w:r>
      <w:r>
        <w:rPr>
          <w:spacing w:val="-2"/>
          <w:sz w:val="28"/>
        </w:rPr>
        <w:t xml:space="preserve"> </w:t>
      </w:r>
      <w:r>
        <w:rPr>
          <w:sz w:val="28"/>
        </w:rPr>
        <w:t>-</w:t>
      </w:r>
      <w:r>
        <w:rPr>
          <w:spacing w:val="-3"/>
          <w:sz w:val="28"/>
        </w:rPr>
        <w:t xml:space="preserve"> </w:t>
      </w:r>
      <w:r>
        <w:rPr>
          <w:sz w:val="28"/>
        </w:rPr>
        <w:t>Яндекс</w:t>
      </w:r>
      <w:r>
        <w:rPr>
          <w:spacing w:val="-3"/>
          <w:sz w:val="28"/>
        </w:rPr>
        <w:t xml:space="preserve"> </w:t>
      </w:r>
      <w:r>
        <w:rPr>
          <w:spacing w:val="-2"/>
          <w:sz w:val="28"/>
        </w:rPr>
        <w:t>Практикум</w:t>
      </w:r>
    </w:p>
    <w:p w:rsidR="006C3173" w:rsidRDefault="00A623D1">
      <w:pPr>
        <w:pStyle w:val="a6"/>
        <w:numPr>
          <w:ilvl w:val="3"/>
          <w:numId w:val="5"/>
        </w:numPr>
        <w:tabs>
          <w:tab w:val="left" w:pos="1136"/>
        </w:tabs>
        <w:spacing w:line="322" w:lineRule="exact"/>
        <w:ind w:left="1136" w:hanging="427"/>
        <w:rPr>
          <w:sz w:val="28"/>
        </w:rPr>
      </w:pPr>
      <w:r>
        <w:rPr>
          <w:sz w:val="28"/>
        </w:rPr>
        <w:t>Информатика</w:t>
      </w:r>
      <w:r>
        <w:rPr>
          <w:spacing w:val="-5"/>
          <w:sz w:val="28"/>
        </w:rPr>
        <w:t xml:space="preserve"> </w:t>
      </w:r>
      <w:r>
        <w:rPr>
          <w:sz w:val="28"/>
        </w:rPr>
        <w:t>-</w:t>
      </w:r>
      <w:r>
        <w:rPr>
          <w:spacing w:val="-5"/>
          <w:sz w:val="28"/>
        </w:rPr>
        <w:t xml:space="preserve"> </w:t>
      </w:r>
      <w:r>
        <w:rPr>
          <w:sz w:val="28"/>
        </w:rPr>
        <w:t>10</w:t>
      </w:r>
      <w:r>
        <w:rPr>
          <w:spacing w:val="-3"/>
          <w:sz w:val="28"/>
        </w:rPr>
        <w:t xml:space="preserve"> </w:t>
      </w:r>
      <w:r>
        <w:rPr>
          <w:sz w:val="28"/>
        </w:rPr>
        <w:t>класс</w:t>
      </w:r>
      <w:r>
        <w:rPr>
          <w:spacing w:val="-4"/>
          <w:sz w:val="28"/>
        </w:rPr>
        <w:t xml:space="preserve"> </w:t>
      </w:r>
      <w:r>
        <w:rPr>
          <w:sz w:val="28"/>
        </w:rPr>
        <w:t>-</w:t>
      </w:r>
      <w:r>
        <w:rPr>
          <w:spacing w:val="-4"/>
          <w:sz w:val="28"/>
        </w:rPr>
        <w:t xml:space="preserve"> </w:t>
      </w:r>
      <w:r>
        <w:rPr>
          <w:sz w:val="28"/>
        </w:rPr>
        <w:t>Российская</w:t>
      </w:r>
      <w:r>
        <w:rPr>
          <w:spacing w:val="-4"/>
          <w:sz w:val="28"/>
        </w:rPr>
        <w:t xml:space="preserve"> </w:t>
      </w:r>
      <w:r>
        <w:rPr>
          <w:sz w:val="28"/>
        </w:rPr>
        <w:t>электронная</w:t>
      </w:r>
      <w:r>
        <w:rPr>
          <w:spacing w:val="-4"/>
          <w:sz w:val="28"/>
        </w:rPr>
        <w:t xml:space="preserve"> </w:t>
      </w:r>
      <w:r>
        <w:rPr>
          <w:sz w:val="28"/>
        </w:rPr>
        <w:t>школа</w:t>
      </w:r>
      <w:r>
        <w:rPr>
          <w:spacing w:val="-3"/>
          <w:sz w:val="28"/>
        </w:rPr>
        <w:t xml:space="preserve"> </w:t>
      </w:r>
      <w:r>
        <w:rPr>
          <w:spacing w:val="-2"/>
          <w:sz w:val="28"/>
        </w:rPr>
        <w:t>(resh.edu.ru)</w:t>
      </w:r>
    </w:p>
    <w:p w:rsidR="006C3173" w:rsidRDefault="00A623D1">
      <w:pPr>
        <w:pStyle w:val="a6"/>
        <w:numPr>
          <w:ilvl w:val="3"/>
          <w:numId w:val="5"/>
        </w:numPr>
        <w:tabs>
          <w:tab w:val="left" w:pos="1135"/>
        </w:tabs>
        <w:spacing w:line="322" w:lineRule="exact"/>
        <w:ind w:left="1135" w:hanging="426"/>
        <w:rPr>
          <w:sz w:val="28"/>
        </w:rPr>
      </w:pPr>
      <w:r>
        <w:rPr>
          <w:sz w:val="28"/>
        </w:rPr>
        <w:t>Информатика</w:t>
      </w:r>
      <w:r>
        <w:rPr>
          <w:spacing w:val="-5"/>
          <w:sz w:val="28"/>
        </w:rPr>
        <w:t xml:space="preserve"> </w:t>
      </w:r>
      <w:r>
        <w:rPr>
          <w:sz w:val="28"/>
        </w:rPr>
        <w:t>-</w:t>
      </w:r>
      <w:r>
        <w:rPr>
          <w:spacing w:val="-5"/>
          <w:sz w:val="28"/>
        </w:rPr>
        <w:t xml:space="preserve"> </w:t>
      </w:r>
      <w:r>
        <w:rPr>
          <w:sz w:val="28"/>
        </w:rPr>
        <w:t>11</w:t>
      </w:r>
      <w:r>
        <w:rPr>
          <w:spacing w:val="-3"/>
          <w:sz w:val="28"/>
        </w:rPr>
        <w:t xml:space="preserve"> </w:t>
      </w:r>
      <w:r>
        <w:rPr>
          <w:sz w:val="28"/>
        </w:rPr>
        <w:t>класс</w:t>
      </w:r>
      <w:r>
        <w:rPr>
          <w:spacing w:val="-4"/>
          <w:sz w:val="28"/>
        </w:rPr>
        <w:t xml:space="preserve"> </w:t>
      </w:r>
      <w:r>
        <w:rPr>
          <w:sz w:val="28"/>
        </w:rPr>
        <w:t>-</w:t>
      </w:r>
      <w:r>
        <w:rPr>
          <w:spacing w:val="-4"/>
          <w:sz w:val="28"/>
        </w:rPr>
        <w:t xml:space="preserve"> </w:t>
      </w:r>
      <w:r>
        <w:rPr>
          <w:sz w:val="28"/>
        </w:rPr>
        <w:t>Российская</w:t>
      </w:r>
      <w:r>
        <w:rPr>
          <w:spacing w:val="-4"/>
          <w:sz w:val="28"/>
        </w:rPr>
        <w:t xml:space="preserve"> </w:t>
      </w:r>
      <w:r>
        <w:rPr>
          <w:sz w:val="28"/>
        </w:rPr>
        <w:t>электронная</w:t>
      </w:r>
      <w:r>
        <w:rPr>
          <w:spacing w:val="-4"/>
          <w:sz w:val="28"/>
        </w:rPr>
        <w:t xml:space="preserve"> </w:t>
      </w:r>
      <w:r>
        <w:rPr>
          <w:sz w:val="28"/>
        </w:rPr>
        <w:t>школа</w:t>
      </w:r>
      <w:r>
        <w:rPr>
          <w:spacing w:val="-3"/>
          <w:sz w:val="28"/>
        </w:rPr>
        <w:t xml:space="preserve"> </w:t>
      </w:r>
      <w:r>
        <w:rPr>
          <w:spacing w:val="-2"/>
          <w:sz w:val="28"/>
        </w:rPr>
        <w:t>(resh.edu.ru)</w:t>
      </w:r>
    </w:p>
    <w:p w:rsidR="006C3173" w:rsidRDefault="00A623D1">
      <w:pPr>
        <w:pStyle w:val="a6"/>
        <w:numPr>
          <w:ilvl w:val="3"/>
          <w:numId w:val="5"/>
        </w:numPr>
        <w:tabs>
          <w:tab w:val="left" w:pos="1135"/>
        </w:tabs>
        <w:spacing w:line="242" w:lineRule="auto"/>
        <w:ind w:right="141" w:firstLine="566"/>
        <w:rPr>
          <w:sz w:val="28"/>
        </w:rPr>
      </w:pPr>
      <w:r>
        <w:rPr>
          <w:sz w:val="28"/>
        </w:rPr>
        <w:t>Информатика</w:t>
      </w:r>
      <w:r>
        <w:rPr>
          <w:spacing w:val="40"/>
          <w:sz w:val="28"/>
        </w:rPr>
        <w:t xml:space="preserve"> </w:t>
      </w:r>
      <w:r>
        <w:rPr>
          <w:sz w:val="28"/>
        </w:rPr>
        <w:t>10</w:t>
      </w:r>
      <w:r>
        <w:rPr>
          <w:spacing w:val="40"/>
          <w:sz w:val="28"/>
        </w:rPr>
        <w:t xml:space="preserve"> </w:t>
      </w:r>
      <w:r>
        <w:rPr>
          <w:sz w:val="28"/>
        </w:rPr>
        <w:t>класс</w:t>
      </w:r>
      <w:r>
        <w:rPr>
          <w:spacing w:val="40"/>
          <w:sz w:val="28"/>
        </w:rPr>
        <w:t xml:space="preserve"> </w:t>
      </w:r>
      <w:r>
        <w:rPr>
          <w:sz w:val="28"/>
        </w:rPr>
        <w:t>-</w:t>
      </w:r>
      <w:r>
        <w:rPr>
          <w:spacing w:val="40"/>
          <w:sz w:val="28"/>
        </w:rPr>
        <w:t xml:space="preserve"> </w:t>
      </w:r>
      <w:r>
        <w:rPr>
          <w:sz w:val="28"/>
        </w:rPr>
        <w:t>Медиапортал.</w:t>
      </w:r>
      <w:r>
        <w:rPr>
          <w:spacing w:val="40"/>
          <w:sz w:val="28"/>
        </w:rPr>
        <w:t xml:space="preserve"> </w:t>
      </w:r>
      <w:r>
        <w:rPr>
          <w:sz w:val="28"/>
        </w:rPr>
        <w:t>Портал</w:t>
      </w:r>
      <w:r>
        <w:rPr>
          <w:spacing w:val="40"/>
          <w:sz w:val="28"/>
        </w:rPr>
        <w:t xml:space="preserve"> </w:t>
      </w:r>
      <w:r>
        <w:rPr>
          <w:sz w:val="28"/>
        </w:rPr>
        <w:t>образовательных</w:t>
      </w:r>
      <w:r>
        <w:rPr>
          <w:spacing w:val="40"/>
          <w:sz w:val="28"/>
        </w:rPr>
        <w:t xml:space="preserve"> </w:t>
      </w:r>
      <w:r>
        <w:rPr>
          <w:sz w:val="28"/>
        </w:rPr>
        <w:t>и методических медиаматериалов</w:t>
      </w:r>
    </w:p>
    <w:p w:rsidR="006C3173" w:rsidRDefault="00A623D1">
      <w:pPr>
        <w:pStyle w:val="a6"/>
        <w:numPr>
          <w:ilvl w:val="3"/>
          <w:numId w:val="5"/>
        </w:numPr>
        <w:tabs>
          <w:tab w:val="left" w:pos="1135"/>
        </w:tabs>
        <w:spacing w:line="317" w:lineRule="exact"/>
        <w:ind w:left="1135" w:hanging="426"/>
        <w:rPr>
          <w:sz w:val="28"/>
        </w:rPr>
      </w:pPr>
      <w:r>
        <w:rPr>
          <w:sz w:val="28"/>
        </w:rPr>
        <w:t>Информатика</w:t>
      </w:r>
      <w:r>
        <w:rPr>
          <w:spacing w:val="-7"/>
          <w:sz w:val="28"/>
        </w:rPr>
        <w:t xml:space="preserve"> </w:t>
      </w:r>
      <w:r>
        <w:rPr>
          <w:sz w:val="28"/>
        </w:rPr>
        <w:t>10</w:t>
      </w:r>
      <w:r>
        <w:rPr>
          <w:spacing w:val="-4"/>
          <w:sz w:val="28"/>
        </w:rPr>
        <w:t xml:space="preserve"> </w:t>
      </w:r>
      <w:r>
        <w:rPr>
          <w:sz w:val="28"/>
        </w:rPr>
        <w:t>класс.</w:t>
      </w:r>
      <w:r>
        <w:rPr>
          <w:spacing w:val="-5"/>
          <w:sz w:val="28"/>
        </w:rPr>
        <w:t xml:space="preserve"> </w:t>
      </w:r>
      <w:r>
        <w:rPr>
          <w:sz w:val="28"/>
        </w:rPr>
        <w:t>Видеоуроки</w:t>
      </w:r>
      <w:r>
        <w:rPr>
          <w:spacing w:val="-1"/>
          <w:sz w:val="28"/>
        </w:rPr>
        <w:t xml:space="preserve"> </w:t>
      </w:r>
      <w:r>
        <w:rPr>
          <w:sz w:val="28"/>
        </w:rPr>
        <w:t>-</w:t>
      </w:r>
      <w:r>
        <w:rPr>
          <w:spacing w:val="-5"/>
          <w:sz w:val="28"/>
        </w:rPr>
        <w:t xml:space="preserve"> </w:t>
      </w:r>
      <w:r>
        <w:rPr>
          <w:spacing w:val="-2"/>
          <w:sz w:val="28"/>
        </w:rPr>
        <w:t>ЯндексРепетитор</w:t>
      </w:r>
    </w:p>
    <w:p w:rsidR="006C3173" w:rsidRDefault="00A623D1">
      <w:pPr>
        <w:pStyle w:val="a6"/>
        <w:numPr>
          <w:ilvl w:val="3"/>
          <w:numId w:val="5"/>
        </w:numPr>
        <w:tabs>
          <w:tab w:val="left" w:pos="1135"/>
        </w:tabs>
        <w:ind w:right="139" w:firstLine="566"/>
        <w:rPr>
          <w:sz w:val="28"/>
        </w:rPr>
      </w:pPr>
      <w:r>
        <w:rPr>
          <w:sz w:val="28"/>
        </w:rPr>
        <w:t>Информатика</w:t>
      </w:r>
      <w:r>
        <w:rPr>
          <w:spacing w:val="40"/>
          <w:sz w:val="28"/>
        </w:rPr>
        <w:t xml:space="preserve"> </w:t>
      </w:r>
      <w:r>
        <w:rPr>
          <w:sz w:val="28"/>
        </w:rPr>
        <w:t>11</w:t>
      </w:r>
      <w:r>
        <w:rPr>
          <w:spacing w:val="40"/>
          <w:sz w:val="28"/>
        </w:rPr>
        <w:t xml:space="preserve"> </w:t>
      </w:r>
      <w:r>
        <w:rPr>
          <w:sz w:val="28"/>
        </w:rPr>
        <w:t>класс</w:t>
      </w:r>
      <w:r>
        <w:rPr>
          <w:spacing w:val="40"/>
          <w:sz w:val="28"/>
        </w:rPr>
        <w:t xml:space="preserve"> </w:t>
      </w:r>
      <w:r>
        <w:rPr>
          <w:sz w:val="28"/>
        </w:rPr>
        <w:t>-</w:t>
      </w:r>
      <w:r>
        <w:rPr>
          <w:spacing w:val="40"/>
          <w:sz w:val="28"/>
        </w:rPr>
        <w:t xml:space="preserve"> </w:t>
      </w:r>
      <w:r>
        <w:rPr>
          <w:sz w:val="28"/>
        </w:rPr>
        <w:t>Медиапортал.</w:t>
      </w:r>
      <w:r>
        <w:rPr>
          <w:spacing w:val="40"/>
          <w:sz w:val="28"/>
        </w:rPr>
        <w:t xml:space="preserve"> </w:t>
      </w:r>
      <w:r>
        <w:rPr>
          <w:sz w:val="28"/>
        </w:rPr>
        <w:t>Портал</w:t>
      </w:r>
      <w:r>
        <w:rPr>
          <w:spacing w:val="40"/>
          <w:sz w:val="28"/>
        </w:rPr>
        <w:t xml:space="preserve"> </w:t>
      </w:r>
      <w:r>
        <w:rPr>
          <w:sz w:val="28"/>
        </w:rPr>
        <w:t>образовательных</w:t>
      </w:r>
      <w:r>
        <w:rPr>
          <w:spacing w:val="40"/>
          <w:sz w:val="28"/>
        </w:rPr>
        <w:t xml:space="preserve"> </w:t>
      </w:r>
      <w:r>
        <w:rPr>
          <w:sz w:val="28"/>
        </w:rPr>
        <w:t>и методических медиаматериалов</w:t>
      </w:r>
    </w:p>
    <w:p w:rsidR="006C3173" w:rsidRDefault="00A623D1">
      <w:pPr>
        <w:pStyle w:val="a6"/>
        <w:numPr>
          <w:ilvl w:val="3"/>
          <w:numId w:val="5"/>
        </w:numPr>
        <w:tabs>
          <w:tab w:val="left" w:pos="1135"/>
        </w:tabs>
        <w:spacing w:line="322" w:lineRule="exact"/>
        <w:ind w:left="1135" w:hanging="426"/>
        <w:rPr>
          <w:sz w:val="28"/>
        </w:rPr>
      </w:pPr>
      <w:r>
        <w:rPr>
          <w:sz w:val="28"/>
        </w:rPr>
        <w:t>Информатика</w:t>
      </w:r>
      <w:r>
        <w:rPr>
          <w:spacing w:val="-7"/>
          <w:sz w:val="28"/>
        </w:rPr>
        <w:t xml:space="preserve"> </w:t>
      </w:r>
      <w:r>
        <w:rPr>
          <w:sz w:val="28"/>
        </w:rPr>
        <w:t>11</w:t>
      </w:r>
      <w:r>
        <w:rPr>
          <w:spacing w:val="-4"/>
          <w:sz w:val="28"/>
        </w:rPr>
        <w:t xml:space="preserve"> </w:t>
      </w:r>
      <w:r>
        <w:rPr>
          <w:sz w:val="28"/>
        </w:rPr>
        <w:t>класс.</w:t>
      </w:r>
      <w:r>
        <w:rPr>
          <w:spacing w:val="-5"/>
          <w:sz w:val="28"/>
        </w:rPr>
        <w:t xml:space="preserve"> </w:t>
      </w:r>
      <w:r>
        <w:rPr>
          <w:sz w:val="28"/>
        </w:rPr>
        <w:t>Видеоуроки</w:t>
      </w:r>
      <w:r>
        <w:rPr>
          <w:spacing w:val="-1"/>
          <w:sz w:val="28"/>
        </w:rPr>
        <w:t xml:space="preserve"> </w:t>
      </w:r>
      <w:r>
        <w:rPr>
          <w:sz w:val="28"/>
        </w:rPr>
        <w:t>-</w:t>
      </w:r>
      <w:r>
        <w:rPr>
          <w:spacing w:val="-5"/>
          <w:sz w:val="28"/>
        </w:rPr>
        <w:t xml:space="preserve"> </w:t>
      </w:r>
      <w:r>
        <w:rPr>
          <w:spacing w:val="-2"/>
          <w:sz w:val="28"/>
        </w:rPr>
        <w:t>ЯндексРепетитор</w:t>
      </w:r>
    </w:p>
    <w:p w:rsidR="006C3173" w:rsidRDefault="00A623D1">
      <w:pPr>
        <w:pStyle w:val="a6"/>
        <w:numPr>
          <w:ilvl w:val="3"/>
          <w:numId w:val="5"/>
        </w:numPr>
        <w:tabs>
          <w:tab w:val="left" w:pos="1135"/>
        </w:tabs>
        <w:spacing w:line="242" w:lineRule="auto"/>
        <w:ind w:right="143" w:firstLine="566"/>
        <w:rPr>
          <w:sz w:val="28"/>
        </w:rPr>
      </w:pPr>
      <w:r>
        <w:rPr>
          <w:sz w:val="28"/>
        </w:rPr>
        <w:t>Информатика</w:t>
      </w:r>
      <w:r>
        <w:rPr>
          <w:spacing w:val="40"/>
          <w:sz w:val="28"/>
        </w:rPr>
        <w:t xml:space="preserve"> </w:t>
      </w:r>
      <w:r>
        <w:rPr>
          <w:sz w:val="28"/>
        </w:rPr>
        <w:t>и</w:t>
      </w:r>
      <w:r>
        <w:rPr>
          <w:spacing w:val="40"/>
          <w:sz w:val="28"/>
        </w:rPr>
        <w:t xml:space="preserve"> </w:t>
      </w:r>
      <w:r>
        <w:rPr>
          <w:sz w:val="28"/>
        </w:rPr>
        <w:t>ИКТ.</w:t>
      </w:r>
      <w:r>
        <w:rPr>
          <w:spacing w:val="40"/>
          <w:sz w:val="28"/>
        </w:rPr>
        <w:t xml:space="preserve"> </w:t>
      </w:r>
      <w:r>
        <w:rPr>
          <w:sz w:val="28"/>
        </w:rPr>
        <w:t>Тренировочные</w:t>
      </w:r>
      <w:r>
        <w:rPr>
          <w:spacing w:val="40"/>
          <w:sz w:val="28"/>
        </w:rPr>
        <w:t xml:space="preserve"> </w:t>
      </w:r>
      <w:r>
        <w:rPr>
          <w:sz w:val="28"/>
        </w:rPr>
        <w:t>варианты</w:t>
      </w:r>
      <w:r>
        <w:rPr>
          <w:spacing w:val="40"/>
          <w:sz w:val="28"/>
        </w:rPr>
        <w:t xml:space="preserve"> </w:t>
      </w:r>
      <w:r>
        <w:rPr>
          <w:sz w:val="28"/>
        </w:rPr>
        <w:t>для</w:t>
      </w:r>
      <w:r>
        <w:rPr>
          <w:spacing w:val="40"/>
          <w:sz w:val="28"/>
        </w:rPr>
        <w:t xml:space="preserve"> </w:t>
      </w:r>
      <w:r>
        <w:rPr>
          <w:sz w:val="28"/>
        </w:rPr>
        <w:t>подготовки</w:t>
      </w:r>
      <w:r>
        <w:rPr>
          <w:spacing w:val="40"/>
          <w:sz w:val="28"/>
        </w:rPr>
        <w:t xml:space="preserve"> </w:t>
      </w:r>
      <w:r>
        <w:rPr>
          <w:sz w:val="28"/>
        </w:rPr>
        <w:t>к ЕГЭ-2020 - ЯндексРепетитор</w:t>
      </w:r>
    </w:p>
    <w:p w:rsidR="006C3173" w:rsidRDefault="00A623D1">
      <w:pPr>
        <w:pStyle w:val="a6"/>
        <w:numPr>
          <w:ilvl w:val="3"/>
          <w:numId w:val="5"/>
        </w:numPr>
        <w:tabs>
          <w:tab w:val="left" w:pos="1135"/>
        </w:tabs>
        <w:spacing w:line="317" w:lineRule="exact"/>
        <w:ind w:left="1135" w:hanging="426"/>
        <w:rPr>
          <w:sz w:val="28"/>
        </w:rPr>
      </w:pPr>
      <w:r>
        <w:rPr>
          <w:sz w:val="28"/>
        </w:rPr>
        <w:t xml:space="preserve">Урок </w:t>
      </w:r>
      <w:r>
        <w:rPr>
          <w:spacing w:val="-2"/>
          <w:sz w:val="28"/>
        </w:rPr>
        <w:t>цифры</w:t>
      </w:r>
    </w:p>
    <w:p w:rsidR="006C3173" w:rsidRDefault="00A623D1">
      <w:pPr>
        <w:pStyle w:val="a6"/>
        <w:numPr>
          <w:ilvl w:val="3"/>
          <w:numId w:val="5"/>
        </w:numPr>
        <w:tabs>
          <w:tab w:val="left" w:pos="1135"/>
        </w:tabs>
        <w:spacing w:line="322" w:lineRule="exact"/>
        <w:ind w:left="1135" w:hanging="426"/>
        <w:rPr>
          <w:sz w:val="28"/>
        </w:rPr>
      </w:pPr>
      <w:r>
        <w:rPr>
          <w:sz w:val="28"/>
        </w:rPr>
        <w:t>Элективные</w:t>
      </w:r>
      <w:r>
        <w:rPr>
          <w:spacing w:val="-8"/>
          <w:sz w:val="28"/>
        </w:rPr>
        <w:t xml:space="preserve"> </w:t>
      </w:r>
      <w:r>
        <w:rPr>
          <w:sz w:val="28"/>
        </w:rPr>
        <w:t>онлайн</w:t>
      </w:r>
      <w:r>
        <w:rPr>
          <w:spacing w:val="-8"/>
          <w:sz w:val="28"/>
        </w:rPr>
        <w:t xml:space="preserve"> </w:t>
      </w:r>
      <w:r>
        <w:rPr>
          <w:sz w:val="28"/>
        </w:rPr>
        <w:t>курсы.</w:t>
      </w:r>
      <w:r>
        <w:rPr>
          <w:spacing w:val="-6"/>
          <w:sz w:val="28"/>
        </w:rPr>
        <w:t xml:space="preserve"> </w:t>
      </w:r>
      <w:r>
        <w:rPr>
          <w:sz w:val="28"/>
        </w:rPr>
        <w:t>Академия</w:t>
      </w:r>
      <w:r>
        <w:rPr>
          <w:spacing w:val="-5"/>
          <w:sz w:val="28"/>
        </w:rPr>
        <w:t xml:space="preserve"> </w:t>
      </w:r>
      <w:r>
        <w:rPr>
          <w:spacing w:val="-2"/>
          <w:sz w:val="28"/>
        </w:rPr>
        <w:t>Яндекса</w:t>
      </w:r>
    </w:p>
    <w:p w:rsidR="006C3173" w:rsidRDefault="00A623D1">
      <w:pPr>
        <w:pStyle w:val="a6"/>
        <w:numPr>
          <w:ilvl w:val="3"/>
          <w:numId w:val="5"/>
        </w:numPr>
        <w:tabs>
          <w:tab w:val="left" w:pos="1135"/>
        </w:tabs>
        <w:spacing w:line="322" w:lineRule="exact"/>
        <w:ind w:left="1135" w:hanging="426"/>
        <w:rPr>
          <w:sz w:val="28"/>
        </w:rPr>
      </w:pPr>
      <w:r>
        <w:rPr>
          <w:sz w:val="28"/>
        </w:rPr>
        <w:t xml:space="preserve">Я </w:t>
      </w:r>
      <w:r>
        <w:rPr>
          <w:spacing w:val="-2"/>
          <w:sz w:val="28"/>
        </w:rPr>
        <w:t>класс</w:t>
      </w:r>
    </w:p>
    <w:sectPr w:rsidR="006C3173">
      <w:pgSz w:w="11910" w:h="16840"/>
      <w:pgMar w:top="1040" w:right="708" w:bottom="1160" w:left="1559" w:header="0" w:footer="96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173" w:rsidRDefault="00A623D1">
      <w:r>
        <w:separator/>
      </w:r>
    </w:p>
  </w:endnote>
  <w:endnote w:type="continuationSeparator" w:id="0">
    <w:p w:rsidR="006C3173" w:rsidRDefault="00A6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73" w:rsidRDefault="00A623D1">
    <w:pPr>
      <w:pStyle w:val="a4"/>
      <w:spacing w:line="14" w:lineRule="auto"/>
      <w:ind w:left="0"/>
      <w:rPr>
        <w:sz w:val="16"/>
      </w:rPr>
    </w:pPr>
    <w:r>
      <w:rPr>
        <w:noProof/>
        <w:sz w:val="16"/>
        <w:lang w:eastAsia="ru-RU"/>
      </w:rPr>
      <mc:AlternateContent>
        <mc:Choice Requires="wps">
          <w:drawing>
            <wp:anchor distT="0" distB="0" distL="0" distR="0" simplePos="0" relativeHeight="251656704" behindDoc="1" locked="0" layoutInCell="1" allowOverlap="1">
              <wp:simplePos x="0" y="0"/>
              <wp:positionH relativeFrom="page">
                <wp:posOffset>3974465</wp:posOffset>
              </wp:positionH>
              <wp:positionV relativeFrom="page">
                <wp:posOffset>9940290</wp:posOffset>
              </wp:positionV>
              <wp:extent cx="153670" cy="165735"/>
              <wp:effectExtent l="0" t="0" r="0" b="0"/>
              <wp:wrapNone/>
              <wp:docPr id="2" name="Textbox 2"/>
              <wp:cNvGraphicFramePr/>
              <a:graphic xmlns:a="http://schemas.openxmlformats.org/drawingml/2006/main">
                <a:graphicData uri="http://schemas.microsoft.com/office/word/2010/wordprocessingShape">
                  <wps:wsp>
                    <wps:cNvSpPr txBox="1"/>
                    <wps:spPr>
                      <a:xfrm>
                        <a:off x="0" y="0"/>
                        <a:ext cx="153670" cy="165735"/>
                      </a:xfrm>
                      <a:prstGeom prst="rect">
                        <a:avLst/>
                      </a:prstGeom>
                    </wps:spPr>
                    <wps:txbx>
                      <w:txbxContent>
                        <w:p w:rsidR="006C3173" w:rsidRDefault="00A623D1">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4</w:t>
                          </w:r>
                          <w:r>
                            <w:rPr>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12.95pt;margin-top:782.7pt;width:12.1pt;height:13.0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" filled="f" stroked="f">
              <v:textbox inset="0,0,0,0">
                <w:txbxContent>
                  <w:p w:rsidR="006C3173" w:rsidRDefault="00A623D1">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4</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73" w:rsidRDefault="006C3173">
    <w:pPr>
      <w:pStyle w:val="a4"/>
      <w:spacing w:line="14" w:lineRule="auto"/>
      <w:ind w:left="0"/>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73" w:rsidRDefault="00A623D1">
    <w:pPr>
      <w:pStyle w:val="a4"/>
      <w:spacing w:line="14" w:lineRule="auto"/>
      <w:ind w:left="0"/>
      <w:rPr>
        <w:sz w:val="20"/>
      </w:rPr>
    </w:pPr>
    <w:r>
      <w:rPr>
        <w:noProof/>
        <w:sz w:val="20"/>
        <w:lang w:eastAsia="ru-RU"/>
      </w:rPr>
      <mc:AlternateContent>
        <mc:Choice Requires="wps">
          <w:drawing>
            <wp:anchor distT="0" distB="0" distL="0" distR="0" simplePos="0" relativeHeight="251657728" behindDoc="1" locked="0" layoutInCell="1" allowOverlap="1">
              <wp:simplePos x="0" y="0"/>
              <wp:positionH relativeFrom="page">
                <wp:posOffset>5200015</wp:posOffset>
              </wp:positionH>
              <wp:positionV relativeFrom="page">
                <wp:posOffset>6808470</wp:posOffset>
              </wp:positionV>
              <wp:extent cx="217170" cy="165735"/>
              <wp:effectExtent l="0" t="0" r="0" b="0"/>
              <wp:wrapNone/>
              <wp:docPr id="3" name="Textbox 3"/>
              <wp:cNvGraphicFramePr/>
              <a:graphic xmlns:a="http://schemas.openxmlformats.org/drawingml/2006/main">
                <a:graphicData uri="http://schemas.microsoft.com/office/word/2010/wordprocessingShape">
                  <wps:wsp>
                    <wps:cNvSpPr txBox="1"/>
                    <wps:spPr>
                      <a:xfrm>
                        <a:off x="0" y="0"/>
                        <a:ext cx="217170" cy="165735"/>
                      </a:xfrm>
                      <a:prstGeom prst="rect">
                        <a:avLst/>
                      </a:prstGeom>
                    </wps:spPr>
                    <wps:txbx>
                      <w:txbxContent>
                        <w:p w:rsidR="006C3173" w:rsidRDefault="00A623D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18</w:t>
                          </w:r>
                          <w:r>
                            <w:rPr>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409.45pt;margin-top:536.1pt;width:17.1pt;height:13.0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" filled="f" stroked="f">
              <v:textbox inset="0,0,0,0">
                <w:txbxContent>
                  <w:p w:rsidR="006C3173" w:rsidRDefault="00A623D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18</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73" w:rsidRDefault="00A623D1">
    <w:pPr>
      <w:pStyle w:val="a4"/>
      <w:spacing w:line="14" w:lineRule="auto"/>
      <w:ind w:left="0"/>
      <w:rPr>
        <w:sz w:val="20"/>
      </w:rPr>
    </w:pPr>
    <w:r>
      <w:rPr>
        <w:noProof/>
        <w:sz w:val="20"/>
        <w:lang w:eastAsia="ru-RU"/>
      </w:rPr>
      <mc:AlternateContent>
        <mc:Choice Requires="wps">
          <w:drawing>
            <wp:anchor distT="0" distB="0" distL="0" distR="0" simplePos="0" relativeHeight="251658752" behindDoc="1" locked="0" layoutInCell="1" allowOverlap="1">
              <wp:simplePos x="0" y="0"/>
              <wp:positionH relativeFrom="page">
                <wp:posOffset>3949065</wp:posOffset>
              </wp:positionH>
              <wp:positionV relativeFrom="page">
                <wp:posOffset>9940290</wp:posOffset>
              </wp:positionV>
              <wp:extent cx="217170" cy="165735"/>
              <wp:effectExtent l="0" t="0" r="0" b="0"/>
              <wp:wrapNone/>
              <wp:docPr id="4" name="Textbox 4"/>
              <wp:cNvGraphicFramePr/>
              <a:graphic xmlns:a="http://schemas.openxmlformats.org/drawingml/2006/main">
                <a:graphicData uri="http://schemas.microsoft.com/office/word/2010/wordprocessingShape">
                  <wps:wsp>
                    <wps:cNvSpPr txBox="1"/>
                    <wps:spPr>
                      <a:xfrm>
                        <a:off x="0" y="0"/>
                        <a:ext cx="217170" cy="165735"/>
                      </a:xfrm>
                      <a:prstGeom prst="rect">
                        <a:avLst/>
                      </a:prstGeom>
                    </wps:spPr>
                    <wps:txbx>
                      <w:txbxContent>
                        <w:p w:rsidR="006C3173" w:rsidRDefault="00A623D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19</w:t>
                          </w:r>
                          <w:r>
                            <w:rPr>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310.95pt;margin-top:782.7pt;width:17.1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" filled="f" stroked="f">
              <v:textbox inset="0,0,0,0">
                <w:txbxContent>
                  <w:p w:rsidR="006C3173" w:rsidRDefault="00A623D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9F304B">
                      <w:rPr>
                        <w:noProof/>
                        <w:spacing w:val="-5"/>
                        <w:sz w:val="20"/>
                      </w:rPr>
                      <w:t>19</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173" w:rsidRDefault="00A623D1">
      <w:r>
        <w:separator/>
      </w:r>
    </w:p>
  </w:footnote>
  <w:footnote w:type="continuationSeparator" w:id="0">
    <w:p w:rsidR="006C3173" w:rsidRDefault="00A623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multilevel"/>
    <w:tmpl w:val="B5E306ED"/>
    <w:lvl w:ilvl="0">
      <w:start w:val="4"/>
      <w:numFmt w:val="decimal"/>
      <w:lvlText w:val="%1"/>
      <w:lvlJc w:val="left"/>
      <w:pPr>
        <w:ind w:left="4005" w:hanging="493"/>
        <w:jc w:val="left"/>
      </w:pPr>
      <w:rPr>
        <w:rFonts w:hint="default"/>
        <w:lang w:val="ru-RU" w:eastAsia="en-US" w:bidi="ar-SA"/>
      </w:rPr>
    </w:lvl>
    <w:lvl w:ilvl="1">
      <w:start w:val="1"/>
      <w:numFmt w:val="decimal"/>
      <w:lvlText w:val="%1.%2."/>
      <w:lvlJc w:val="left"/>
      <w:pPr>
        <w:ind w:left="4005"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775" w:hanging="632"/>
        <w:jc w:val="right"/>
      </w:pPr>
      <w:rPr>
        <w:rFonts w:hint="default"/>
        <w:spacing w:val="-3"/>
        <w:w w:val="99"/>
        <w:lang w:val="ru-RU" w:eastAsia="en-US" w:bidi="ar-SA"/>
      </w:rPr>
    </w:lvl>
    <w:lvl w:ilvl="3">
      <w:start w:val="1"/>
      <w:numFmt w:val="decimal"/>
      <w:lvlText w:val="%4."/>
      <w:lvlJc w:val="left"/>
      <w:pPr>
        <w:ind w:left="143"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5409" w:hanging="286"/>
      </w:pPr>
      <w:rPr>
        <w:rFonts w:hint="default"/>
        <w:lang w:val="ru-RU" w:eastAsia="en-US" w:bidi="ar-SA"/>
      </w:rPr>
    </w:lvl>
    <w:lvl w:ilvl="5">
      <w:numFmt w:val="bullet"/>
      <w:lvlText w:val="•"/>
      <w:lvlJc w:val="left"/>
      <w:pPr>
        <w:ind w:left="6114" w:hanging="286"/>
      </w:pPr>
      <w:rPr>
        <w:rFonts w:hint="default"/>
        <w:lang w:val="ru-RU" w:eastAsia="en-US" w:bidi="ar-SA"/>
      </w:rPr>
    </w:lvl>
    <w:lvl w:ilvl="6">
      <w:numFmt w:val="bullet"/>
      <w:lvlText w:val="•"/>
      <w:lvlJc w:val="left"/>
      <w:pPr>
        <w:ind w:left="6819" w:hanging="286"/>
      </w:pPr>
      <w:rPr>
        <w:rFonts w:hint="default"/>
        <w:lang w:val="ru-RU" w:eastAsia="en-US" w:bidi="ar-SA"/>
      </w:rPr>
    </w:lvl>
    <w:lvl w:ilvl="7">
      <w:numFmt w:val="bullet"/>
      <w:lvlText w:val="•"/>
      <w:lvlJc w:val="left"/>
      <w:pPr>
        <w:ind w:left="7524" w:hanging="286"/>
      </w:pPr>
      <w:rPr>
        <w:rFonts w:hint="default"/>
        <w:lang w:val="ru-RU" w:eastAsia="en-US" w:bidi="ar-SA"/>
      </w:rPr>
    </w:lvl>
    <w:lvl w:ilvl="8">
      <w:numFmt w:val="bullet"/>
      <w:lvlText w:val="•"/>
      <w:lvlJc w:val="left"/>
      <w:pPr>
        <w:ind w:left="8229" w:hanging="286"/>
      </w:pPr>
      <w:rPr>
        <w:rFonts w:hint="default"/>
        <w:lang w:val="ru-RU" w:eastAsia="en-US" w:bidi="ar-SA"/>
      </w:rPr>
    </w:lvl>
  </w:abstractNum>
  <w:abstractNum w:abstractNumId="1" w15:restartNumberingAfterBreak="0">
    <w:nsid w:val="BF205925"/>
    <w:multiLevelType w:val="multilevel"/>
    <w:tmpl w:val="BF205925"/>
    <w:lvl w:ilvl="0">
      <w:start w:val="1"/>
      <w:numFmt w:val="decimal"/>
      <w:lvlText w:val="%1."/>
      <w:lvlJc w:val="left"/>
      <w:pPr>
        <w:ind w:left="2881"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691"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3620" w:hanging="423"/>
      </w:pPr>
      <w:rPr>
        <w:rFonts w:hint="default"/>
        <w:lang w:val="ru-RU" w:eastAsia="en-US" w:bidi="ar-SA"/>
      </w:rPr>
    </w:lvl>
    <w:lvl w:ilvl="3">
      <w:numFmt w:val="bullet"/>
      <w:lvlText w:val="•"/>
      <w:lvlJc w:val="left"/>
      <w:pPr>
        <w:ind w:left="4549" w:hanging="423"/>
      </w:pPr>
      <w:rPr>
        <w:rFonts w:hint="default"/>
        <w:lang w:val="ru-RU" w:eastAsia="en-US" w:bidi="ar-SA"/>
      </w:rPr>
    </w:lvl>
    <w:lvl w:ilvl="4">
      <w:numFmt w:val="bullet"/>
      <w:lvlText w:val="•"/>
      <w:lvlJc w:val="left"/>
      <w:pPr>
        <w:ind w:left="5479" w:hanging="423"/>
      </w:pPr>
      <w:rPr>
        <w:rFonts w:hint="default"/>
        <w:lang w:val="ru-RU" w:eastAsia="en-US" w:bidi="ar-SA"/>
      </w:rPr>
    </w:lvl>
    <w:lvl w:ilvl="5">
      <w:numFmt w:val="bullet"/>
      <w:lvlText w:val="•"/>
      <w:lvlJc w:val="left"/>
      <w:pPr>
        <w:ind w:left="6409" w:hanging="423"/>
      </w:pPr>
      <w:rPr>
        <w:rFonts w:hint="default"/>
        <w:lang w:val="ru-RU" w:eastAsia="en-US" w:bidi="ar-SA"/>
      </w:rPr>
    </w:lvl>
    <w:lvl w:ilvl="6">
      <w:numFmt w:val="bullet"/>
      <w:lvlText w:val="•"/>
      <w:lvlJc w:val="left"/>
      <w:pPr>
        <w:ind w:left="7338" w:hanging="423"/>
      </w:pPr>
      <w:rPr>
        <w:rFonts w:hint="default"/>
        <w:lang w:val="ru-RU" w:eastAsia="en-US" w:bidi="ar-SA"/>
      </w:rPr>
    </w:lvl>
    <w:lvl w:ilvl="7">
      <w:numFmt w:val="bullet"/>
      <w:lvlText w:val="•"/>
      <w:lvlJc w:val="left"/>
      <w:pPr>
        <w:ind w:left="8268" w:hanging="423"/>
      </w:pPr>
      <w:rPr>
        <w:rFonts w:hint="default"/>
        <w:lang w:val="ru-RU" w:eastAsia="en-US" w:bidi="ar-SA"/>
      </w:rPr>
    </w:lvl>
    <w:lvl w:ilvl="8">
      <w:numFmt w:val="bullet"/>
      <w:lvlText w:val="•"/>
      <w:lvlJc w:val="left"/>
      <w:pPr>
        <w:ind w:left="9198" w:hanging="423"/>
      </w:pPr>
      <w:rPr>
        <w:rFonts w:hint="default"/>
        <w:lang w:val="ru-RU" w:eastAsia="en-US" w:bidi="ar-SA"/>
      </w:rPr>
    </w:lvl>
  </w:abstractNum>
  <w:abstractNum w:abstractNumId="2" w15:restartNumberingAfterBreak="0">
    <w:nsid w:val="CF092B84"/>
    <w:multiLevelType w:val="multilevel"/>
    <w:tmpl w:val="CF092B84"/>
    <w:lvl w:ilvl="0">
      <w:numFmt w:val="bullet"/>
      <w:lvlText w:val="-"/>
      <w:lvlJc w:val="left"/>
      <w:pPr>
        <w:ind w:left="1561" w:hanging="300"/>
      </w:pPr>
      <w:rPr>
        <w:rFonts w:ascii="Times New Roman" w:eastAsia="Times New Roman" w:hAnsi="Times New Roman" w:cs="Times New Roman" w:hint="default"/>
        <w:spacing w:val="0"/>
        <w:w w:val="100"/>
        <w:lang w:val="ru-RU" w:eastAsia="en-US" w:bidi="ar-SA"/>
      </w:rPr>
    </w:lvl>
    <w:lvl w:ilvl="1">
      <w:numFmt w:val="bullet"/>
      <w:lvlText w:val="•"/>
      <w:lvlJc w:val="left"/>
      <w:pPr>
        <w:ind w:left="2509" w:hanging="300"/>
      </w:pPr>
      <w:rPr>
        <w:rFonts w:hint="default"/>
        <w:lang w:val="ru-RU" w:eastAsia="en-US" w:bidi="ar-SA"/>
      </w:rPr>
    </w:lvl>
    <w:lvl w:ilvl="2">
      <w:numFmt w:val="bullet"/>
      <w:lvlText w:val="•"/>
      <w:lvlJc w:val="left"/>
      <w:pPr>
        <w:ind w:left="3459" w:hanging="300"/>
      </w:pPr>
      <w:rPr>
        <w:rFonts w:hint="default"/>
        <w:lang w:val="ru-RU" w:eastAsia="en-US" w:bidi="ar-SA"/>
      </w:rPr>
    </w:lvl>
    <w:lvl w:ilvl="3">
      <w:numFmt w:val="bullet"/>
      <w:lvlText w:val="•"/>
      <w:lvlJc w:val="left"/>
      <w:pPr>
        <w:ind w:left="4409" w:hanging="300"/>
      </w:pPr>
      <w:rPr>
        <w:rFonts w:hint="default"/>
        <w:lang w:val="ru-RU" w:eastAsia="en-US" w:bidi="ar-SA"/>
      </w:rPr>
    </w:lvl>
    <w:lvl w:ilvl="4">
      <w:numFmt w:val="bullet"/>
      <w:lvlText w:val="•"/>
      <w:lvlJc w:val="left"/>
      <w:pPr>
        <w:ind w:left="5358" w:hanging="300"/>
      </w:pPr>
      <w:rPr>
        <w:rFonts w:hint="default"/>
        <w:lang w:val="ru-RU" w:eastAsia="en-US" w:bidi="ar-SA"/>
      </w:rPr>
    </w:lvl>
    <w:lvl w:ilvl="5">
      <w:numFmt w:val="bullet"/>
      <w:lvlText w:val="•"/>
      <w:lvlJc w:val="left"/>
      <w:pPr>
        <w:ind w:left="6308" w:hanging="300"/>
      </w:pPr>
      <w:rPr>
        <w:rFonts w:hint="default"/>
        <w:lang w:val="ru-RU" w:eastAsia="en-US" w:bidi="ar-SA"/>
      </w:rPr>
    </w:lvl>
    <w:lvl w:ilvl="6">
      <w:numFmt w:val="bullet"/>
      <w:lvlText w:val="•"/>
      <w:lvlJc w:val="left"/>
      <w:pPr>
        <w:ind w:left="7258" w:hanging="300"/>
      </w:pPr>
      <w:rPr>
        <w:rFonts w:hint="default"/>
        <w:lang w:val="ru-RU" w:eastAsia="en-US" w:bidi="ar-SA"/>
      </w:rPr>
    </w:lvl>
    <w:lvl w:ilvl="7">
      <w:numFmt w:val="bullet"/>
      <w:lvlText w:val="•"/>
      <w:lvlJc w:val="left"/>
      <w:pPr>
        <w:ind w:left="8208" w:hanging="300"/>
      </w:pPr>
      <w:rPr>
        <w:rFonts w:hint="default"/>
        <w:lang w:val="ru-RU" w:eastAsia="en-US" w:bidi="ar-SA"/>
      </w:rPr>
    </w:lvl>
    <w:lvl w:ilvl="8">
      <w:numFmt w:val="bullet"/>
      <w:lvlText w:val="•"/>
      <w:lvlJc w:val="left"/>
      <w:pPr>
        <w:ind w:left="9157" w:hanging="300"/>
      </w:pPr>
      <w:rPr>
        <w:rFonts w:hint="default"/>
        <w:lang w:val="ru-RU" w:eastAsia="en-US" w:bidi="ar-SA"/>
      </w:rPr>
    </w:lvl>
  </w:abstractNum>
  <w:abstractNum w:abstractNumId="3" w15:restartNumberingAfterBreak="0">
    <w:nsid w:val="0053208E"/>
    <w:multiLevelType w:val="multilevel"/>
    <w:tmpl w:val="0053208E"/>
    <w:lvl w:ilvl="0">
      <w:start w:val="1"/>
      <w:numFmt w:val="decimal"/>
      <w:lvlText w:val="%1."/>
      <w:lvlJc w:val="left"/>
      <w:pPr>
        <w:ind w:left="2559"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561" w:hanging="389"/>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3504" w:hanging="389"/>
      </w:pPr>
      <w:rPr>
        <w:rFonts w:hint="default"/>
        <w:lang w:val="ru-RU" w:eastAsia="en-US" w:bidi="ar-SA"/>
      </w:rPr>
    </w:lvl>
    <w:lvl w:ilvl="3">
      <w:numFmt w:val="bullet"/>
      <w:lvlText w:val="•"/>
      <w:lvlJc w:val="left"/>
      <w:pPr>
        <w:ind w:left="4448" w:hanging="389"/>
      </w:pPr>
      <w:rPr>
        <w:rFonts w:hint="default"/>
        <w:lang w:val="ru-RU" w:eastAsia="en-US" w:bidi="ar-SA"/>
      </w:rPr>
    </w:lvl>
    <w:lvl w:ilvl="4">
      <w:numFmt w:val="bullet"/>
      <w:lvlText w:val="•"/>
      <w:lvlJc w:val="left"/>
      <w:pPr>
        <w:ind w:left="5392" w:hanging="389"/>
      </w:pPr>
      <w:rPr>
        <w:rFonts w:hint="default"/>
        <w:lang w:val="ru-RU" w:eastAsia="en-US" w:bidi="ar-SA"/>
      </w:rPr>
    </w:lvl>
    <w:lvl w:ilvl="5">
      <w:numFmt w:val="bullet"/>
      <w:lvlText w:val="•"/>
      <w:lvlJc w:val="left"/>
      <w:pPr>
        <w:ind w:left="6336" w:hanging="389"/>
      </w:pPr>
      <w:rPr>
        <w:rFonts w:hint="default"/>
        <w:lang w:val="ru-RU" w:eastAsia="en-US" w:bidi="ar-SA"/>
      </w:rPr>
    </w:lvl>
    <w:lvl w:ilvl="6">
      <w:numFmt w:val="bullet"/>
      <w:lvlText w:val="•"/>
      <w:lvlJc w:val="left"/>
      <w:pPr>
        <w:ind w:left="7280" w:hanging="389"/>
      </w:pPr>
      <w:rPr>
        <w:rFonts w:hint="default"/>
        <w:lang w:val="ru-RU" w:eastAsia="en-US" w:bidi="ar-SA"/>
      </w:rPr>
    </w:lvl>
    <w:lvl w:ilvl="7">
      <w:numFmt w:val="bullet"/>
      <w:lvlText w:val="•"/>
      <w:lvlJc w:val="left"/>
      <w:pPr>
        <w:ind w:left="8224" w:hanging="389"/>
      </w:pPr>
      <w:rPr>
        <w:rFonts w:hint="default"/>
        <w:lang w:val="ru-RU" w:eastAsia="en-US" w:bidi="ar-SA"/>
      </w:rPr>
    </w:lvl>
    <w:lvl w:ilvl="8">
      <w:numFmt w:val="bullet"/>
      <w:lvlText w:val="•"/>
      <w:lvlJc w:val="left"/>
      <w:pPr>
        <w:ind w:left="9169" w:hanging="389"/>
      </w:pPr>
      <w:rPr>
        <w:rFonts w:hint="default"/>
        <w:lang w:val="ru-RU" w:eastAsia="en-US" w:bidi="ar-SA"/>
      </w:rPr>
    </w:lvl>
  </w:abstractNum>
  <w:abstractNum w:abstractNumId="4" w15:restartNumberingAfterBreak="0">
    <w:nsid w:val="03D62ECE"/>
    <w:multiLevelType w:val="multilevel"/>
    <w:tmpl w:val="03D62ECE"/>
    <w:lvl w:ilvl="0">
      <w:numFmt w:val="bullet"/>
      <w:lvlText w:val="•"/>
      <w:lvlJc w:val="left"/>
      <w:pPr>
        <w:ind w:left="1136" w:hanging="286"/>
      </w:pPr>
      <w:rPr>
        <w:rFonts w:ascii="Times New Roman" w:eastAsia="Times New Roman" w:hAnsi="Times New Roman" w:cs="Times New Roman" w:hint="default"/>
        <w:spacing w:val="0"/>
        <w:w w:val="100"/>
        <w:lang w:val="ru-RU" w:eastAsia="en-US" w:bidi="ar-SA"/>
      </w:rPr>
    </w:lvl>
    <w:lvl w:ilvl="1">
      <w:numFmt w:val="bullet"/>
      <w:lvlText w:val="•"/>
      <w:lvlJc w:val="left"/>
      <w:pPr>
        <w:ind w:left="1989" w:hanging="286"/>
      </w:pPr>
      <w:rPr>
        <w:rFonts w:hint="default"/>
        <w:lang w:val="ru-RU" w:eastAsia="en-US" w:bidi="ar-SA"/>
      </w:rPr>
    </w:lvl>
    <w:lvl w:ilvl="2">
      <w:numFmt w:val="bullet"/>
      <w:lvlText w:val="•"/>
      <w:lvlJc w:val="left"/>
      <w:pPr>
        <w:ind w:left="2839" w:hanging="286"/>
      </w:pPr>
      <w:rPr>
        <w:rFonts w:hint="default"/>
        <w:lang w:val="ru-RU" w:eastAsia="en-US" w:bidi="ar-SA"/>
      </w:rPr>
    </w:lvl>
    <w:lvl w:ilvl="3">
      <w:numFmt w:val="bullet"/>
      <w:lvlText w:val="•"/>
      <w:lvlJc w:val="left"/>
      <w:pPr>
        <w:ind w:left="3689" w:hanging="286"/>
      </w:pPr>
      <w:rPr>
        <w:rFonts w:hint="default"/>
        <w:lang w:val="ru-RU" w:eastAsia="en-US" w:bidi="ar-SA"/>
      </w:rPr>
    </w:lvl>
    <w:lvl w:ilvl="4">
      <w:numFmt w:val="bullet"/>
      <w:lvlText w:val="•"/>
      <w:lvlJc w:val="left"/>
      <w:pPr>
        <w:ind w:left="4539" w:hanging="286"/>
      </w:pPr>
      <w:rPr>
        <w:rFonts w:hint="default"/>
        <w:lang w:val="ru-RU" w:eastAsia="en-US" w:bidi="ar-SA"/>
      </w:rPr>
    </w:lvl>
    <w:lvl w:ilvl="5">
      <w:numFmt w:val="bullet"/>
      <w:lvlText w:val="•"/>
      <w:lvlJc w:val="left"/>
      <w:pPr>
        <w:ind w:left="5389" w:hanging="286"/>
      </w:pPr>
      <w:rPr>
        <w:rFonts w:hint="default"/>
        <w:lang w:val="ru-RU" w:eastAsia="en-US" w:bidi="ar-SA"/>
      </w:rPr>
    </w:lvl>
    <w:lvl w:ilvl="6">
      <w:numFmt w:val="bullet"/>
      <w:lvlText w:val="•"/>
      <w:lvlJc w:val="left"/>
      <w:pPr>
        <w:ind w:left="6239" w:hanging="286"/>
      </w:pPr>
      <w:rPr>
        <w:rFonts w:hint="default"/>
        <w:lang w:val="ru-RU" w:eastAsia="en-US" w:bidi="ar-SA"/>
      </w:rPr>
    </w:lvl>
    <w:lvl w:ilvl="7">
      <w:numFmt w:val="bullet"/>
      <w:lvlText w:val="•"/>
      <w:lvlJc w:val="left"/>
      <w:pPr>
        <w:ind w:left="7089" w:hanging="286"/>
      </w:pPr>
      <w:rPr>
        <w:rFonts w:hint="default"/>
        <w:lang w:val="ru-RU" w:eastAsia="en-US" w:bidi="ar-SA"/>
      </w:rPr>
    </w:lvl>
    <w:lvl w:ilvl="8">
      <w:numFmt w:val="bullet"/>
      <w:lvlText w:val="•"/>
      <w:lvlJc w:val="left"/>
      <w:pPr>
        <w:ind w:left="7939" w:hanging="286"/>
      </w:pPr>
      <w:rPr>
        <w:rFonts w:hint="default"/>
        <w:lang w:val="ru-RU" w:eastAsia="en-US" w:bidi="ar-SA"/>
      </w:rPr>
    </w:lvl>
  </w:abstractNum>
  <w:abstractNum w:abstractNumId="5" w15:restartNumberingAfterBreak="0">
    <w:nsid w:val="59ADCABA"/>
    <w:multiLevelType w:val="multilevel"/>
    <w:tmpl w:val="59ADCABA"/>
    <w:lvl w:ilvl="0">
      <w:numFmt w:val="bullet"/>
      <w:lvlText w:val=""/>
      <w:lvlJc w:val="left"/>
      <w:pPr>
        <w:ind w:left="1561" w:hanging="286"/>
      </w:pPr>
      <w:rPr>
        <w:rFonts w:ascii="Symbol" w:eastAsia="Symbol" w:hAnsi="Symbol" w:cs="Symbol" w:hint="default"/>
        <w:b w:val="0"/>
        <w:bCs w:val="0"/>
        <w:i w:val="0"/>
        <w:iCs w:val="0"/>
        <w:spacing w:val="0"/>
        <w:w w:val="100"/>
        <w:sz w:val="28"/>
        <w:szCs w:val="28"/>
        <w:lang w:val="ru-RU" w:eastAsia="en-US" w:bidi="ar-SA"/>
      </w:rPr>
    </w:lvl>
    <w:lvl w:ilvl="1">
      <w:numFmt w:val="bullet"/>
      <w:lvlText w:val="•"/>
      <w:lvlJc w:val="left"/>
      <w:pPr>
        <w:ind w:left="2509" w:hanging="286"/>
      </w:pPr>
      <w:rPr>
        <w:rFonts w:hint="default"/>
        <w:lang w:val="ru-RU" w:eastAsia="en-US" w:bidi="ar-SA"/>
      </w:rPr>
    </w:lvl>
    <w:lvl w:ilvl="2">
      <w:numFmt w:val="bullet"/>
      <w:lvlText w:val="•"/>
      <w:lvlJc w:val="left"/>
      <w:pPr>
        <w:ind w:left="3459" w:hanging="286"/>
      </w:pPr>
      <w:rPr>
        <w:rFonts w:hint="default"/>
        <w:lang w:val="ru-RU" w:eastAsia="en-US" w:bidi="ar-SA"/>
      </w:rPr>
    </w:lvl>
    <w:lvl w:ilvl="3">
      <w:numFmt w:val="bullet"/>
      <w:lvlText w:val="•"/>
      <w:lvlJc w:val="left"/>
      <w:pPr>
        <w:ind w:left="4409" w:hanging="286"/>
      </w:pPr>
      <w:rPr>
        <w:rFonts w:hint="default"/>
        <w:lang w:val="ru-RU" w:eastAsia="en-US" w:bidi="ar-SA"/>
      </w:rPr>
    </w:lvl>
    <w:lvl w:ilvl="4">
      <w:numFmt w:val="bullet"/>
      <w:lvlText w:val="•"/>
      <w:lvlJc w:val="left"/>
      <w:pPr>
        <w:ind w:left="5358" w:hanging="286"/>
      </w:pPr>
      <w:rPr>
        <w:rFonts w:hint="default"/>
        <w:lang w:val="ru-RU" w:eastAsia="en-US" w:bidi="ar-SA"/>
      </w:rPr>
    </w:lvl>
    <w:lvl w:ilvl="5">
      <w:numFmt w:val="bullet"/>
      <w:lvlText w:val="•"/>
      <w:lvlJc w:val="left"/>
      <w:pPr>
        <w:ind w:left="6308" w:hanging="286"/>
      </w:pPr>
      <w:rPr>
        <w:rFonts w:hint="default"/>
        <w:lang w:val="ru-RU" w:eastAsia="en-US" w:bidi="ar-SA"/>
      </w:rPr>
    </w:lvl>
    <w:lvl w:ilvl="6">
      <w:numFmt w:val="bullet"/>
      <w:lvlText w:val="•"/>
      <w:lvlJc w:val="left"/>
      <w:pPr>
        <w:ind w:left="7258" w:hanging="286"/>
      </w:pPr>
      <w:rPr>
        <w:rFonts w:hint="default"/>
        <w:lang w:val="ru-RU" w:eastAsia="en-US" w:bidi="ar-SA"/>
      </w:rPr>
    </w:lvl>
    <w:lvl w:ilvl="7">
      <w:numFmt w:val="bullet"/>
      <w:lvlText w:val="•"/>
      <w:lvlJc w:val="left"/>
      <w:pPr>
        <w:ind w:left="8208" w:hanging="286"/>
      </w:pPr>
      <w:rPr>
        <w:rFonts w:hint="default"/>
        <w:lang w:val="ru-RU" w:eastAsia="en-US" w:bidi="ar-SA"/>
      </w:rPr>
    </w:lvl>
    <w:lvl w:ilvl="8">
      <w:numFmt w:val="bullet"/>
      <w:lvlText w:val="•"/>
      <w:lvlJc w:val="left"/>
      <w:pPr>
        <w:ind w:left="9157" w:hanging="286"/>
      </w:pPr>
      <w:rPr>
        <w:rFonts w:hint="default"/>
        <w:lang w:val="ru-RU" w:eastAsia="en-US" w:bidi="ar-S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C3173"/>
    <w:rsid w:val="006C3173"/>
    <w:rsid w:val="009F304B"/>
    <w:rsid w:val="00A623D1"/>
    <w:rsid w:val="434C4B2F"/>
    <w:rsid w:val="7662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8FD5C"/>
  <w15:docId w15:val="{86146074-41A7-4F04-883A-7E441D7C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eastAsia="en-US"/>
    </w:rPr>
  </w:style>
  <w:style w:type="paragraph" w:styleId="1">
    <w:name w:val="heading 1"/>
    <w:basedOn w:val="a"/>
    <w:uiPriority w:val="1"/>
    <w:qFormat/>
    <w:pPr>
      <w:spacing w:before="72"/>
      <w:ind w:left="735"/>
      <w:outlineLvl w:val="0"/>
    </w:pPr>
    <w:rPr>
      <w:b/>
      <w:bCs/>
      <w:sz w:val="28"/>
      <w:szCs w:val="28"/>
    </w:rPr>
  </w:style>
  <w:style w:type="paragraph" w:styleId="2">
    <w:name w:val="heading 2"/>
    <w:basedOn w:val="a"/>
    <w:uiPriority w:val="1"/>
    <w:qFormat/>
    <w:pPr>
      <w:ind w:left="2690" w:hanging="421"/>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677"/>
        <w:tab w:val="right" w:pos="9355"/>
      </w:tabs>
    </w:pPr>
    <w:rPr>
      <w:rFonts w:ascii="Calibri" w:hAnsi="Calibri"/>
    </w:rPr>
  </w:style>
  <w:style w:type="paragraph" w:styleId="a4">
    <w:name w:val="Body Text"/>
    <w:basedOn w:val="a"/>
    <w:uiPriority w:val="1"/>
    <w:qFormat/>
    <w:pPr>
      <w:ind w:left="1561"/>
    </w:pPr>
    <w:rPr>
      <w:sz w:val="28"/>
      <w:szCs w:val="28"/>
    </w:rPr>
  </w:style>
  <w:style w:type="paragraph" w:styleId="a5">
    <w:name w:val="footer"/>
    <w:basedOn w:val="a"/>
    <w:qFormat/>
    <w:pPr>
      <w:tabs>
        <w:tab w:val="center" w:pos="4677"/>
        <w:tab w:val="right" w:pos="9355"/>
      </w:tabs>
    </w:pPr>
    <w:rPr>
      <w:rFonts w:ascii="Calibri" w:hAnsi="Calibri"/>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ind w:left="143" w:firstLine="707"/>
      <w:jc w:val="both"/>
    </w:pPr>
  </w:style>
  <w:style w:type="paragraph" w:customStyle="1" w:styleId="TableParagraph">
    <w:name w:val="Table Paragraph"/>
    <w:basedOn w:val="a"/>
    <w:uiPriority w:val="1"/>
    <w:qFormat/>
  </w:style>
  <w:style w:type="paragraph" w:customStyle="1" w:styleId="ConsPlusNormal">
    <w:name w:val="ConsPlusNormal"/>
    <w:qFormat/>
    <w:pPr>
      <w:widowControl w:val="0"/>
      <w:autoSpaceDE w:val="0"/>
      <w:autoSpaceDN w:val="0"/>
      <w:adjustRightInd w:val="0"/>
    </w:pPr>
    <w:rPr>
      <w:rFonts w:ascii="Arial" w:eastAsia="Calibri" w:hAnsi="Arial" w:cs="Arial"/>
    </w:rPr>
  </w:style>
  <w:style w:type="paragraph" w:customStyle="1" w:styleId="10">
    <w:name w:val="Без интервала1"/>
    <w:qFormat/>
    <w:rPr>
      <w:rFonts w:ascii="Calibri" w:eastAsia="Times New Roman" w:hAnsi="Calibri" w:cs="Times New Roman"/>
      <w:sz w:val="22"/>
      <w:szCs w:val="22"/>
      <w:lang w:eastAsia="en-US"/>
    </w:rPr>
  </w:style>
  <w:style w:type="paragraph" w:customStyle="1" w:styleId="ConsPlusTitle">
    <w:name w:val="ConsPlusTitle"/>
    <w:qFormat/>
    <w:pPr>
      <w:widowControl w:val="0"/>
      <w:autoSpaceDE w:val="0"/>
      <w:autoSpaceDN w:val="0"/>
      <w:adjustRightInd w:val="0"/>
    </w:pPr>
    <w:rPr>
      <w:rFonts w:ascii="Arial" w:eastAsia="Calibri"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vo.garant.ru/document/redirect/71576300/0" TargetMode="External"/><Relationship Id="rId18" Type="http://schemas.openxmlformats.org/officeDocument/2006/relationships/hyperlink" Target="https://infourok.ru/biblioteka/informatik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do.edu.orb.ru/index.php" TargetMode="External"/><Relationship Id="rId7" Type="http://schemas.openxmlformats.org/officeDocument/2006/relationships/endnotes" Target="endnotes.xml"/><Relationship Id="rId12" Type="http://schemas.openxmlformats.org/officeDocument/2006/relationships/hyperlink" Target="http://ivo.garant.ru/document/redirect/71576300/0" TargetMode="External"/><Relationship Id="rId17" Type="http://schemas.openxmlformats.org/officeDocument/2006/relationships/hyperlink" Target="https://www.boo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resh.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redirect/71576300/0" TargetMode="External"/><Relationship Id="rId24" Type="http://schemas.openxmlformats.org/officeDocument/2006/relationships/hyperlink" Target="http://www.zipsites.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indow.edu.ru/resource/283/65283" TargetMode="External"/><Relationship Id="rId10" Type="http://schemas.openxmlformats.org/officeDocument/2006/relationships/hyperlink" Target="http://ivo.garant.ru/document/redirect/71576300/0" TargetMode="External"/><Relationship Id="rId19" Type="http://schemas.openxmlformats.org/officeDocument/2006/relationships/hyperlink" Target="https://www.iprbookshop.ru/586.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5159</Words>
  <Characters>29411</Characters>
  <Application>Microsoft Office Word</Application>
  <DocSecurity>0</DocSecurity>
  <Lines>245</Lines>
  <Paragraphs>69</Paragraphs>
  <ScaleCrop>false</ScaleCrop>
  <Company>Microsoft</Company>
  <LinksUpToDate>false</LinksUpToDate>
  <CharactersWithSpaces>34501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Татьяна Владимировна</cp:lastModifiedBy>
  <cp:revision>3</cp:revision>
  <cp:lastPrinted>2025-11-16T14:59:00Z</cp:lastPrinted>
  <dcterms:created xsi:type="dcterms:W3CDTF">2025-11-16T14:43:00Z</dcterms:created>
  <dcterms:modified xsi:type="dcterms:W3CDTF">2025-11-24T12:17:00Z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 2010</vt:lpwstr>
  </property>
  <property fmtid="{D5CDD505-2E9C-101B-9397-08002B2CF9AE}" pid="4" name="LastSaved">
    <vt:filetime>2025-11-16T00:00:00Z</vt:filetime>
  </property>
  <property fmtid="{D5CDD505-2E9C-101B-9397-08002B2CF9AE}" pid="5" name="Producer">
    <vt:lpwstr>Microsoft® Word 2010</vt:lpwstr>
  </property>
  <property fmtid="{D5CDD505-2E9C-101B-9397-08002B2CF9AE}" pid="6" name="KSOProductBuildVer">
    <vt:lpwstr>1049-12.2.0.23155</vt:lpwstr>
  </property>
  <property fmtid="{D5CDD505-2E9C-101B-9397-08002B2CF9AE}" pid="7" name="ICV">
    <vt:lpwstr>DBDB14F34FC24277B6CDDA2F1FA4491E_12</vt:lpwstr>
  </property>
</Properties>
</file>